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972" w:rsidRDefault="00575972">
      <w:pPr>
        <w:autoSpaceDE w:val="0"/>
        <w:autoSpaceDN w:val="0"/>
        <w:spacing w:after="78" w:line="220" w:lineRule="exact"/>
      </w:pPr>
    </w:p>
    <w:p w:rsidR="00575972" w:rsidRPr="009C07D7" w:rsidRDefault="00F16162">
      <w:pPr>
        <w:autoSpaceDE w:val="0"/>
        <w:autoSpaceDN w:val="0"/>
        <w:spacing w:after="0" w:line="230" w:lineRule="auto"/>
        <w:ind w:left="1494"/>
        <w:rPr>
          <w:lang w:val="ru-RU"/>
        </w:rPr>
      </w:pPr>
      <w:r w:rsidRPr="009C07D7">
        <w:rPr>
          <w:rFonts w:ascii="Times New Roman" w:eastAsia="Times New Roman" w:hAnsi="Times New Roman"/>
          <w:b/>
          <w:color w:val="000000"/>
          <w:sz w:val="24"/>
          <w:lang w:val="ru-RU"/>
        </w:rPr>
        <w:t>МИНИСТЕРСТВО ПРОСВЕЩЕНИЯ РОССИЙСКОЙ ФЕДЕРАЦИИ</w:t>
      </w:r>
    </w:p>
    <w:p w:rsidR="00575972" w:rsidRPr="009C07D7" w:rsidRDefault="00F16162">
      <w:pPr>
        <w:autoSpaceDE w:val="0"/>
        <w:autoSpaceDN w:val="0"/>
        <w:spacing w:after="0" w:line="230" w:lineRule="auto"/>
        <w:ind w:left="1302"/>
        <w:rPr>
          <w:lang w:val="ru-RU"/>
        </w:rPr>
      </w:pPr>
      <w:r w:rsidRPr="009C07D7">
        <w:rPr>
          <w:rFonts w:ascii="Times New Roman" w:eastAsia="Times New Roman" w:hAnsi="Times New Roman"/>
          <w:color w:val="000000"/>
          <w:sz w:val="24"/>
          <w:lang w:val="ru-RU"/>
        </w:rPr>
        <w:t>Министерство общего и профессионального образования Ростовской области</w:t>
      </w:r>
    </w:p>
    <w:p w:rsidR="00575972" w:rsidRPr="009C07D7" w:rsidRDefault="00F16162">
      <w:pPr>
        <w:autoSpaceDE w:val="0"/>
        <w:autoSpaceDN w:val="0"/>
        <w:spacing w:after="0" w:line="230" w:lineRule="auto"/>
        <w:ind w:left="2244"/>
        <w:rPr>
          <w:lang w:val="ru-RU"/>
        </w:rPr>
      </w:pPr>
      <w:r w:rsidRPr="009C07D7">
        <w:rPr>
          <w:rFonts w:ascii="Times New Roman" w:eastAsia="Times New Roman" w:hAnsi="Times New Roman"/>
          <w:color w:val="000000"/>
          <w:sz w:val="24"/>
          <w:lang w:val="ru-RU"/>
        </w:rPr>
        <w:t>Отдел образования Администрации Милютинского района</w:t>
      </w:r>
    </w:p>
    <w:p w:rsidR="00575972" w:rsidRPr="009C07D7" w:rsidRDefault="00F16162">
      <w:pPr>
        <w:autoSpaceDE w:val="0"/>
        <w:autoSpaceDN w:val="0"/>
        <w:spacing w:after="1376" w:line="230" w:lineRule="auto"/>
        <w:ind w:right="3560"/>
        <w:jc w:val="right"/>
        <w:rPr>
          <w:lang w:val="ru-RU"/>
        </w:rPr>
      </w:pPr>
      <w:r w:rsidRPr="009C07D7">
        <w:rPr>
          <w:rFonts w:ascii="Times New Roman" w:eastAsia="Times New Roman" w:hAnsi="Times New Roman"/>
          <w:color w:val="000000"/>
          <w:sz w:val="24"/>
          <w:lang w:val="ru-RU"/>
        </w:rPr>
        <w:t>МБОУ Россошанская ООШ</w:t>
      </w:r>
    </w:p>
    <w:tbl>
      <w:tblPr>
        <w:tblW w:w="10442" w:type="dxa"/>
        <w:tblLook w:val="04A0"/>
      </w:tblPr>
      <w:tblGrid>
        <w:gridCol w:w="3481"/>
        <w:gridCol w:w="3480"/>
        <w:gridCol w:w="3481"/>
      </w:tblGrid>
      <w:tr w:rsidR="00087B41" w:rsidTr="00087B41">
        <w:tc>
          <w:tcPr>
            <w:tcW w:w="3481" w:type="dxa"/>
            <w:tcMar>
              <w:top w:w="90" w:type="dxa"/>
              <w:left w:w="90" w:type="dxa"/>
              <w:bottom w:w="90" w:type="dxa"/>
              <w:right w:w="90" w:type="dxa"/>
            </w:tcMar>
            <w:hideMark/>
          </w:tcPr>
          <w:p w:rsidR="00087B41" w:rsidRDefault="00087B41">
            <w:pPr>
              <w:rPr>
                <w:rFonts w:ascii="Times New Roman" w:hAnsi="Times New Roman" w:cs="Times New Roman"/>
                <w:sz w:val="16"/>
                <w:szCs w:val="16"/>
              </w:rPr>
            </w:pPr>
            <w:r>
              <w:rPr>
                <w:rStyle w:val="widgetinline"/>
                <w:rFonts w:ascii="Times New Roman" w:hAnsi="Times New Roman" w:cs="Times New Roman"/>
                <w:sz w:val="16"/>
                <w:szCs w:val="16"/>
                <w:bdr w:val="dashed" w:sz="6" w:space="0" w:color="FF0000" w:frame="1"/>
                <w:shd w:val="clear" w:color="auto" w:fill="F7FDF7"/>
                <w:lang w:val="ru-RU"/>
              </w:rPr>
              <w:t>РАССМОТРЕНО</w:t>
            </w:r>
            <w:r>
              <w:rPr>
                <w:rFonts w:ascii="Times New Roman" w:hAnsi="Times New Roman" w:cs="Times New Roman"/>
                <w:sz w:val="16"/>
                <w:szCs w:val="16"/>
                <w:lang w:val="ru-RU"/>
              </w:rPr>
              <w:br/>
            </w:r>
            <w:r>
              <w:rPr>
                <w:rStyle w:val="widgetinline"/>
                <w:rFonts w:ascii="Times New Roman" w:hAnsi="Times New Roman" w:cs="Times New Roman"/>
                <w:sz w:val="16"/>
                <w:szCs w:val="16"/>
                <w:bdr w:val="dashed" w:sz="6" w:space="0" w:color="FF0000" w:frame="1"/>
                <w:shd w:val="clear" w:color="auto" w:fill="F7FDF7"/>
                <w:lang w:val="ru-RU"/>
              </w:rPr>
              <w:t>Председатель МС</w:t>
            </w:r>
            <w:r>
              <w:rPr>
                <w:rFonts w:ascii="Times New Roman" w:hAnsi="Times New Roman" w:cs="Times New Roman"/>
                <w:sz w:val="16"/>
                <w:szCs w:val="16"/>
                <w:lang w:val="ru-RU"/>
              </w:rPr>
              <w:br/>
            </w:r>
            <w:r>
              <w:rPr>
                <w:rFonts w:ascii="Times New Roman" w:hAnsi="Times New Roman" w:cs="Times New Roman"/>
                <w:sz w:val="16"/>
                <w:szCs w:val="16"/>
                <w:lang w:val="ru-RU"/>
              </w:rPr>
              <w:br/>
            </w:r>
            <w:r>
              <w:rPr>
                <w:rStyle w:val="widgetinline"/>
                <w:rFonts w:ascii="Times New Roman" w:hAnsi="Times New Roman" w:cs="Times New Roman"/>
                <w:sz w:val="16"/>
                <w:szCs w:val="16"/>
                <w:bdr w:val="dashed" w:sz="6" w:space="0" w:color="FF0000" w:frame="1"/>
                <w:shd w:val="clear" w:color="auto" w:fill="F7FDF7"/>
                <w:lang w:val="ru-RU"/>
              </w:rPr>
              <w:t>______________</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lang w:val="ru-RU"/>
              </w:rPr>
              <w:t>Ананьева О. П.</w:t>
            </w:r>
            <w:r>
              <w:rPr>
                <w:rFonts w:ascii="Times New Roman" w:hAnsi="Times New Roman" w:cs="Times New Roman"/>
                <w:sz w:val="16"/>
                <w:szCs w:val="16"/>
                <w:lang w:val="ru-RU"/>
              </w:rPr>
              <w:br/>
            </w:r>
            <w:r>
              <w:rPr>
                <w:rFonts w:ascii="Times New Roman" w:hAnsi="Times New Roman" w:cs="Times New Roman"/>
                <w:sz w:val="16"/>
                <w:szCs w:val="16"/>
                <w:lang w:val="ru-RU"/>
              </w:rPr>
              <w:br/>
            </w:r>
            <w:r>
              <w:rPr>
                <w:rStyle w:val="widgetinline"/>
                <w:rFonts w:ascii="Times New Roman" w:hAnsi="Times New Roman" w:cs="Times New Roman"/>
                <w:sz w:val="16"/>
                <w:szCs w:val="16"/>
                <w:bdr w:val="dashed" w:sz="6" w:space="0" w:color="FF0000" w:frame="1"/>
                <w:shd w:val="clear" w:color="auto" w:fill="F7FDF7"/>
              </w:rPr>
              <w:t>Протокол №1</w:t>
            </w:r>
            <w:r>
              <w:rPr>
                <w:rFonts w:ascii="Times New Roman" w:hAnsi="Times New Roman" w:cs="Times New Roman"/>
                <w:sz w:val="16"/>
                <w:szCs w:val="16"/>
              </w:rPr>
              <w:br/>
            </w:r>
            <w:r>
              <w:rPr>
                <w:rFonts w:ascii="Times New Roman" w:hAnsi="Times New Roman" w:cs="Times New Roman"/>
                <w:sz w:val="16"/>
                <w:szCs w:val="16"/>
              </w:rPr>
              <w:br/>
              <w:t>от "</w:t>
            </w:r>
            <w:r>
              <w:rPr>
                <w:rStyle w:val="widgetinline"/>
                <w:rFonts w:ascii="Times New Roman" w:hAnsi="Times New Roman" w:cs="Times New Roman"/>
                <w:sz w:val="16"/>
                <w:szCs w:val="16"/>
                <w:bdr w:val="dashed" w:sz="6" w:space="0" w:color="FF0000" w:frame="1"/>
                <w:shd w:val="clear" w:color="auto" w:fill="F7FDF7"/>
              </w:rPr>
              <w:t>25</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08</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2022</w:t>
            </w:r>
            <w:r>
              <w:rPr>
                <w:rFonts w:ascii="Times New Roman" w:hAnsi="Times New Roman" w:cs="Times New Roman"/>
                <w:sz w:val="16"/>
                <w:szCs w:val="16"/>
              </w:rPr>
              <w:t> г.</w:t>
            </w:r>
          </w:p>
        </w:tc>
        <w:tc>
          <w:tcPr>
            <w:tcW w:w="3480" w:type="dxa"/>
            <w:tcMar>
              <w:top w:w="90" w:type="dxa"/>
              <w:left w:w="90" w:type="dxa"/>
              <w:bottom w:w="90" w:type="dxa"/>
              <w:right w:w="90" w:type="dxa"/>
            </w:tcMar>
            <w:hideMark/>
          </w:tcPr>
          <w:p w:rsidR="00087B41" w:rsidRDefault="00087B41">
            <w:pPr>
              <w:rPr>
                <w:rFonts w:ascii="Times New Roman" w:hAnsi="Times New Roman" w:cs="Times New Roman"/>
                <w:sz w:val="16"/>
                <w:szCs w:val="16"/>
              </w:rPr>
            </w:pPr>
            <w:r>
              <w:rPr>
                <w:rStyle w:val="widgetinline"/>
                <w:rFonts w:ascii="Times New Roman" w:hAnsi="Times New Roman" w:cs="Times New Roman"/>
                <w:sz w:val="16"/>
                <w:szCs w:val="16"/>
                <w:bdr w:val="dashed" w:sz="6" w:space="0" w:color="FF0000" w:frame="1"/>
                <w:shd w:val="clear" w:color="auto" w:fill="F7FDF7"/>
                <w:lang w:val="ru-RU"/>
              </w:rPr>
              <w:t>СОГЛАСОВАНО</w:t>
            </w:r>
            <w:r>
              <w:rPr>
                <w:rFonts w:ascii="Times New Roman" w:hAnsi="Times New Roman" w:cs="Times New Roman"/>
                <w:sz w:val="16"/>
                <w:szCs w:val="16"/>
                <w:lang w:val="ru-RU"/>
              </w:rPr>
              <w:br/>
            </w:r>
            <w:r>
              <w:rPr>
                <w:rStyle w:val="widgetinline"/>
                <w:rFonts w:ascii="Times New Roman" w:hAnsi="Times New Roman" w:cs="Times New Roman"/>
                <w:sz w:val="16"/>
                <w:szCs w:val="16"/>
                <w:bdr w:val="dashed" w:sz="6" w:space="0" w:color="FF0000" w:frame="1"/>
                <w:shd w:val="clear" w:color="auto" w:fill="F7FDF7"/>
                <w:lang w:val="ru-RU"/>
              </w:rPr>
              <w:t>Заместитель директора по УР</w:t>
            </w:r>
            <w:r>
              <w:rPr>
                <w:rFonts w:ascii="Times New Roman" w:hAnsi="Times New Roman" w:cs="Times New Roman"/>
                <w:sz w:val="16"/>
                <w:szCs w:val="16"/>
                <w:lang w:val="ru-RU"/>
              </w:rPr>
              <w:br/>
            </w:r>
            <w:r>
              <w:rPr>
                <w:rFonts w:ascii="Times New Roman" w:hAnsi="Times New Roman" w:cs="Times New Roman"/>
                <w:sz w:val="16"/>
                <w:szCs w:val="16"/>
                <w:lang w:val="ru-RU"/>
              </w:rPr>
              <w:br/>
            </w:r>
            <w:r>
              <w:rPr>
                <w:rStyle w:val="widgetinline"/>
                <w:rFonts w:ascii="Times New Roman" w:hAnsi="Times New Roman" w:cs="Times New Roman"/>
                <w:sz w:val="16"/>
                <w:szCs w:val="16"/>
                <w:bdr w:val="dashed" w:sz="6" w:space="0" w:color="FF0000" w:frame="1"/>
                <w:shd w:val="clear" w:color="auto" w:fill="F7FDF7"/>
                <w:lang w:val="ru-RU"/>
              </w:rPr>
              <w:t>______________</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lang w:val="ru-RU"/>
              </w:rPr>
              <w:t>Ананьева О. П.</w:t>
            </w:r>
            <w:r>
              <w:rPr>
                <w:rFonts w:ascii="Times New Roman" w:hAnsi="Times New Roman" w:cs="Times New Roman"/>
                <w:sz w:val="16"/>
                <w:szCs w:val="16"/>
                <w:lang w:val="ru-RU"/>
              </w:rPr>
              <w:br/>
            </w:r>
            <w:r>
              <w:rPr>
                <w:rFonts w:ascii="Times New Roman" w:hAnsi="Times New Roman" w:cs="Times New Roman"/>
                <w:sz w:val="16"/>
                <w:szCs w:val="16"/>
                <w:lang w:val="ru-RU"/>
              </w:rPr>
              <w:br/>
            </w:r>
            <w:r>
              <w:rPr>
                <w:rStyle w:val="widgetinline"/>
                <w:rFonts w:ascii="Times New Roman" w:hAnsi="Times New Roman" w:cs="Times New Roman"/>
                <w:sz w:val="16"/>
                <w:szCs w:val="16"/>
                <w:bdr w:val="dashed" w:sz="6" w:space="0" w:color="FF0000" w:frame="1"/>
                <w:shd w:val="clear" w:color="auto" w:fill="F7FDF7"/>
              </w:rPr>
              <w:t>Протокол №</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1</w:t>
            </w:r>
            <w:r>
              <w:rPr>
                <w:rFonts w:ascii="Times New Roman" w:hAnsi="Times New Roman" w:cs="Times New Roman"/>
                <w:sz w:val="16"/>
                <w:szCs w:val="16"/>
              </w:rPr>
              <w:br/>
            </w:r>
            <w:r>
              <w:rPr>
                <w:rFonts w:ascii="Times New Roman" w:hAnsi="Times New Roman" w:cs="Times New Roman"/>
                <w:sz w:val="16"/>
                <w:szCs w:val="16"/>
              </w:rPr>
              <w:br/>
              <w:t>от "</w:t>
            </w:r>
            <w:r>
              <w:rPr>
                <w:rStyle w:val="widgetinline"/>
                <w:rFonts w:ascii="Times New Roman" w:hAnsi="Times New Roman" w:cs="Times New Roman"/>
                <w:sz w:val="16"/>
                <w:szCs w:val="16"/>
                <w:bdr w:val="dashed" w:sz="6" w:space="0" w:color="FF0000" w:frame="1"/>
                <w:shd w:val="clear" w:color="auto" w:fill="F7FDF7"/>
              </w:rPr>
              <w:t>25</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08</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2022</w:t>
            </w:r>
            <w:r>
              <w:rPr>
                <w:rFonts w:ascii="Times New Roman" w:hAnsi="Times New Roman" w:cs="Times New Roman"/>
                <w:sz w:val="16"/>
                <w:szCs w:val="16"/>
              </w:rPr>
              <w:t> г.</w:t>
            </w:r>
          </w:p>
        </w:tc>
        <w:tc>
          <w:tcPr>
            <w:tcW w:w="3481" w:type="dxa"/>
            <w:tcMar>
              <w:top w:w="90" w:type="dxa"/>
              <w:left w:w="90" w:type="dxa"/>
              <w:bottom w:w="90" w:type="dxa"/>
              <w:right w:w="90" w:type="dxa"/>
            </w:tcMar>
            <w:hideMark/>
          </w:tcPr>
          <w:p w:rsidR="00087B41" w:rsidRDefault="00087B41">
            <w:pPr>
              <w:rPr>
                <w:rFonts w:ascii="Times New Roman" w:hAnsi="Times New Roman" w:cs="Times New Roman"/>
                <w:sz w:val="16"/>
                <w:szCs w:val="16"/>
              </w:rPr>
            </w:pPr>
            <w:r>
              <w:rPr>
                <w:rFonts w:ascii="Times New Roman" w:hAnsi="Times New Roman" w:cs="Times New Roman"/>
                <w:noProof/>
                <w:sz w:val="16"/>
                <w:szCs w:val="16"/>
                <w:bdr w:val="dashed" w:sz="6" w:space="0" w:color="FF0000" w:frame="1"/>
                <w:shd w:val="clear" w:color="auto" w:fill="F7FDF7"/>
                <w:lang w:val="ru-RU" w:eastAsia="ru-RU"/>
              </w:rPr>
              <w:drawing>
                <wp:inline distT="0" distB="0" distL="0" distR="0">
                  <wp:extent cx="1628775" cy="1066800"/>
                  <wp:effectExtent l="19050" t="0" r="9525" b="0"/>
                  <wp:docPr id="1" name="Рисунок 3" descr="печать 22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печать 22 001"/>
                          <pic:cNvPicPr>
                            <a:picLocks noChangeAspect="1" noChangeArrowheads="1"/>
                          </pic:cNvPicPr>
                        </pic:nvPicPr>
                        <pic:blipFill>
                          <a:blip r:embed="rId6"/>
                          <a:srcRect/>
                          <a:stretch>
                            <a:fillRect/>
                          </a:stretch>
                        </pic:blipFill>
                        <pic:spPr bwMode="auto">
                          <a:xfrm>
                            <a:off x="0" y="0"/>
                            <a:ext cx="1628775" cy="1066800"/>
                          </a:xfrm>
                          <a:prstGeom prst="rect">
                            <a:avLst/>
                          </a:prstGeom>
                          <a:noFill/>
                          <a:ln w="9525">
                            <a:noFill/>
                            <a:miter lim="800000"/>
                            <a:headEnd/>
                            <a:tailEnd/>
                          </a:ln>
                        </pic:spPr>
                      </pic:pic>
                    </a:graphicData>
                  </a:graphic>
                </wp:inline>
              </w:drawing>
            </w:r>
          </w:p>
        </w:tc>
      </w:tr>
    </w:tbl>
    <w:p w:rsidR="00087B41" w:rsidRDefault="00087B41">
      <w:pPr>
        <w:autoSpaceDE w:val="0"/>
        <w:autoSpaceDN w:val="0"/>
        <w:spacing w:before="978" w:after="0" w:line="230" w:lineRule="auto"/>
        <w:ind w:right="3644"/>
        <w:jc w:val="right"/>
        <w:rPr>
          <w:rFonts w:ascii="Times New Roman" w:eastAsia="Times New Roman" w:hAnsi="Times New Roman"/>
          <w:b/>
          <w:color w:val="000000"/>
          <w:sz w:val="24"/>
          <w:lang w:val="ru-RU"/>
        </w:rPr>
      </w:pPr>
    </w:p>
    <w:p w:rsidR="00575972" w:rsidRPr="00087B41" w:rsidRDefault="00F16162">
      <w:pPr>
        <w:autoSpaceDE w:val="0"/>
        <w:autoSpaceDN w:val="0"/>
        <w:spacing w:before="978" w:after="0" w:line="230" w:lineRule="auto"/>
        <w:ind w:right="3644"/>
        <w:jc w:val="right"/>
        <w:rPr>
          <w:lang w:val="ru-RU"/>
        </w:rPr>
      </w:pPr>
      <w:r>
        <w:rPr>
          <w:rFonts w:ascii="Times New Roman" w:eastAsia="Times New Roman" w:hAnsi="Times New Roman"/>
          <w:b/>
          <w:color w:val="000000"/>
          <w:sz w:val="24"/>
        </w:rPr>
        <w:t>РАБОЧАЯ ПРОГРАММА</w:t>
      </w:r>
    </w:p>
    <w:p w:rsidR="00575972" w:rsidRPr="00087B41" w:rsidRDefault="00F16162">
      <w:pPr>
        <w:autoSpaceDE w:val="0"/>
        <w:autoSpaceDN w:val="0"/>
        <w:spacing w:before="70" w:after="0" w:line="230" w:lineRule="auto"/>
        <w:ind w:right="4416"/>
        <w:jc w:val="right"/>
        <w:rPr>
          <w:lang w:val="ru-RU"/>
        </w:rPr>
      </w:pPr>
      <w:r w:rsidRPr="00087B41">
        <w:rPr>
          <w:rFonts w:ascii="Times New Roman" w:eastAsia="Times New Roman" w:hAnsi="Times New Roman"/>
          <w:b/>
          <w:color w:val="000000"/>
          <w:sz w:val="24"/>
          <w:lang w:val="ru-RU"/>
        </w:rPr>
        <w:t>(</w:t>
      </w:r>
      <w:r>
        <w:rPr>
          <w:rFonts w:ascii="Times New Roman" w:eastAsia="Times New Roman" w:hAnsi="Times New Roman"/>
          <w:b/>
          <w:color w:val="000000"/>
          <w:sz w:val="24"/>
        </w:rPr>
        <w:t>ID</w:t>
      </w:r>
      <w:r w:rsidRPr="00087B41">
        <w:rPr>
          <w:rFonts w:ascii="Times New Roman" w:eastAsia="Times New Roman" w:hAnsi="Times New Roman"/>
          <w:b/>
          <w:color w:val="000000"/>
          <w:sz w:val="24"/>
          <w:lang w:val="ru-RU"/>
        </w:rPr>
        <w:t xml:space="preserve"> 2386598)</w:t>
      </w:r>
    </w:p>
    <w:p w:rsidR="00575972" w:rsidRPr="00087B41" w:rsidRDefault="00F16162">
      <w:pPr>
        <w:autoSpaceDE w:val="0"/>
        <w:autoSpaceDN w:val="0"/>
        <w:spacing w:before="166" w:after="0" w:line="230" w:lineRule="auto"/>
        <w:ind w:right="4016"/>
        <w:jc w:val="right"/>
        <w:rPr>
          <w:lang w:val="ru-RU"/>
        </w:rPr>
      </w:pPr>
      <w:r w:rsidRPr="00087B41">
        <w:rPr>
          <w:rFonts w:ascii="Times New Roman" w:eastAsia="Times New Roman" w:hAnsi="Times New Roman"/>
          <w:color w:val="000000"/>
          <w:sz w:val="24"/>
          <w:lang w:val="ru-RU"/>
        </w:rPr>
        <w:t>учебного предмета</w:t>
      </w:r>
    </w:p>
    <w:p w:rsidR="00575972" w:rsidRPr="00087B41" w:rsidRDefault="00F16162">
      <w:pPr>
        <w:autoSpaceDE w:val="0"/>
        <w:autoSpaceDN w:val="0"/>
        <w:spacing w:before="70" w:after="0" w:line="230" w:lineRule="auto"/>
        <w:ind w:right="3696"/>
        <w:jc w:val="right"/>
        <w:rPr>
          <w:lang w:val="ru-RU"/>
        </w:rPr>
      </w:pPr>
      <w:r w:rsidRPr="00087B41">
        <w:rPr>
          <w:rFonts w:ascii="Times New Roman" w:eastAsia="Times New Roman" w:hAnsi="Times New Roman"/>
          <w:color w:val="000000"/>
          <w:sz w:val="24"/>
          <w:lang w:val="ru-RU"/>
        </w:rPr>
        <w:t>«Родной язык (русский)»</w:t>
      </w:r>
    </w:p>
    <w:p w:rsidR="00575972" w:rsidRPr="00087B41" w:rsidRDefault="00F16162">
      <w:pPr>
        <w:autoSpaceDE w:val="0"/>
        <w:autoSpaceDN w:val="0"/>
        <w:spacing w:before="670" w:after="0" w:line="230" w:lineRule="auto"/>
        <w:ind w:right="2730"/>
        <w:jc w:val="right"/>
        <w:rPr>
          <w:lang w:val="ru-RU"/>
        </w:rPr>
      </w:pPr>
      <w:r w:rsidRPr="00087B41">
        <w:rPr>
          <w:rFonts w:ascii="Times New Roman" w:eastAsia="Times New Roman" w:hAnsi="Times New Roman"/>
          <w:color w:val="000000"/>
          <w:sz w:val="24"/>
          <w:lang w:val="ru-RU"/>
        </w:rPr>
        <w:t>для 5 класса основного общего образования</w:t>
      </w:r>
    </w:p>
    <w:p w:rsidR="00575972" w:rsidRPr="00087B41" w:rsidRDefault="00F16162">
      <w:pPr>
        <w:autoSpaceDE w:val="0"/>
        <w:autoSpaceDN w:val="0"/>
        <w:spacing w:before="70" w:after="0" w:line="230" w:lineRule="auto"/>
        <w:ind w:right="3614"/>
        <w:jc w:val="right"/>
        <w:rPr>
          <w:lang w:val="ru-RU"/>
        </w:rPr>
      </w:pPr>
      <w:r w:rsidRPr="00087B41">
        <w:rPr>
          <w:rFonts w:ascii="Times New Roman" w:eastAsia="Times New Roman" w:hAnsi="Times New Roman"/>
          <w:color w:val="000000"/>
          <w:sz w:val="24"/>
          <w:lang w:val="ru-RU"/>
        </w:rPr>
        <w:t>на 2022-2023  учебный год</w:t>
      </w:r>
    </w:p>
    <w:p w:rsidR="00575972" w:rsidRPr="00087B41" w:rsidRDefault="00F16162">
      <w:pPr>
        <w:autoSpaceDE w:val="0"/>
        <w:autoSpaceDN w:val="0"/>
        <w:spacing w:before="2112" w:after="0" w:line="230" w:lineRule="auto"/>
        <w:ind w:right="20"/>
        <w:jc w:val="right"/>
        <w:rPr>
          <w:lang w:val="ru-RU"/>
        </w:rPr>
      </w:pPr>
      <w:r w:rsidRPr="00087B41">
        <w:rPr>
          <w:rFonts w:ascii="Times New Roman" w:eastAsia="Times New Roman" w:hAnsi="Times New Roman"/>
          <w:color w:val="000000"/>
          <w:sz w:val="24"/>
          <w:lang w:val="ru-RU"/>
        </w:rPr>
        <w:t>Составитель: Икрянникова Любовь Александровна</w:t>
      </w:r>
    </w:p>
    <w:p w:rsidR="00575972" w:rsidRPr="00087B41" w:rsidRDefault="00F16162">
      <w:pPr>
        <w:autoSpaceDE w:val="0"/>
        <w:autoSpaceDN w:val="0"/>
        <w:spacing w:before="70" w:after="0" w:line="230" w:lineRule="auto"/>
        <w:ind w:right="20"/>
        <w:jc w:val="right"/>
        <w:rPr>
          <w:lang w:val="ru-RU"/>
        </w:rPr>
      </w:pPr>
      <w:r w:rsidRPr="00087B41">
        <w:rPr>
          <w:rFonts w:ascii="Times New Roman" w:eastAsia="Times New Roman" w:hAnsi="Times New Roman"/>
          <w:color w:val="000000"/>
          <w:sz w:val="24"/>
          <w:lang w:val="ru-RU"/>
        </w:rPr>
        <w:t>учитель русского языка</w:t>
      </w:r>
    </w:p>
    <w:p w:rsidR="00575972" w:rsidRDefault="00F16162">
      <w:pPr>
        <w:autoSpaceDE w:val="0"/>
        <w:autoSpaceDN w:val="0"/>
        <w:spacing w:before="2830" w:after="0" w:line="230" w:lineRule="auto"/>
        <w:ind w:right="3978"/>
        <w:jc w:val="right"/>
      </w:pPr>
      <w:r>
        <w:rPr>
          <w:rFonts w:ascii="Times New Roman" w:eastAsia="Times New Roman" w:hAnsi="Times New Roman"/>
          <w:color w:val="000000"/>
          <w:sz w:val="24"/>
        </w:rPr>
        <w:t>х. Севостьянов 2022</w:t>
      </w:r>
    </w:p>
    <w:p w:rsidR="00575972" w:rsidRDefault="00575972">
      <w:pPr>
        <w:sectPr w:rsidR="00575972">
          <w:pgSz w:w="11900" w:h="16840"/>
          <w:pgMar w:top="298" w:right="876" w:bottom="296" w:left="738" w:header="720" w:footer="720" w:gutter="0"/>
          <w:cols w:space="720" w:equalWidth="0">
            <w:col w:w="10286" w:space="0"/>
          </w:cols>
          <w:docGrid w:linePitch="360"/>
        </w:sectPr>
      </w:pPr>
    </w:p>
    <w:p w:rsidR="00575972" w:rsidRDefault="00575972">
      <w:pPr>
        <w:autoSpaceDE w:val="0"/>
        <w:autoSpaceDN w:val="0"/>
        <w:spacing w:after="216" w:line="220" w:lineRule="exact"/>
      </w:pPr>
    </w:p>
    <w:p w:rsidR="00575972" w:rsidRDefault="00F16162">
      <w:pPr>
        <w:autoSpaceDE w:val="0"/>
        <w:autoSpaceDN w:val="0"/>
        <w:spacing w:after="0" w:line="230" w:lineRule="auto"/>
      </w:pPr>
      <w:r>
        <w:rPr>
          <w:rFonts w:ascii="Times New Roman" w:eastAsia="Times New Roman" w:hAnsi="Times New Roman"/>
          <w:b/>
          <w:color w:val="000000"/>
          <w:sz w:val="24"/>
        </w:rPr>
        <w:t>ПОЯСНИТЕЛЬНАЯ ЗАПИСКА</w:t>
      </w:r>
    </w:p>
    <w:p w:rsidR="00575972" w:rsidRPr="009C07D7" w:rsidRDefault="00F16162">
      <w:pPr>
        <w:autoSpaceDE w:val="0"/>
        <w:autoSpaceDN w:val="0"/>
        <w:spacing w:before="346" w:after="0" w:line="286" w:lineRule="auto"/>
        <w:ind w:right="144" w:firstLine="180"/>
        <w:rPr>
          <w:lang w:val="ru-RU"/>
        </w:rPr>
      </w:pPr>
      <w:r w:rsidRPr="009C07D7">
        <w:rPr>
          <w:rFonts w:ascii="Times New Roman" w:eastAsia="Times New Roman" w:hAnsi="Times New Roman"/>
          <w:color w:val="000000"/>
          <w:sz w:val="24"/>
          <w:lang w:val="ru-RU"/>
        </w:rPr>
        <w:t>Рабочая программа по родному языку (русскому) для обучающихся 5 классов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 зарегистрирован Министерством юстиции Российской Федерации 05.07.2021 г., № 64101) (далее —ФГОС ООО),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а также Примерной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w:t>
      </w:r>
    </w:p>
    <w:p w:rsidR="00575972" w:rsidRPr="009C07D7" w:rsidRDefault="00F16162">
      <w:pPr>
        <w:autoSpaceDE w:val="0"/>
        <w:autoSpaceDN w:val="0"/>
        <w:spacing w:before="264" w:after="0" w:line="230" w:lineRule="auto"/>
        <w:rPr>
          <w:lang w:val="ru-RU"/>
        </w:rPr>
      </w:pPr>
      <w:r w:rsidRPr="009C07D7">
        <w:rPr>
          <w:rFonts w:ascii="Times New Roman" w:eastAsia="Times New Roman" w:hAnsi="Times New Roman"/>
          <w:b/>
          <w:color w:val="000000"/>
          <w:sz w:val="24"/>
          <w:lang w:val="ru-RU"/>
        </w:rPr>
        <w:t>ОБЩАЯ ХАРАКТЕРИСТИКА УЧЕБНОГО ПРЕДМЕТА «РОДНОЙ ЯЗЫК (РУССКИЙ)»</w:t>
      </w:r>
    </w:p>
    <w:p w:rsidR="00575972" w:rsidRPr="009C07D7" w:rsidRDefault="00F16162">
      <w:pPr>
        <w:autoSpaceDE w:val="0"/>
        <w:autoSpaceDN w:val="0"/>
        <w:spacing w:before="166" w:after="0" w:line="286" w:lineRule="auto"/>
        <w:ind w:firstLine="180"/>
        <w:rPr>
          <w:lang w:val="ru-RU"/>
        </w:rPr>
      </w:pPr>
      <w:r w:rsidRPr="009C07D7">
        <w:rPr>
          <w:rFonts w:ascii="Times New Roman" w:eastAsia="Times New Roman" w:hAnsi="Times New Roman"/>
          <w:color w:val="000000"/>
          <w:sz w:val="24"/>
          <w:lang w:val="ru-RU"/>
        </w:rPr>
        <w:t xml:space="preserve">Содержание программы обеспечивает достижение результатов освоения основной образовательной программы основного общего образования в части требований, заданных Федеральным </w:t>
      </w:r>
      <w:r w:rsidRPr="009C07D7">
        <w:rPr>
          <w:lang w:val="ru-RU"/>
        </w:rPr>
        <w:br/>
      </w:r>
      <w:r w:rsidRPr="009C07D7">
        <w:rPr>
          <w:rFonts w:ascii="Times New Roman" w:eastAsia="Times New Roman" w:hAnsi="Times New Roman"/>
          <w:color w:val="000000"/>
          <w:sz w:val="24"/>
          <w:lang w:val="ru-RU"/>
        </w:rPr>
        <w:t>государственным образовательным стандартом основного общего образования к предметной области«Родной язык и родная литература». Программа ориентирована на сопровождение и поддержку курса русского языка, входящего в предметную область «Русский язык и литература». Цели курса русского языка в рамках образовательной области «Родной язык и родная литература» имеют специфику, обусловленную дополнительным по своему содержанию характером курса, а также особенностями функционирования русского языка в разных регионах Российской Федерации.</w:t>
      </w:r>
    </w:p>
    <w:p w:rsidR="00575972" w:rsidRPr="009C07D7" w:rsidRDefault="00F16162">
      <w:pPr>
        <w:autoSpaceDE w:val="0"/>
        <w:autoSpaceDN w:val="0"/>
        <w:spacing w:before="70" w:after="0" w:line="281" w:lineRule="auto"/>
        <w:ind w:firstLine="180"/>
        <w:rPr>
          <w:lang w:val="ru-RU"/>
        </w:rPr>
      </w:pPr>
      <w:r w:rsidRPr="009C07D7">
        <w:rPr>
          <w:rFonts w:ascii="Times New Roman" w:eastAsia="Times New Roman" w:hAnsi="Times New Roman"/>
          <w:color w:val="000000"/>
          <w:sz w:val="24"/>
          <w:lang w:val="ru-RU"/>
        </w:rPr>
        <w:t>Курс «Родной язык (русский)» направлен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«Родной язык (русский)» не ущемляет права обучающихся, изучающих иные родные языки (не русский). Поэтому учебное время, отведённое на изучение данной дисциплины, не может рассматриваться как время для углублённого изучения основного курса «Русский язык».</w:t>
      </w:r>
    </w:p>
    <w:p w:rsidR="00575972" w:rsidRPr="009C07D7" w:rsidRDefault="00F16162">
      <w:pPr>
        <w:autoSpaceDE w:val="0"/>
        <w:autoSpaceDN w:val="0"/>
        <w:spacing w:before="70" w:after="0" w:line="281" w:lineRule="auto"/>
        <w:ind w:firstLine="180"/>
        <w:rPr>
          <w:lang w:val="ru-RU"/>
        </w:rPr>
      </w:pPr>
      <w:r w:rsidRPr="009C07D7">
        <w:rPr>
          <w:rFonts w:ascii="Times New Roman" w:eastAsia="Times New Roman" w:hAnsi="Times New Roman"/>
          <w:color w:val="000000"/>
          <w:sz w:val="24"/>
          <w:lang w:val="ru-RU"/>
        </w:rPr>
        <w:t xml:space="preserve">В содержании курса «Родной язык (русский)»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 </w:t>
      </w:r>
    </w:p>
    <w:p w:rsidR="00575972" w:rsidRPr="009C07D7" w:rsidRDefault="00F16162">
      <w:pPr>
        <w:autoSpaceDE w:val="0"/>
        <w:autoSpaceDN w:val="0"/>
        <w:spacing w:before="264" w:after="0" w:line="230" w:lineRule="auto"/>
        <w:rPr>
          <w:lang w:val="ru-RU"/>
        </w:rPr>
      </w:pPr>
      <w:r w:rsidRPr="009C07D7">
        <w:rPr>
          <w:rFonts w:ascii="Times New Roman" w:eastAsia="Times New Roman" w:hAnsi="Times New Roman"/>
          <w:b/>
          <w:color w:val="000000"/>
          <w:sz w:val="24"/>
          <w:lang w:val="ru-RU"/>
        </w:rPr>
        <w:t>ЦЕЛИ ИЗУЧЕНИЯ УЧЕБНОГО ПРЕДМЕТА «РОДНОЙ ЯЗЫК (РУССКИЙ)»</w:t>
      </w:r>
    </w:p>
    <w:p w:rsidR="00575972" w:rsidRPr="009C07D7" w:rsidRDefault="00F16162">
      <w:pPr>
        <w:tabs>
          <w:tab w:val="left" w:pos="180"/>
        </w:tabs>
        <w:autoSpaceDE w:val="0"/>
        <w:autoSpaceDN w:val="0"/>
        <w:spacing w:before="166" w:after="0" w:line="262" w:lineRule="auto"/>
        <w:ind w:right="1008"/>
        <w:rPr>
          <w:lang w:val="ru-RU"/>
        </w:rPr>
      </w:pPr>
      <w:r w:rsidRPr="009C07D7">
        <w:rPr>
          <w:lang w:val="ru-RU"/>
        </w:rPr>
        <w:tab/>
      </w:r>
      <w:r w:rsidRPr="009C07D7">
        <w:rPr>
          <w:rFonts w:ascii="Times New Roman" w:eastAsia="Times New Roman" w:hAnsi="Times New Roman"/>
          <w:color w:val="000000"/>
          <w:sz w:val="24"/>
          <w:lang w:val="ru-RU"/>
        </w:rPr>
        <w:t>Целями изучения родного языка (русского) по программам основного общего образования являются:</w:t>
      </w:r>
    </w:p>
    <w:p w:rsidR="00575972" w:rsidRPr="009C07D7" w:rsidRDefault="00F16162">
      <w:pPr>
        <w:autoSpaceDE w:val="0"/>
        <w:autoSpaceDN w:val="0"/>
        <w:spacing w:before="178" w:after="0" w:line="286" w:lineRule="auto"/>
        <w:ind w:left="420"/>
        <w:rPr>
          <w:lang w:val="ru-RU"/>
        </w:rPr>
      </w:pPr>
      <w:r w:rsidRPr="009C07D7">
        <w:rPr>
          <w:rFonts w:ascii="Times New Roman" w:eastAsia="Times New Roman" w:hAnsi="Times New Roman"/>
          <w:color w:val="000000"/>
          <w:sz w:val="24"/>
          <w:lang w:val="ru-RU"/>
        </w:rPr>
        <w:t>—  воспитание гражданина и патриота; формирование российской гражданской идентичности в поликультурном и многоконфессиональном обществе; развитие представлений о родном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w:t>
      </w:r>
    </w:p>
    <w:p w:rsidR="00575972" w:rsidRPr="009C07D7" w:rsidRDefault="00F16162">
      <w:pPr>
        <w:autoSpaceDE w:val="0"/>
        <w:autoSpaceDN w:val="0"/>
        <w:spacing w:before="190" w:after="0" w:line="230" w:lineRule="auto"/>
        <w:ind w:left="420"/>
        <w:rPr>
          <w:lang w:val="ru-RU"/>
        </w:rPr>
      </w:pPr>
      <w:r w:rsidRPr="009C07D7">
        <w:rPr>
          <w:rFonts w:ascii="Times New Roman" w:eastAsia="Times New Roman" w:hAnsi="Times New Roman"/>
          <w:color w:val="000000"/>
          <w:sz w:val="24"/>
          <w:lang w:val="ru-RU"/>
        </w:rPr>
        <w:t>—  расширение  знаний  о  национальной  специфике  русского языка и языковых единицах,</w:t>
      </w:r>
    </w:p>
    <w:p w:rsidR="00575972" w:rsidRPr="009C07D7" w:rsidRDefault="00575972">
      <w:pPr>
        <w:rPr>
          <w:lang w:val="ru-RU"/>
        </w:rPr>
        <w:sectPr w:rsidR="00575972" w:rsidRPr="009C07D7">
          <w:pgSz w:w="11900" w:h="16840"/>
          <w:pgMar w:top="436" w:right="650" w:bottom="420" w:left="666" w:header="720" w:footer="720" w:gutter="0"/>
          <w:cols w:space="720" w:equalWidth="0">
            <w:col w:w="10584" w:space="0"/>
          </w:cols>
          <w:docGrid w:linePitch="360"/>
        </w:sectPr>
      </w:pPr>
    </w:p>
    <w:p w:rsidR="00575972" w:rsidRPr="009C07D7" w:rsidRDefault="00575972">
      <w:pPr>
        <w:autoSpaceDE w:val="0"/>
        <w:autoSpaceDN w:val="0"/>
        <w:spacing w:after="66" w:line="220" w:lineRule="exact"/>
        <w:rPr>
          <w:lang w:val="ru-RU"/>
        </w:rPr>
      </w:pPr>
    </w:p>
    <w:p w:rsidR="00575972" w:rsidRPr="009C07D7" w:rsidRDefault="00F16162">
      <w:pPr>
        <w:autoSpaceDE w:val="0"/>
        <w:autoSpaceDN w:val="0"/>
        <w:spacing w:after="0" w:line="281" w:lineRule="auto"/>
        <w:ind w:left="420"/>
        <w:rPr>
          <w:lang w:val="ru-RU"/>
        </w:rPr>
      </w:pPr>
      <w:r w:rsidRPr="009C07D7">
        <w:rPr>
          <w:rFonts w:ascii="Times New Roman" w:eastAsia="Times New Roman" w:hAnsi="Times New Roman"/>
          <w:color w:val="000000"/>
          <w:sz w:val="24"/>
          <w:lang w:val="ru-RU"/>
        </w:rPr>
        <w:t>прежде всего о лексике и фразеологии с национально-культурным компонентом значения;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об основных нормах русского литературного языка; о национальных особенностях русского речевого этикета;</w:t>
      </w:r>
    </w:p>
    <w:p w:rsidR="00575972" w:rsidRPr="009C07D7" w:rsidRDefault="00F16162">
      <w:pPr>
        <w:autoSpaceDE w:val="0"/>
        <w:autoSpaceDN w:val="0"/>
        <w:spacing w:before="190" w:after="0" w:line="281" w:lineRule="auto"/>
        <w:ind w:left="420" w:right="144"/>
        <w:rPr>
          <w:lang w:val="ru-RU"/>
        </w:rPr>
      </w:pPr>
      <w:r w:rsidRPr="009C07D7">
        <w:rPr>
          <w:rFonts w:ascii="Times New Roman" w:eastAsia="Times New Roman" w:hAnsi="Times New Roman"/>
          <w:color w:val="000000"/>
          <w:sz w:val="24"/>
          <w:lang w:val="ru-RU"/>
        </w:rPr>
        <w:t>—  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575972" w:rsidRPr="009C07D7" w:rsidRDefault="00F16162">
      <w:pPr>
        <w:autoSpaceDE w:val="0"/>
        <w:autoSpaceDN w:val="0"/>
        <w:spacing w:before="192" w:after="0" w:line="271" w:lineRule="auto"/>
        <w:ind w:left="420" w:right="144"/>
        <w:rPr>
          <w:lang w:val="ru-RU"/>
        </w:rPr>
      </w:pPr>
      <w:r w:rsidRPr="009C07D7">
        <w:rPr>
          <w:rFonts w:ascii="Times New Roman" w:eastAsia="Times New Roman" w:hAnsi="Times New Roman"/>
          <w:color w:val="000000"/>
          <w:sz w:val="24"/>
          <w:lang w:val="ru-RU"/>
        </w:rPr>
        <w:t>—  совершенствование познавательных и интеллектуальных умений опознавать, анализировать, сравнивать, классифицировать языковые факты, оценивать их с точки зрения нормативности, соответствия ситуации и сфере общения;</w:t>
      </w:r>
    </w:p>
    <w:p w:rsidR="00575972" w:rsidRPr="009C07D7" w:rsidRDefault="00F16162">
      <w:pPr>
        <w:autoSpaceDE w:val="0"/>
        <w:autoSpaceDN w:val="0"/>
        <w:spacing w:before="190" w:after="0"/>
        <w:ind w:left="420"/>
        <w:rPr>
          <w:lang w:val="ru-RU"/>
        </w:rPr>
      </w:pPr>
      <w:r w:rsidRPr="009C07D7">
        <w:rPr>
          <w:rFonts w:ascii="Times New Roman" w:eastAsia="Times New Roman" w:hAnsi="Times New Roman"/>
          <w:color w:val="000000"/>
          <w:sz w:val="24"/>
          <w:lang w:val="ru-RU"/>
        </w:rPr>
        <w:t>—  совершенствование текстовой деятельности; развитие умений функциональной грамотности осуществлять информационный поиск, извлекать и преобразовывать необходимую информацию; понимать и использовать тексты разных форматов (сплошной, несплошной текст, инфографика и др.);</w:t>
      </w:r>
    </w:p>
    <w:p w:rsidR="00575972" w:rsidRDefault="00F16162">
      <w:pPr>
        <w:autoSpaceDE w:val="0"/>
        <w:autoSpaceDN w:val="0"/>
        <w:spacing w:before="190" w:after="0" w:line="271" w:lineRule="auto"/>
        <w:ind w:left="420" w:right="288"/>
        <w:rPr>
          <w:rFonts w:ascii="Times New Roman" w:eastAsia="Times New Roman" w:hAnsi="Times New Roman"/>
          <w:color w:val="000000"/>
          <w:sz w:val="24"/>
          <w:lang w:val="ru-RU"/>
        </w:rPr>
      </w:pPr>
      <w:r w:rsidRPr="009C07D7">
        <w:rPr>
          <w:rFonts w:ascii="Times New Roman" w:eastAsia="Times New Roman" w:hAnsi="Times New Roman"/>
          <w:color w:val="000000"/>
          <w:sz w:val="24"/>
          <w:lang w:val="ru-RU"/>
        </w:rPr>
        <w:t>—  развитие проектного и исследовательского мышления, приобретение практического опыта исследовательской  работы по родному языку (русскому), воспитание самостоятельности в приобретении знаний.</w:t>
      </w:r>
    </w:p>
    <w:p w:rsidR="009C07D7" w:rsidRDefault="009C07D7" w:rsidP="009C07D7">
      <w:pPr>
        <w:autoSpaceDE w:val="0"/>
        <w:autoSpaceDN w:val="0"/>
        <w:spacing w:after="0" w:line="240" w:lineRule="auto"/>
        <w:ind w:left="420" w:right="289"/>
        <w:rPr>
          <w:rFonts w:ascii="Times New Roman" w:hAnsi="Times New Roman" w:cs="Times New Roman"/>
          <w:b/>
          <w:sz w:val="24"/>
          <w:szCs w:val="24"/>
          <w:lang w:val="ru-RU"/>
        </w:rPr>
      </w:pPr>
    </w:p>
    <w:p w:rsidR="009C07D7" w:rsidRPr="009C07D7" w:rsidRDefault="009C07D7" w:rsidP="009C07D7">
      <w:pPr>
        <w:autoSpaceDE w:val="0"/>
        <w:autoSpaceDN w:val="0"/>
        <w:spacing w:after="0" w:line="240" w:lineRule="auto"/>
        <w:ind w:left="420" w:right="289"/>
        <w:jc w:val="both"/>
        <w:rPr>
          <w:rFonts w:ascii="Times New Roman" w:hAnsi="Times New Roman" w:cs="Times New Roman"/>
          <w:b/>
          <w:sz w:val="24"/>
          <w:szCs w:val="24"/>
          <w:lang w:val="ru-RU"/>
        </w:rPr>
      </w:pPr>
      <w:r w:rsidRPr="009C07D7">
        <w:rPr>
          <w:rFonts w:ascii="Times New Roman" w:hAnsi="Times New Roman" w:cs="Times New Roman"/>
          <w:b/>
          <w:sz w:val="24"/>
          <w:szCs w:val="24"/>
          <w:lang w:val="ru-RU"/>
        </w:rPr>
        <w:t xml:space="preserve">Реализация воспитательного потенциала на уроках  </w:t>
      </w:r>
      <w:r>
        <w:rPr>
          <w:rFonts w:ascii="Times New Roman" w:hAnsi="Times New Roman" w:cs="Times New Roman"/>
          <w:b/>
          <w:sz w:val="24"/>
          <w:szCs w:val="24"/>
          <w:lang w:val="ru-RU"/>
        </w:rPr>
        <w:t>р</w:t>
      </w:r>
      <w:r w:rsidRPr="009C07D7">
        <w:rPr>
          <w:rFonts w:ascii="Times New Roman" w:hAnsi="Times New Roman" w:cs="Times New Roman"/>
          <w:b/>
          <w:sz w:val="24"/>
          <w:szCs w:val="24"/>
          <w:lang w:val="ru-RU"/>
        </w:rPr>
        <w:t>одного русского языка в 5 классебудет осуществляться в соответствии с Рабочей программой воспитания МБОУ Россошанской ООШ   и предполагает следующее:</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 установление взаимоотношений субъектов деятельности на уроке как отношений субъектов</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единой совместной деятельности, обеспечиваемой общими активными интеллектуальными</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усилиями;</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 организацию на уроках активной деятельности учащихся, в том числе поисково- исследовательской, на разных уровнях познавательной самостоятельности (в этом и заключается важнейшее условие реализации воспитательного потенциала современного урока – активная познавательная деятельность детей);</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 использование воспитательных возможностей пред</w:t>
      </w:r>
      <w:r>
        <w:rPr>
          <w:rFonts w:ascii="Times New Roman" w:hAnsi="Times New Roman" w:cs="Times New Roman"/>
          <w:sz w:val="24"/>
          <w:szCs w:val="24"/>
          <w:lang w:val="ru-RU"/>
        </w:rPr>
        <w:t xml:space="preserve">метного содержания через подбор </w:t>
      </w:r>
      <w:r w:rsidRPr="009C07D7">
        <w:rPr>
          <w:rFonts w:ascii="Times New Roman" w:hAnsi="Times New Roman" w:cs="Times New Roman"/>
          <w:sz w:val="24"/>
          <w:szCs w:val="24"/>
          <w:lang w:val="ru-RU"/>
        </w:rPr>
        <w:t>соответствующих текстов для чтения и анализа, упра</w:t>
      </w:r>
      <w:r>
        <w:rPr>
          <w:rFonts w:ascii="Times New Roman" w:hAnsi="Times New Roman" w:cs="Times New Roman"/>
          <w:sz w:val="24"/>
          <w:szCs w:val="24"/>
          <w:lang w:val="ru-RU"/>
        </w:rPr>
        <w:t xml:space="preserve">жнений, проблемных ситуаций для </w:t>
      </w:r>
      <w:r w:rsidRPr="009C07D7">
        <w:rPr>
          <w:rFonts w:ascii="Times New Roman" w:hAnsi="Times New Roman" w:cs="Times New Roman"/>
          <w:sz w:val="24"/>
          <w:szCs w:val="24"/>
          <w:lang w:val="ru-RU"/>
        </w:rPr>
        <w:t>обсуждения в классе;</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 формирование уважения к достижениям и открыти</w:t>
      </w:r>
      <w:r>
        <w:rPr>
          <w:rFonts w:ascii="Times New Roman" w:hAnsi="Times New Roman" w:cs="Times New Roman"/>
          <w:sz w:val="24"/>
          <w:szCs w:val="24"/>
          <w:lang w:val="ru-RU"/>
        </w:rPr>
        <w:t xml:space="preserve">ям великих ученых - лингвистов, </w:t>
      </w:r>
      <w:r w:rsidRPr="009C07D7">
        <w:rPr>
          <w:rFonts w:ascii="Times New Roman" w:hAnsi="Times New Roman" w:cs="Times New Roman"/>
          <w:sz w:val="24"/>
          <w:szCs w:val="24"/>
          <w:lang w:val="ru-RU"/>
        </w:rPr>
        <w:t>убежденности в важности лингвистических знаний в практической жизни человека, признание</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радости творческого труда как одной из основных человеческих ценностей;</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 xml:space="preserve">- применение на уроке интерактивных форм работы </w:t>
      </w:r>
      <w:r>
        <w:rPr>
          <w:rFonts w:ascii="Times New Roman" w:hAnsi="Times New Roman" w:cs="Times New Roman"/>
          <w:sz w:val="24"/>
          <w:szCs w:val="24"/>
          <w:lang w:val="ru-RU"/>
        </w:rPr>
        <w:t xml:space="preserve">учащихся: интеллектуальных игр, </w:t>
      </w:r>
      <w:r w:rsidRPr="009C07D7">
        <w:rPr>
          <w:rFonts w:ascii="Times New Roman" w:hAnsi="Times New Roman" w:cs="Times New Roman"/>
          <w:sz w:val="24"/>
          <w:szCs w:val="24"/>
          <w:lang w:val="ru-RU"/>
        </w:rPr>
        <w:t>стимулирующих познавательную мотивацию; дискуссий, ко</w:t>
      </w:r>
      <w:r>
        <w:rPr>
          <w:rFonts w:ascii="Times New Roman" w:hAnsi="Times New Roman" w:cs="Times New Roman"/>
          <w:sz w:val="24"/>
          <w:szCs w:val="24"/>
          <w:lang w:val="ru-RU"/>
        </w:rPr>
        <w:t xml:space="preserve">торые дают учащимся возможность </w:t>
      </w:r>
      <w:r w:rsidRPr="009C07D7">
        <w:rPr>
          <w:rFonts w:ascii="Times New Roman" w:hAnsi="Times New Roman" w:cs="Times New Roman"/>
          <w:sz w:val="24"/>
          <w:szCs w:val="24"/>
          <w:lang w:val="ru-RU"/>
        </w:rPr>
        <w:t>приобрести опыт ведения конструктивного диалога;</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  групповой работы или работы в парах, которые уча</w:t>
      </w:r>
      <w:r>
        <w:rPr>
          <w:rFonts w:ascii="Times New Roman" w:hAnsi="Times New Roman" w:cs="Times New Roman"/>
          <w:sz w:val="24"/>
          <w:szCs w:val="24"/>
          <w:lang w:val="ru-RU"/>
        </w:rPr>
        <w:t xml:space="preserve">т школьников командной работе и </w:t>
      </w:r>
      <w:r w:rsidRPr="009C07D7">
        <w:rPr>
          <w:rFonts w:ascii="Times New Roman" w:hAnsi="Times New Roman" w:cs="Times New Roman"/>
          <w:sz w:val="24"/>
          <w:szCs w:val="24"/>
          <w:lang w:val="ru-RU"/>
        </w:rPr>
        <w:t>взаимодействию с другими людьми;</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 включение в урок деловых игр, которые помогают п</w:t>
      </w:r>
      <w:r>
        <w:rPr>
          <w:rFonts w:ascii="Times New Roman" w:hAnsi="Times New Roman" w:cs="Times New Roman"/>
          <w:sz w:val="24"/>
          <w:szCs w:val="24"/>
          <w:lang w:val="ru-RU"/>
        </w:rPr>
        <w:t xml:space="preserve">оддержать мотивацию к получению </w:t>
      </w:r>
      <w:r w:rsidRPr="009C07D7">
        <w:rPr>
          <w:rFonts w:ascii="Times New Roman" w:hAnsi="Times New Roman" w:cs="Times New Roman"/>
          <w:sz w:val="24"/>
          <w:szCs w:val="24"/>
          <w:lang w:val="ru-RU"/>
        </w:rPr>
        <w:t>знаний, налаживанию позитивных межличностных отношений в классе, помогают установлению доброжелательной атмосферы во время урока;</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 xml:space="preserve">- организацию наставничества мотивированных </w:t>
      </w:r>
      <w:r>
        <w:rPr>
          <w:rFonts w:ascii="Times New Roman" w:hAnsi="Times New Roman" w:cs="Times New Roman"/>
          <w:sz w:val="24"/>
          <w:szCs w:val="24"/>
          <w:lang w:val="ru-RU"/>
        </w:rPr>
        <w:t xml:space="preserve">и эрудированных учащихся над их </w:t>
      </w:r>
      <w:r w:rsidRPr="009C07D7">
        <w:rPr>
          <w:rFonts w:ascii="Times New Roman" w:hAnsi="Times New Roman" w:cs="Times New Roman"/>
          <w:sz w:val="24"/>
          <w:szCs w:val="24"/>
          <w:lang w:val="ru-RU"/>
        </w:rPr>
        <w:t xml:space="preserve">неуспевающими или низко мотивированными на изучение </w:t>
      </w:r>
      <w:r>
        <w:rPr>
          <w:rFonts w:ascii="Times New Roman" w:hAnsi="Times New Roman" w:cs="Times New Roman"/>
          <w:sz w:val="24"/>
          <w:szCs w:val="24"/>
          <w:lang w:val="ru-RU"/>
        </w:rPr>
        <w:t xml:space="preserve">русского языка одноклассниками, </w:t>
      </w:r>
      <w:r w:rsidRPr="009C07D7">
        <w:rPr>
          <w:rFonts w:ascii="Times New Roman" w:hAnsi="Times New Roman" w:cs="Times New Roman"/>
          <w:sz w:val="24"/>
          <w:szCs w:val="24"/>
          <w:lang w:val="ru-RU"/>
        </w:rPr>
        <w:t>дающего социально значимый опыт сотрудничества и взаимной помощи;</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  инициирование и поддержка исследовательской де</w:t>
      </w:r>
      <w:r>
        <w:rPr>
          <w:rFonts w:ascii="Times New Roman" w:hAnsi="Times New Roman" w:cs="Times New Roman"/>
          <w:sz w:val="24"/>
          <w:szCs w:val="24"/>
          <w:lang w:val="ru-RU"/>
        </w:rPr>
        <w:t xml:space="preserve">ятельности обучающихся в рамках </w:t>
      </w:r>
      <w:r w:rsidRPr="009C07D7">
        <w:rPr>
          <w:rFonts w:ascii="Times New Roman" w:hAnsi="Times New Roman" w:cs="Times New Roman"/>
          <w:sz w:val="24"/>
          <w:szCs w:val="24"/>
          <w:lang w:val="ru-RU"/>
        </w:rPr>
        <w:t xml:space="preserve">реализации ими индивидуальных и групповых исследовательских проектов, что дает возможность приобрести навык самостоятельного решения теоретической проблемы, навык </w:t>
      </w:r>
      <w:r w:rsidRPr="009C07D7">
        <w:rPr>
          <w:rFonts w:ascii="Times New Roman" w:hAnsi="Times New Roman" w:cs="Times New Roman"/>
          <w:sz w:val="24"/>
          <w:szCs w:val="24"/>
          <w:lang w:val="ru-RU"/>
        </w:rPr>
        <w:lastRenderedPageBreak/>
        <w:t>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 xml:space="preserve"> Таким образом, при реализации рабочей программы по родному языку (русскому) в 5 классе</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основными воспитательными целями на уроках станут:</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-воспитание культуры личности;</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-отношение к родному языку как к культурному достоянию России и мира;</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-понимание значимости родного языка для развития общества;</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-воспитание активности, самостоятельности, ответственности;</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-воспитание нравственности, культуры общения;</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-воспитание эстетической культуры;</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-воспитание графической культуры школьников.</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 xml:space="preserve"> В результате чего будут развиты навыки сотрудничества, коммуникации, социальной</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ответственности, способность критически мыслить, оперативно и качественно решать</w:t>
      </w:r>
    </w:p>
    <w:p w:rsidR="009C07D7" w:rsidRPr="009C07D7" w:rsidRDefault="009C07D7" w:rsidP="009C07D7">
      <w:pPr>
        <w:autoSpaceDE w:val="0"/>
        <w:autoSpaceDN w:val="0"/>
        <w:spacing w:after="0" w:line="240" w:lineRule="auto"/>
        <w:ind w:left="420" w:right="289"/>
        <w:jc w:val="both"/>
        <w:rPr>
          <w:rFonts w:ascii="Times New Roman" w:hAnsi="Times New Roman" w:cs="Times New Roman"/>
          <w:sz w:val="24"/>
          <w:szCs w:val="24"/>
          <w:lang w:val="ru-RU"/>
        </w:rPr>
      </w:pPr>
      <w:r w:rsidRPr="009C07D7">
        <w:rPr>
          <w:rFonts w:ascii="Times New Roman" w:hAnsi="Times New Roman" w:cs="Times New Roman"/>
          <w:sz w:val="24"/>
          <w:szCs w:val="24"/>
          <w:lang w:val="ru-RU"/>
        </w:rPr>
        <w:t>возникающие проблемы.</w:t>
      </w:r>
    </w:p>
    <w:p w:rsidR="00575972" w:rsidRPr="009C07D7" w:rsidRDefault="00F16162">
      <w:pPr>
        <w:autoSpaceDE w:val="0"/>
        <w:autoSpaceDN w:val="0"/>
        <w:spacing w:before="322" w:after="0" w:line="262" w:lineRule="auto"/>
        <w:ind w:right="720"/>
        <w:rPr>
          <w:lang w:val="ru-RU"/>
        </w:rPr>
      </w:pPr>
      <w:r w:rsidRPr="009C07D7">
        <w:rPr>
          <w:rFonts w:ascii="Times New Roman" w:eastAsia="Times New Roman" w:hAnsi="Times New Roman"/>
          <w:b/>
          <w:color w:val="000000"/>
          <w:sz w:val="24"/>
          <w:lang w:val="ru-RU"/>
        </w:rPr>
        <w:t>ОСНОВНЫЕ СОДЕРЖАТЕЛЬНЫЕ ЛИНИИ ПРОГРАММЫ УЧЕБНОГО  ПРЕДМЕТА«РУССКИЙ РОДНОЙ ЯЗЫК»</w:t>
      </w:r>
    </w:p>
    <w:p w:rsidR="00575972" w:rsidRPr="009C07D7" w:rsidRDefault="00F16162">
      <w:pPr>
        <w:autoSpaceDE w:val="0"/>
        <w:autoSpaceDN w:val="0"/>
        <w:spacing w:before="166" w:after="0" w:line="271" w:lineRule="auto"/>
        <w:ind w:right="720" w:firstLine="180"/>
        <w:rPr>
          <w:lang w:val="ru-RU"/>
        </w:rPr>
      </w:pPr>
      <w:r w:rsidRPr="009C07D7">
        <w:rPr>
          <w:rFonts w:ascii="Times New Roman" w:eastAsia="Times New Roman" w:hAnsi="Times New Roman"/>
          <w:color w:val="000000"/>
          <w:sz w:val="24"/>
          <w:lang w:val="ru-RU"/>
        </w:rPr>
        <w:t>Как курс, имеющий частный характер, школьный курс родного русского языка опирается на содержание основного курса,представленного в образовательной области «Русский язык и литература», сопровождает и поддерживает его.</w:t>
      </w:r>
    </w:p>
    <w:p w:rsidR="00575972" w:rsidRPr="009C07D7" w:rsidRDefault="00F16162">
      <w:pPr>
        <w:autoSpaceDE w:val="0"/>
        <w:autoSpaceDN w:val="0"/>
        <w:spacing w:before="70" w:after="0"/>
        <w:ind w:firstLine="180"/>
        <w:rPr>
          <w:lang w:val="ru-RU"/>
        </w:rPr>
      </w:pPr>
      <w:r w:rsidRPr="009C07D7">
        <w:rPr>
          <w:rFonts w:ascii="Times New Roman" w:eastAsia="Times New Roman" w:hAnsi="Times New Roman"/>
          <w:color w:val="000000"/>
          <w:sz w:val="24"/>
          <w:lang w:val="ru-RU"/>
        </w:rPr>
        <w:t>Основные содержательные линии настоящей программы (блоки программы) соотносятся с основными содержательными линиями основного курса русского языка на уровне основного общего образования, но не дублируют их в полном объёме и имеют преимущественно практико-</w:t>
      </w:r>
      <w:r w:rsidRPr="009C07D7">
        <w:rPr>
          <w:lang w:val="ru-RU"/>
        </w:rPr>
        <w:br/>
      </w:r>
      <w:r w:rsidRPr="009C07D7">
        <w:rPr>
          <w:rFonts w:ascii="Times New Roman" w:eastAsia="Times New Roman" w:hAnsi="Times New Roman"/>
          <w:color w:val="000000"/>
          <w:sz w:val="24"/>
          <w:lang w:val="ru-RU"/>
        </w:rPr>
        <w:t>ориентированный характер.</w:t>
      </w:r>
    </w:p>
    <w:p w:rsidR="00575972" w:rsidRPr="009C07D7" w:rsidRDefault="00F16162">
      <w:pPr>
        <w:autoSpaceDE w:val="0"/>
        <w:autoSpaceDN w:val="0"/>
        <w:spacing w:before="72" w:after="0" w:line="230" w:lineRule="auto"/>
        <w:ind w:left="180"/>
        <w:rPr>
          <w:lang w:val="ru-RU"/>
        </w:rPr>
      </w:pPr>
      <w:r w:rsidRPr="009C07D7">
        <w:rPr>
          <w:rFonts w:ascii="Times New Roman" w:eastAsia="Times New Roman" w:hAnsi="Times New Roman"/>
          <w:color w:val="000000"/>
          <w:sz w:val="24"/>
          <w:lang w:val="ru-RU"/>
        </w:rPr>
        <w:t>В соответствии с этим в программе выделяются следующие блоки.</w:t>
      </w:r>
    </w:p>
    <w:p w:rsidR="00575972" w:rsidRPr="009C07D7" w:rsidRDefault="00F16162">
      <w:pPr>
        <w:autoSpaceDE w:val="0"/>
        <w:autoSpaceDN w:val="0"/>
        <w:spacing w:before="72" w:after="0" w:line="281" w:lineRule="auto"/>
        <w:ind w:firstLine="180"/>
        <w:rPr>
          <w:lang w:val="ru-RU"/>
        </w:rPr>
      </w:pPr>
      <w:r w:rsidRPr="009C07D7">
        <w:rPr>
          <w:rFonts w:ascii="Times New Roman" w:eastAsia="Times New Roman" w:hAnsi="Times New Roman"/>
          <w:color w:val="000000"/>
          <w:sz w:val="24"/>
          <w:lang w:val="ru-RU"/>
        </w:rPr>
        <w:t>В первом блоке — «Язык и культура» — представлено содержание, изучение которого позволит раскрыть взаимосвязь языка и истории, языка и материальной и духовной культуры русского народа, национально-культурную специфику русского языка, обеспечит овладение нормами русского речевого этикета в различных сферах общения, выявление общего и специфического в языках и культурах русского и других народов России и мира, овладение культурой межнационального общения.</w:t>
      </w:r>
    </w:p>
    <w:p w:rsidR="00575972" w:rsidRPr="009C07D7" w:rsidRDefault="00F16162">
      <w:pPr>
        <w:tabs>
          <w:tab w:val="left" w:pos="180"/>
        </w:tabs>
        <w:autoSpaceDE w:val="0"/>
        <w:autoSpaceDN w:val="0"/>
        <w:spacing w:before="70" w:after="0" w:line="286" w:lineRule="auto"/>
        <w:rPr>
          <w:lang w:val="ru-RU"/>
        </w:rPr>
      </w:pPr>
      <w:r w:rsidRPr="009C07D7">
        <w:rPr>
          <w:lang w:val="ru-RU"/>
        </w:rPr>
        <w:tab/>
      </w:r>
      <w:r w:rsidRPr="009C07D7">
        <w:rPr>
          <w:rFonts w:ascii="Times New Roman" w:eastAsia="Times New Roman" w:hAnsi="Times New Roman"/>
          <w:color w:val="000000"/>
          <w:sz w:val="24"/>
          <w:lang w:val="ru-RU"/>
        </w:rPr>
        <w:t xml:space="preserve">Второй блок — «Культура речи» — ориентирован на формирование у учащихся ответственного и осознанного отношения к использованию русского языка во всех сферах жизни, повышение речевой культуры подрастающего поколения, практическое овладение культурой речи: навыками </w:t>
      </w:r>
      <w:r w:rsidRPr="009C07D7">
        <w:rPr>
          <w:lang w:val="ru-RU"/>
        </w:rPr>
        <w:br/>
      </w:r>
      <w:r w:rsidRPr="009C07D7">
        <w:rPr>
          <w:rFonts w:ascii="Times New Roman" w:eastAsia="Times New Roman" w:hAnsi="Times New Roman"/>
          <w:color w:val="000000"/>
          <w:sz w:val="24"/>
          <w:lang w:val="ru-RU"/>
        </w:rPr>
        <w:t xml:space="preserve">сознательного использования норм русского литературного языка в устной и письменной форме с учётом требований уместности, точности, логичности, чистоты, богатства и выразительности; понимание вариантов норм; развитие потребности обращаться к нормативным словарям </w:t>
      </w:r>
      <w:r w:rsidRPr="009C07D7">
        <w:rPr>
          <w:lang w:val="ru-RU"/>
        </w:rPr>
        <w:br/>
      </w:r>
      <w:r w:rsidRPr="009C07D7">
        <w:rPr>
          <w:rFonts w:ascii="Times New Roman" w:eastAsia="Times New Roman" w:hAnsi="Times New Roman"/>
          <w:color w:val="000000"/>
          <w:sz w:val="24"/>
          <w:lang w:val="ru-RU"/>
        </w:rPr>
        <w:t xml:space="preserve">современного русского литературного языка и совершенствование умений пользоваться ими. </w:t>
      </w:r>
      <w:r w:rsidRPr="009C07D7">
        <w:rPr>
          <w:lang w:val="ru-RU"/>
        </w:rPr>
        <w:tab/>
      </w:r>
      <w:r w:rsidRPr="009C07D7">
        <w:rPr>
          <w:rFonts w:ascii="Times New Roman" w:eastAsia="Times New Roman" w:hAnsi="Times New Roman"/>
          <w:color w:val="000000"/>
          <w:sz w:val="24"/>
          <w:lang w:val="ru-RU"/>
        </w:rPr>
        <w:t>В третьем блоке — «Речь. Речевая деятельность. Текст» — представлено содержание, направленное</w:t>
      </w:r>
    </w:p>
    <w:p w:rsidR="00575972" w:rsidRPr="009C07D7" w:rsidRDefault="00575972">
      <w:pPr>
        <w:rPr>
          <w:lang w:val="ru-RU"/>
        </w:rPr>
        <w:sectPr w:rsidR="00575972" w:rsidRPr="009C07D7">
          <w:pgSz w:w="11900" w:h="16840"/>
          <w:pgMar w:top="286" w:right="712" w:bottom="362" w:left="666" w:header="720" w:footer="720" w:gutter="0"/>
          <w:cols w:space="720" w:equalWidth="0">
            <w:col w:w="10522" w:space="0"/>
          </w:cols>
          <w:docGrid w:linePitch="360"/>
        </w:sectPr>
      </w:pPr>
    </w:p>
    <w:p w:rsidR="00575972" w:rsidRPr="009C07D7" w:rsidRDefault="00575972">
      <w:pPr>
        <w:autoSpaceDE w:val="0"/>
        <w:autoSpaceDN w:val="0"/>
        <w:spacing w:after="66" w:line="220" w:lineRule="exact"/>
        <w:rPr>
          <w:lang w:val="ru-RU"/>
        </w:rPr>
      </w:pPr>
    </w:p>
    <w:p w:rsidR="00575972" w:rsidRPr="009C07D7" w:rsidRDefault="00F16162">
      <w:pPr>
        <w:autoSpaceDE w:val="0"/>
        <w:autoSpaceDN w:val="0"/>
        <w:spacing w:after="0" w:line="281" w:lineRule="auto"/>
        <w:ind w:right="144"/>
        <w:rPr>
          <w:lang w:val="ru-RU"/>
        </w:rPr>
      </w:pPr>
      <w:r w:rsidRPr="009C07D7">
        <w:rPr>
          <w:rFonts w:ascii="Times New Roman" w:eastAsia="Times New Roman" w:hAnsi="Times New Roman"/>
          <w:color w:val="000000"/>
          <w:sz w:val="24"/>
          <w:lang w:val="ru-RU"/>
        </w:rPr>
        <w:t xml:space="preserve">на совершенствование видов речевой деятельности в их взаимосвязи и культуры устной и </w:t>
      </w:r>
      <w:r w:rsidRPr="009C07D7">
        <w:rPr>
          <w:lang w:val="ru-RU"/>
        </w:rPr>
        <w:br/>
      </w:r>
      <w:r w:rsidRPr="009C07D7">
        <w:rPr>
          <w:rFonts w:ascii="Times New Roman" w:eastAsia="Times New Roman" w:hAnsi="Times New Roman"/>
          <w:color w:val="000000"/>
          <w:sz w:val="24"/>
          <w:lang w:val="ru-RU"/>
        </w:rPr>
        <w:t>письменной речи, развитие базовых умений и навыков использования языка в жизненно важных для школьников ситуациях общения: умений определять цели коммуникации, оценивать речевую ситуацию, учитывать коммуникативные намерения партнёра, выбирать адекватные стратегии коммуникации; понимать, анализировать и создавать тексты разных функционально-смысловых типов, жанров, стилистической принадлежности.</w:t>
      </w:r>
    </w:p>
    <w:p w:rsidR="00575972" w:rsidRPr="009C07D7" w:rsidRDefault="00F16162">
      <w:pPr>
        <w:autoSpaceDE w:val="0"/>
        <w:autoSpaceDN w:val="0"/>
        <w:spacing w:before="262" w:after="0" w:line="230" w:lineRule="auto"/>
        <w:rPr>
          <w:lang w:val="ru-RU"/>
        </w:rPr>
      </w:pPr>
      <w:r w:rsidRPr="009C07D7">
        <w:rPr>
          <w:rFonts w:ascii="Times New Roman" w:eastAsia="Times New Roman" w:hAnsi="Times New Roman"/>
          <w:b/>
          <w:color w:val="000000"/>
          <w:sz w:val="24"/>
          <w:lang w:val="ru-RU"/>
        </w:rPr>
        <w:t>МЕСТО УЧЕБНОГО ПРЕДМЕТА «РОДНОЙ ЯЗЫК (РУССКИЙ)» В УЧЕБНОМ ПЛАНЕ</w:t>
      </w:r>
    </w:p>
    <w:p w:rsidR="00575972" w:rsidRPr="009C07D7" w:rsidRDefault="00F16162">
      <w:pPr>
        <w:autoSpaceDE w:val="0"/>
        <w:autoSpaceDN w:val="0"/>
        <w:spacing w:before="166" w:after="0" w:line="271" w:lineRule="auto"/>
        <w:ind w:firstLine="180"/>
        <w:rPr>
          <w:lang w:val="ru-RU"/>
        </w:rPr>
      </w:pPr>
      <w:r w:rsidRPr="009C07D7">
        <w:rPr>
          <w:rFonts w:ascii="Times New Roman" w:eastAsia="Times New Roman" w:hAnsi="Times New Roman"/>
          <w:color w:val="000000"/>
          <w:sz w:val="24"/>
          <w:lang w:val="ru-RU"/>
        </w:rPr>
        <w:t>В соответствии с Федеральным государственным образовательным стандартом основного общего образования учебный предмет «Родной язык (русский)» входит в предметную область «Родной язык и родная литература» и является обязательным для изучения.</w:t>
      </w:r>
    </w:p>
    <w:p w:rsidR="00575972" w:rsidRPr="009C07D7" w:rsidRDefault="00F16162">
      <w:pPr>
        <w:autoSpaceDE w:val="0"/>
        <w:autoSpaceDN w:val="0"/>
        <w:spacing w:before="72" w:after="0" w:line="271" w:lineRule="auto"/>
        <w:ind w:right="634"/>
        <w:jc w:val="both"/>
        <w:rPr>
          <w:lang w:val="ru-RU"/>
        </w:rPr>
      </w:pPr>
      <w:r w:rsidRPr="009C07D7">
        <w:rPr>
          <w:rFonts w:ascii="Times New Roman" w:eastAsia="Times New Roman" w:hAnsi="Times New Roman"/>
          <w:color w:val="000000"/>
          <w:sz w:val="24"/>
          <w:lang w:val="ru-RU"/>
        </w:rPr>
        <w:t>Содержание учебного предмета «Родной язык (русский)», представленное в рабочей программе, соответствует ФГОС ООО, Примерной основной образовательной программе основного общего образования и рассчитано на общую учебную нагрузку в 5 классе в объеме 35 часов.</w:t>
      </w:r>
    </w:p>
    <w:p w:rsidR="00575972" w:rsidRPr="009C07D7" w:rsidRDefault="00575972">
      <w:pPr>
        <w:rPr>
          <w:lang w:val="ru-RU"/>
        </w:rPr>
        <w:sectPr w:rsidR="00575972" w:rsidRPr="009C07D7">
          <w:pgSz w:w="11900" w:h="16840"/>
          <w:pgMar w:top="286" w:right="670" w:bottom="1440" w:left="666" w:header="720" w:footer="720" w:gutter="0"/>
          <w:cols w:space="720" w:equalWidth="0">
            <w:col w:w="10564" w:space="0"/>
          </w:cols>
          <w:docGrid w:linePitch="360"/>
        </w:sectPr>
      </w:pPr>
    </w:p>
    <w:p w:rsidR="00575972" w:rsidRPr="009C07D7" w:rsidRDefault="00575972">
      <w:pPr>
        <w:autoSpaceDE w:val="0"/>
        <w:autoSpaceDN w:val="0"/>
        <w:spacing w:after="78" w:line="220" w:lineRule="exact"/>
        <w:rPr>
          <w:lang w:val="ru-RU"/>
        </w:rPr>
      </w:pPr>
    </w:p>
    <w:p w:rsidR="00575972" w:rsidRPr="009C07D7" w:rsidRDefault="00F16162">
      <w:pPr>
        <w:autoSpaceDE w:val="0"/>
        <w:autoSpaceDN w:val="0"/>
        <w:spacing w:after="0" w:line="230" w:lineRule="auto"/>
        <w:rPr>
          <w:lang w:val="ru-RU"/>
        </w:rPr>
      </w:pPr>
      <w:r w:rsidRPr="009C07D7">
        <w:rPr>
          <w:rFonts w:ascii="Times New Roman" w:eastAsia="Times New Roman" w:hAnsi="Times New Roman"/>
          <w:b/>
          <w:color w:val="000000"/>
          <w:sz w:val="24"/>
          <w:lang w:val="ru-RU"/>
        </w:rPr>
        <w:t xml:space="preserve">СОДЕРЖАНИЕ УЧЕБНОГО ПРЕДМЕТА </w:t>
      </w:r>
    </w:p>
    <w:p w:rsidR="00575972" w:rsidRPr="009C07D7" w:rsidRDefault="00F16162">
      <w:pPr>
        <w:autoSpaceDE w:val="0"/>
        <w:autoSpaceDN w:val="0"/>
        <w:spacing w:before="346" w:after="0" w:line="230" w:lineRule="auto"/>
        <w:ind w:left="180"/>
        <w:rPr>
          <w:lang w:val="ru-RU"/>
        </w:rPr>
      </w:pPr>
      <w:r w:rsidRPr="009C07D7">
        <w:rPr>
          <w:rFonts w:ascii="Times New Roman" w:eastAsia="Times New Roman" w:hAnsi="Times New Roman"/>
          <w:b/>
          <w:color w:val="000000"/>
          <w:sz w:val="24"/>
          <w:lang w:val="ru-RU"/>
        </w:rPr>
        <w:t>Раздел 1. Язык и культура</w:t>
      </w:r>
    </w:p>
    <w:p w:rsidR="00575972" w:rsidRPr="009C07D7" w:rsidRDefault="00F16162">
      <w:pPr>
        <w:autoSpaceDE w:val="0"/>
        <w:autoSpaceDN w:val="0"/>
        <w:spacing w:before="190" w:after="0" w:line="230" w:lineRule="auto"/>
        <w:ind w:left="180"/>
        <w:rPr>
          <w:lang w:val="ru-RU"/>
        </w:rPr>
      </w:pPr>
      <w:r w:rsidRPr="009C07D7">
        <w:rPr>
          <w:rFonts w:ascii="Times New Roman" w:eastAsia="Times New Roman" w:hAnsi="Times New Roman"/>
          <w:color w:val="000000"/>
          <w:sz w:val="24"/>
          <w:lang w:val="ru-RU"/>
        </w:rPr>
        <w:t>Русский язык — национальный язык русского народа. Роль родного языка в жизни человека.</w:t>
      </w:r>
    </w:p>
    <w:p w:rsidR="00575972" w:rsidRPr="009C07D7" w:rsidRDefault="00F16162">
      <w:pPr>
        <w:autoSpaceDE w:val="0"/>
        <w:autoSpaceDN w:val="0"/>
        <w:spacing w:before="70" w:after="0" w:line="271" w:lineRule="auto"/>
        <w:ind w:right="432"/>
        <w:rPr>
          <w:lang w:val="ru-RU"/>
        </w:rPr>
      </w:pPr>
      <w:r w:rsidRPr="009C07D7">
        <w:rPr>
          <w:rFonts w:ascii="Times New Roman" w:eastAsia="Times New Roman" w:hAnsi="Times New Roman"/>
          <w:color w:val="000000"/>
          <w:sz w:val="24"/>
          <w:lang w:val="ru-RU"/>
        </w:rPr>
        <w:t>Русский язык в жизни общества и государства. Бережное отношение к родному языку как одно из необходимых качеств современного культурного человека. Русский язык — язык русской художественной литературы.</w:t>
      </w:r>
    </w:p>
    <w:p w:rsidR="00575972" w:rsidRPr="009C07D7" w:rsidRDefault="00F16162">
      <w:pPr>
        <w:autoSpaceDE w:val="0"/>
        <w:autoSpaceDN w:val="0"/>
        <w:spacing w:before="70" w:after="0" w:line="230" w:lineRule="auto"/>
        <w:ind w:left="180"/>
        <w:rPr>
          <w:lang w:val="ru-RU"/>
        </w:rPr>
      </w:pPr>
      <w:r w:rsidRPr="009C07D7">
        <w:rPr>
          <w:rFonts w:ascii="Times New Roman" w:eastAsia="Times New Roman" w:hAnsi="Times New Roman"/>
          <w:color w:val="000000"/>
          <w:sz w:val="24"/>
          <w:lang w:val="ru-RU"/>
        </w:rPr>
        <w:t>Краткая история русской письменности. Создание славянского алфавита.</w:t>
      </w:r>
    </w:p>
    <w:p w:rsidR="00575972" w:rsidRPr="009C07D7" w:rsidRDefault="00F16162">
      <w:pPr>
        <w:autoSpaceDE w:val="0"/>
        <w:autoSpaceDN w:val="0"/>
        <w:spacing w:before="70" w:after="0" w:line="283" w:lineRule="auto"/>
        <w:ind w:right="144" w:firstLine="180"/>
        <w:rPr>
          <w:lang w:val="ru-RU"/>
        </w:rPr>
      </w:pPr>
      <w:r w:rsidRPr="009C07D7">
        <w:rPr>
          <w:rFonts w:ascii="Times New Roman" w:eastAsia="Times New Roman" w:hAnsi="Times New Roman"/>
          <w:color w:val="000000"/>
          <w:sz w:val="24"/>
          <w:lang w:val="ru-RU"/>
        </w:rPr>
        <w:t>Язык как зеркало национальной культуры. Слово как хранилище материальной и духовной культуры народа. Слова, обозначающие предметы и явления традиционного русского быта (национальную одежду, пищу, игры, народные танцы и т.п.), слова с национально-культурным компонентом значения, народно-поэтические символы, народно-поэтические эпитеты, прецедентные имена в русских народных и литературных сказках, народных песнях, былинах, художественной литературе.</w:t>
      </w:r>
    </w:p>
    <w:p w:rsidR="00575972" w:rsidRPr="009C07D7" w:rsidRDefault="00F16162">
      <w:pPr>
        <w:autoSpaceDE w:val="0"/>
        <w:autoSpaceDN w:val="0"/>
        <w:spacing w:before="70" w:after="0"/>
        <w:ind w:right="288" w:firstLine="180"/>
        <w:rPr>
          <w:lang w:val="ru-RU"/>
        </w:rPr>
      </w:pPr>
      <w:r w:rsidRPr="009C07D7">
        <w:rPr>
          <w:rFonts w:ascii="Times New Roman" w:eastAsia="Times New Roman" w:hAnsi="Times New Roman"/>
          <w:color w:val="000000"/>
          <w:sz w:val="24"/>
          <w:lang w:val="ru-RU"/>
        </w:rPr>
        <w:t>Слова с суффиксами субъективной оценки как изобразительное средство. Уменьшительно-ласкательные формы как средство выражения задушевности и иронии.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w:t>
      </w:r>
    </w:p>
    <w:p w:rsidR="00575972" w:rsidRPr="009C07D7" w:rsidRDefault="00F16162">
      <w:pPr>
        <w:autoSpaceDE w:val="0"/>
        <w:autoSpaceDN w:val="0"/>
        <w:spacing w:before="70" w:after="0" w:line="271" w:lineRule="auto"/>
        <w:ind w:right="576" w:firstLine="180"/>
        <w:rPr>
          <w:lang w:val="ru-RU"/>
        </w:rPr>
      </w:pPr>
      <w:r w:rsidRPr="009C07D7">
        <w:rPr>
          <w:rFonts w:ascii="Times New Roman" w:eastAsia="Times New Roman" w:hAnsi="Times New Roman"/>
          <w:color w:val="000000"/>
          <w:sz w:val="24"/>
          <w:lang w:val="ru-RU"/>
        </w:rPr>
        <w:t>Национальная специфика слов с живой внутренней формой. Метафоры общеязыковые и художественные, их национально-культурная специфика. Метафора, олицетворение, эпитет как изобразительные средства. Загадки. Метафоричность русской загадки.</w:t>
      </w:r>
    </w:p>
    <w:p w:rsidR="00575972" w:rsidRPr="009C07D7" w:rsidRDefault="00F16162">
      <w:pPr>
        <w:autoSpaceDE w:val="0"/>
        <w:autoSpaceDN w:val="0"/>
        <w:spacing w:before="70" w:after="0"/>
        <w:ind w:right="144" w:firstLine="180"/>
        <w:rPr>
          <w:lang w:val="ru-RU"/>
        </w:rPr>
      </w:pPr>
      <w:r w:rsidRPr="009C07D7">
        <w:rPr>
          <w:rFonts w:ascii="Times New Roman" w:eastAsia="Times New Roman" w:hAnsi="Times New Roman"/>
          <w:color w:val="000000"/>
          <w:sz w:val="24"/>
          <w:lang w:val="ru-RU"/>
        </w:rPr>
        <w:t xml:space="preserve">Слова со специфическим оценочно-характеризующим значением. Связь определённых </w:t>
      </w:r>
      <w:r w:rsidRPr="009C07D7">
        <w:rPr>
          <w:lang w:val="ru-RU"/>
        </w:rPr>
        <w:br/>
      </w:r>
      <w:r w:rsidRPr="009C07D7">
        <w:rPr>
          <w:rFonts w:ascii="Times New Roman" w:eastAsia="Times New Roman" w:hAnsi="Times New Roman"/>
          <w:color w:val="000000"/>
          <w:sz w:val="24"/>
          <w:lang w:val="ru-RU"/>
        </w:rPr>
        <w:t>наименований с некоторыми качествами, эмоциональными состояниями и т. п. человека (</w:t>
      </w:r>
      <w:r w:rsidRPr="009C07D7">
        <w:rPr>
          <w:rFonts w:ascii="Times New Roman" w:eastAsia="Times New Roman" w:hAnsi="Times New Roman"/>
          <w:i/>
          <w:color w:val="000000"/>
          <w:sz w:val="24"/>
          <w:lang w:val="ru-RU"/>
        </w:rPr>
        <w:t>барышня —об изнеженной, избалованной девушке; сухарь — о сухом, неотзывчивом  человеке;  сорока  —  о болтливой  женщине</w:t>
      </w:r>
      <w:r w:rsidRPr="009C07D7">
        <w:rPr>
          <w:rFonts w:ascii="Times New Roman" w:eastAsia="Times New Roman" w:hAnsi="Times New Roman"/>
          <w:color w:val="000000"/>
          <w:sz w:val="24"/>
          <w:lang w:val="ru-RU"/>
        </w:rPr>
        <w:t xml:space="preserve"> и т. п.).</w:t>
      </w:r>
    </w:p>
    <w:p w:rsidR="00575972" w:rsidRPr="009C07D7" w:rsidRDefault="00F16162">
      <w:pPr>
        <w:autoSpaceDE w:val="0"/>
        <w:autoSpaceDN w:val="0"/>
        <w:spacing w:before="70" w:after="0"/>
        <w:ind w:right="144" w:firstLine="180"/>
        <w:rPr>
          <w:lang w:val="ru-RU"/>
        </w:rPr>
      </w:pPr>
      <w:r w:rsidRPr="009C07D7">
        <w:rPr>
          <w:rFonts w:ascii="Times New Roman" w:eastAsia="Times New Roman" w:hAnsi="Times New Roman"/>
          <w:color w:val="000000"/>
          <w:sz w:val="24"/>
          <w:lang w:val="ru-RU"/>
        </w:rPr>
        <w:t>Крылатые слова и выражения из русских народных и литературных сказок, источники, значение и употребление в современных ситуациях речевого общения. Русские пословицы и поговорки как воплощение опыта, наблюдений, оценок, народного ума и особенностей национальной культуры народа.</w:t>
      </w:r>
    </w:p>
    <w:p w:rsidR="00575972" w:rsidRPr="009C07D7" w:rsidRDefault="00F16162">
      <w:pPr>
        <w:autoSpaceDE w:val="0"/>
        <w:autoSpaceDN w:val="0"/>
        <w:spacing w:before="70" w:after="0" w:line="278" w:lineRule="auto"/>
        <w:ind w:firstLine="180"/>
        <w:rPr>
          <w:lang w:val="ru-RU"/>
        </w:rPr>
      </w:pPr>
      <w:r w:rsidRPr="009C07D7">
        <w:rPr>
          <w:rFonts w:ascii="Times New Roman" w:eastAsia="Times New Roman" w:hAnsi="Times New Roman"/>
          <w:color w:val="000000"/>
          <w:sz w:val="24"/>
          <w:lang w:val="ru-RU"/>
        </w:rPr>
        <w:t>Русские имена. Имена исконно русские (славянские) и заимствованные, краткие сведения по их этимологии. Имена, которые не являются исконно русскими, но воспринимаются как таковые. Имена, входящие в состав пословиц и поговорок, и имеющие в силу этого определённую стилистическую окраску.</w:t>
      </w:r>
    </w:p>
    <w:p w:rsidR="00575972" w:rsidRPr="009C07D7" w:rsidRDefault="00F16162">
      <w:pPr>
        <w:autoSpaceDE w:val="0"/>
        <w:autoSpaceDN w:val="0"/>
        <w:spacing w:before="70" w:after="0" w:line="230" w:lineRule="auto"/>
        <w:ind w:left="180"/>
        <w:rPr>
          <w:lang w:val="ru-RU"/>
        </w:rPr>
      </w:pPr>
      <w:r w:rsidRPr="009C07D7">
        <w:rPr>
          <w:rFonts w:ascii="Times New Roman" w:eastAsia="Times New Roman" w:hAnsi="Times New Roman"/>
          <w:color w:val="000000"/>
          <w:sz w:val="24"/>
          <w:lang w:val="ru-RU"/>
        </w:rPr>
        <w:t>Общеизвестные старинные русские города. Происхождение их названий.</w:t>
      </w:r>
    </w:p>
    <w:p w:rsidR="00575972" w:rsidRPr="009C07D7" w:rsidRDefault="00F16162">
      <w:pPr>
        <w:autoSpaceDE w:val="0"/>
        <w:autoSpaceDN w:val="0"/>
        <w:spacing w:before="70" w:after="0" w:line="230" w:lineRule="auto"/>
        <w:ind w:left="180"/>
        <w:rPr>
          <w:lang w:val="ru-RU"/>
        </w:rPr>
      </w:pPr>
      <w:r w:rsidRPr="009C07D7">
        <w:rPr>
          <w:rFonts w:ascii="Times New Roman" w:eastAsia="Times New Roman" w:hAnsi="Times New Roman"/>
          <w:color w:val="000000"/>
          <w:sz w:val="24"/>
          <w:lang w:val="ru-RU"/>
        </w:rPr>
        <w:t>Ознакомление с историей и этимологией некоторых слов.</w:t>
      </w:r>
    </w:p>
    <w:p w:rsidR="00575972" w:rsidRPr="009C07D7" w:rsidRDefault="00F16162">
      <w:pPr>
        <w:autoSpaceDE w:val="0"/>
        <w:autoSpaceDN w:val="0"/>
        <w:spacing w:before="190" w:after="0" w:line="230" w:lineRule="auto"/>
        <w:ind w:left="180"/>
        <w:rPr>
          <w:lang w:val="ru-RU"/>
        </w:rPr>
      </w:pPr>
      <w:r w:rsidRPr="009C07D7">
        <w:rPr>
          <w:rFonts w:ascii="Times New Roman" w:eastAsia="Times New Roman" w:hAnsi="Times New Roman"/>
          <w:b/>
          <w:color w:val="000000"/>
          <w:sz w:val="24"/>
          <w:lang w:val="ru-RU"/>
        </w:rPr>
        <w:t>Раздел 2. Культура речи</w:t>
      </w:r>
    </w:p>
    <w:p w:rsidR="00575972" w:rsidRPr="009C07D7" w:rsidRDefault="00F16162">
      <w:pPr>
        <w:autoSpaceDE w:val="0"/>
        <w:autoSpaceDN w:val="0"/>
        <w:spacing w:before="190" w:after="0" w:line="271" w:lineRule="auto"/>
        <w:ind w:right="144" w:firstLine="180"/>
        <w:rPr>
          <w:lang w:val="ru-RU"/>
        </w:rPr>
      </w:pPr>
      <w:r w:rsidRPr="009C07D7">
        <w:rPr>
          <w:rFonts w:ascii="Times New Roman" w:eastAsia="Times New Roman" w:hAnsi="Times New Roman"/>
          <w:color w:val="000000"/>
          <w:sz w:val="24"/>
          <w:lang w:val="ru-RU"/>
        </w:rPr>
        <w:t>Основные орфоэпические нормы современного русского литературного языка. Понятие о варианте нормы. Равноправные и допустимые варианты произношения. Нерекомендуемые и неправильные варианты произношения. Запретительные пометы в орфоэпических словарях.</w:t>
      </w:r>
    </w:p>
    <w:p w:rsidR="00575972" w:rsidRPr="009C07D7" w:rsidRDefault="00F16162">
      <w:pPr>
        <w:tabs>
          <w:tab w:val="left" w:pos="180"/>
        </w:tabs>
        <w:autoSpaceDE w:val="0"/>
        <w:autoSpaceDN w:val="0"/>
        <w:spacing w:before="70" w:after="0" w:line="262" w:lineRule="auto"/>
        <w:ind w:right="144"/>
        <w:rPr>
          <w:lang w:val="ru-RU"/>
        </w:rPr>
      </w:pPr>
      <w:r w:rsidRPr="009C07D7">
        <w:rPr>
          <w:lang w:val="ru-RU"/>
        </w:rPr>
        <w:tab/>
      </w:r>
      <w:r w:rsidRPr="009C07D7">
        <w:rPr>
          <w:rFonts w:ascii="Times New Roman" w:eastAsia="Times New Roman" w:hAnsi="Times New Roman"/>
          <w:color w:val="000000"/>
          <w:sz w:val="24"/>
          <w:lang w:val="ru-RU"/>
        </w:rPr>
        <w:t>Постоянное и подвижное ударение в именах существительных, именах прилагательных, глаголах. Омографы:  ударение как маркер смысла слова. Произносительные варианты орфоэпической нормы.</w:t>
      </w:r>
    </w:p>
    <w:p w:rsidR="00575972" w:rsidRPr="009C07D7" w:rsidRDefault="00F16162">
      <w:pPr>
        <w:autoSpaceDE w:val="0"/>
        <w:autoSpaceDN w:val="0"/>
        <w:spacing w:before="70" w:after="0"/>
        <w:ind w:right="432" w:firstLine="180"/>
        <w:rPr>
          <w:lang w:val="ru-RU"/>
        </w:rPr>
      </w:pPr>
      <w:r w:rsidRPr="009C07D7">
        <w:rPr>
          <w:rFonts w:ascii="Times New Roman" w:eastAsia="Times New Roman" w:hAnsi="Times New Roman"/>
          <w:color w:val="000000"/>
          <w:sz w:val="24"/>
          <w:lang w:val="ru-RU"/>
        </w:rPr>
        <w:t xml:space="preserve">Основные лексические нормы современного русского литературного языка. Лексические нормы употребления имён существительных, прилагательных, глаголов в современном русском литературном языке. Стилистические варианты лексической нормы (книжный, </w:t>
      </w:r>
      <w:r w:rsidRPr="009C07D7">
        <w:rPr>
          <w:lang w:val="ru-RU"/>
        </w:rPr>
        <w:br/>
      </w:r>
      <w:r w:rsidRPr="009C07D7">
        <w:rPr>
          <w:rFonts w:ascii="Times New Roman" w:eastAsia="Times New Roman" w:hAnsi="Times New Roman"/>
          <w:color w:val="000000"/>
          <w:sz w:val="24"/>
          <w:lang w:val="ru-RU"/>
        </w:rPr>
        <w:t>общеупотребительный‚ разговорный и просторечный) употребления имён существительных,</w:t>
      </w:r>
    </w:p>
    <w:p w:rsidR="00575972" w:rsidRPr="009C07D7" w:rsidRDefault="00575972">
      <w:pPr>
        <w:rPr>
          <w:lang w:val="ru-RU"/>
        </w:rPr>
        <w:sectPr w:rsidR="00575972" w:rsidRPr="009C07D7">
          <w:pgSz w:w="11900" w:h="16840"/>
          <w:pgMar w:top="298" w:right="650" w:bottom="444" w:left="666" w:header="720" w:footer="720" w:gutter="0"/>
          <w:cols w:space="720" w:equalWidth="0">
            <w:col w:w="10584" w:space="0"/>
          </w:cols>
          <w:docGrid w:linePitch="360"/>
        </w:sectPr>
      </w:pPr>
    </w:p>
    <w:p w:rsidR="00575972" w:rsidRPr="009C07D7" w:rsidRDefault="00575972">
      <w:pPr>
        <w:autoSpaceDE w:val="0"/>
        <w:autoSpaceDN w:val="0"/>
        <w:spacing w:after="66" w:line="220" w:lineRule="exact"/>
        <w:rPr>
          <w:lang w:val="ru-RU"/>
        </w:rPr>
      </w:pPr>
    </w:p>
    <w:p w:rsidR="00575972" w:rsidRPr="009C07D7" w:rsidRDefault="00F16162">
      <w:pPr>
        <w:autoSpaceDE w:val="0"/>
        <w:autoSpaceDN w:val="0"/>
        <w:spacing w:after="0" w:line="271" w:lineRule="auto"/>
        <w:ind w:right="432"/>
        <w:rPr>
          <w:lang w:val="ru-RU"/>
        </w:rPr>
      </w:pPr>
      <w:r w:rsidRPr="009C07D7">
        <w:rPr>
          <w:rFonts w:ascii="Times New Roman" w:eastAsia="Times New Roman" w:hAnsi="Times New Roman"/>
          <w:color w:val="000000"/>
          <w:sz w:val="24"/>
          <w:lang w:val="ru-RU"/>
        </w:rPr>
        <w:t>прилагательных, глаголов в речи. Типичные примеры нарушения лексической нормы, связанные с употреблением имён существительных, прилагательных, глаголов в современном русском литературном языке.</w:t>
      </w:r>
    </w:p>
    <w:p w:rsidR="00575972" w:rsidRPr="009C07D7" w:rsidRDefault="00F16162">
      <w:pPr>
        <w:autoSpaceDE w:val="0"/>
        <w:autoSpaceDN w:val="0"/>
        <w:spacing w:before="70" w:after="0" w:line="281" w:lineRule="auto"/>
        <w:ind w:firstLine="180"/>
        <w:rPr>
          <w:lang w:val="ru-RU"/>
        </w:rPr>
      </w:pPr>
      <w:r w:rsidRPr="009C07D7">
        <w:rPr>
          <w:rFonts w:ascii="Times New Roman" w:eastAsia="Times New Roman" w:hAnsi="Times New Roman"/>
          <w:color w:val="000000"/>
          <w:sz w:val="24"/>
          <w:lang w:val="ru-RU"/>
        </w:rPr>
        <w:t xml:space="preserve">Основные грамматические нормы современного русского литературного языка. Род заимствованных несклоняемых имён существительных; род сложных существительных; род имён собственных (географических названий). Формы существительных мужского рода множественного числа с окончаниями </w:t>
      </w:r>
      <w:r w:rsidRPr="009C07D7">
        <w:rPr>
          <w:rFonts w:ascii="Times New Roman" w:eastAsia="Times New Roman" w:hAnsi="Times New Roman"/>
          <w:i/>
          <w:color w:val="000000"/>
          <w:sz w:val="24"/>
          <w:lang w:val="ru-RU"/>
        </w:rPr>
        <w:t>-а(-я), -ы(-и)</w:t>
      </w:r>
      <w:r w:rsidRPr="009C07D7">
        <w:rPr>
          <w:rFonts w:ascii="Times New Roman" w:eastAsia="Times New Roman" w:hAnsi="Times New Roman"/>
          <w:color w:val="000000"/>
          <w:sz w:val="24"/>
          <w:lang w:val="ru-RU"/>
        </w:rPr>
        <w:t xml:space="preserve">‚ различающиеся по смыслу. Литературные‚ разговорные‚ устарелые и профессиональные особенности формы именительного падежа множественного числа </w:t>
      </w:r>
      <w:r w:rsidRPr="009C07D7">
        <w:rPr>
          <w:lang w:val="ru-RU"/>
        </w:rPr>
        <w:br/>
      </w:r>
      <w:r w:rsidRPr="009C07D7">
        <w:rPr>
          <w:rFonts w:ascii="Times New Roman" w:eastAsia="Times New Roman" w:hAnsi="Times New Roman"/>
          <w:color w:val="000000"/>
          <w:sz w:val="24"/>
          <w:lang w:val="ru-RU"/>
        </w:rPr>
        <w:t>существительных мужского рода.</w:t>
      </w:r>
    </w:p>
    <w:p w:rsidR="00575972" w:rsidRPr="009C07D7" w:rsidRDefault="00F16162">
      <w:pPr>
        <w:autoSpaceDE w:val="0"/>
        <w:autoSpaceDN w:val="0"/>
        <w:spacing w:before="70" w:after="0" w:line="230" w:lineRule="auto"/>
        <w:ind w:left="180"/>
        <w:rPr>
          <w:lang w:val="ru-RU"/>
        </w:rPr>
      </w:pPr>
      <w:r w:rsidRPr="009C07D7">
        <w:rPr>
          <w:rFonts w:ascii="Times New Roman" w:eastAsia="Times New Roman" w:hAnsi="Times New Roman"/>
          <w:color w:val="000000"/>
          <w:sz w:val="24"/>
          <w:lang w:val="ru-RU"/>
        </w:rPr>
        <w:t>Правила речевого этикета: нормы и традиции. Устойчивые формулы речевого этикета в общении.</w:t>
      </w:r>
    </w:p>
    <w:p w:rsidR="00575972" w:rsidRPr="009C07D7" w:rsidRDefault="00F16162">
      <w:pPr>
        <w:autoSpaceDE w:val="0"/>
        <w:autoSpaceDN w:val="0"/>
        <w:spacing w:before="72" w:after="0" w:line="230" w:lineRule="auto"/>
        <w:rPr>
          <w:lang w:val="ru-RU"/>
        </w:rPr>
      </w:pPr>
      <w:r w:rsidRPr="009C07D7">
        <w:rPr>
          <w:rFonts w:ascii="Times New Roman" w:eastAsia="Times New Roman" w:hAnsi="Times New Roman"/>
          <w:color w:val="000000"/>
          <w:sz w:val="24"/>
          <w:lang w:val="ru-RU"/>
        </w:rPr>
        <w:t>Обращение в русском речевом этикете. История этикетной формулы обращения в русском языке.</w:t>
      </w:r>
    </w:p>
    <w:p w:rsidR="00575972" w:rsidRPr="009C07D7" w:rsidRDefault="00F16162">
      <w:pPr>
        <w:autoSpaceDE w:val="0"/>
        <w:autoSpaceDN w:val="0"/>
        <w:spacing w:before="72" w:after="0" w:line="281" w:lineRule="auto"/>
        <w:ind w:right="144"/>
        <w:rPr>
          <w:lang w:val="ru-RU"/>
        </w:rPr>
      </w:pPr>
      <w:r w:rsidRPr="009C07D7">
        <w:rPr>
          <w:rFonts w:ascii="Times New Roman" w:eastAsia="Times New Roman" w:hAnsi="Times New Roman"/>
          <w:color w:val="000000"/>
          <w:sz w:val="24"/>
          <w:lang w:val="ru-RU"/>
        </w:rPr>
        <w:t>Особенности употребления в качестве обращений собственных имён, названий людей по степени родства, по положению в обществе, по профессии, должности; по возрасту и полу. Обращение как показатель степени воспитанности человека, отношения к собеседнику, эмоционального состояния. Обращения в официальной и неофициальной речевой ситуации. Современные формулы обращения к незнакомому человеку.</w:t>
      </w:r>
    </w:p>
    <w:p w:rsidR="00575972" w:rsidRPr="009C07D7" w:rsidRDefault="00F16162">
      <w:pPr>
        <w:autoSpaceDE w:val="0"/>
        <w:autoSpaceDN w:val="0"/>
        <w:spacing w:before="190" w:after="0" w:line="230" w:lineRule="auto"/>
        <w:ind w:left="180"/>
        <w:rPr>
          <w:lang w:val="ru-RU"/>
        </w:rPr>
      </w:pPr>
      <w:r w:rsidRPr="009C07D7">
        <w:rPr>
          <w:rFonts w:ascii="Times New Roman" w:eastAsia="Times New Roman" w:hAnsi="Times New Roman"/>
          <w:b/>
          <w:color w:val="000000"/>
          <w:sz w:val="24"/>
          <w:lang w:val="ru-RU"/>
        </w:rPr>
        <w:t>Раздел 3. Речь. Речевая деятельность. Текст</w:t>
      </w:r>
    </w:p>
    <w:p w:rsidR="00575972" w:rsidRPr="009C07D7" w:rsidRDefault="00F16162">
      <w:pPr>
        <w:tabs>
          <w:tab w:val="left" w:pos="180"/>
        </w:tabs>
        <w:autoSpaceDE w:val="0"/>
        <w:autoSpaceDN w:val="0"/>
        <w:spacing w:before="190" w:after="0" w:line="262" w:lineRule="auto"/>
        <w:ind w:right="1008"/>
        <w:rPr>
          <w:lang w:val="ru-RU"/>
        </w:rPr>
      </w:pPr>
      <w:r w:rsidRPr="009C07D7">
        <w:rPr>
          <w:lang w:val="ru-RU"/>
        </w:rPr>
        <w:tab/>
      </w:r>
      <w:r w:rsidRPr="009C07D7">
        <w:rPr>
          <w:rFonts w:ascii="Times New Roman" w:eastAsia="Times New Roman" w:hAnsi="Times New Roman"/>
          <w:color w:val="000000"/>
          <w:sz w:val="24"/>
          <w:lang w:val="ru-RU"/>
        </w:rPr>
        <w:t>Язык и речь. Средства выразительной устной речи (тон, тембр, темп), способы тренировки (скороговорки). Интонация и жесты.</w:t>
      </w:r>
    </w:p>
    <w:p w:rsidR="00575972" w:rsidRPr="009C07D7" w:rsidRDefault="00F16162">
      <w:pPr>
        <w:autoSpaceDE w:val="0"/>
        <w:autoSpaceDN w:val="0"/>
        <w:spacing w:before="70" w:after="0" w:line="230" w:lineRule="auto"/>
        <w:ind w:left="180"/>
        <w:rPr>
          <w:lang w:val="ru-RU"/>
        </w:rPr>
      </w:pPr>
      <w:r w:rsidRPr="009C07D7">
        <w:rPr>
          <w:rFonts w:ascii="Times New Roman" w:eastAsia="Times New Roman" w:hAnsi="Times New Roman"/>
          <w:color w:val="000000"/>
          <w:sz w:val="24"/>
          <w:lang w:val="ru-RU"/>
        </w:rPr>
        <w:t>Текст. Композиционные формы описания, повествования, рассуждения.</w:t>
      </w:r>
    </w:p>
    <w:p w:rsidR="00575972" w:rsidRPr="009C07D7" w:rsidRDefault="00F16162">
      <w:pPr>
        <w:tabs>
          <w:tab w:val="left" w:pos="180"/>
        </w:tabs>
        <w:autoSpaceDE w:val="0"/>
        <w:autoSpaceDN w:val="0"/>
        <w:spacing w:before="70" w:after="0" w:line="262" w:lineRule="auto"/>
        <w:ind w:right="1152"/>
        <w:rPr>
          <w:lang w:val="ru-RU"/>
        </w:rPr>
      </w:pPr>
      <w:r w:rsidRPr="009C07D7">
        <w:rPr>
          <w:lang w:val="ru-RU"/>
        </w:rPr>
        <w:tab/>
      </w:r>
      <w:r w:rsidRPr="009C07D7">
        <w:rPr>
          <w:rFonts w:ascii="Times New Roman" w:eastAsia="Times New Roman" w:hAnsi="Times New Roman"/>
          <w:color w:val="000000"/>
          <w:sz w:val="24"/>
          <w:lang w:val="ru-RU"/>
        </w:rPr>
        <w:t>Функциональные разновидности языка. Разговорная речь. Просьба, извинение как жанры разговорной речи.</w:t>
      </w:r>
    </w:p>
    <w:p w:rsidR="00575972" w:rsidRPr="009C07D7" w:rsidRDefault="00F16162">
      <w:pPr>
        <w:autoSpaceDE w:val="0"/>
        <w:autoSpaceDN w:val="0"/>
        <w:spacing w:before="70" w:after="0" w:line="230" w:lineRule="auto"/>
        <w:ind w:left="180"/>
        <w:rPr>
          <w:lang w:val="ru-RU"/>
        </w:rPr>
      </w:pPr>
      <w:r w:rsidRPr="009C07D7">
        <w:rPr>
          <w:rFonts w:ascii="Times New Roman" w:eastAsia="Times New Roman" w:hAnsi="Times New Roman"/>
          <w:color w:val="000000"/>
          <w:sz w:val="24"/>
          <w:lang w:val="ru-RU"/>
        </w:rPr>
        <w:t>Официально-деловой стиль. Объявление (устное и письменное).</w:t>
      </w:r>
    </w:p>
    <w:p w:rsidR="00575972" w:rsidRPr="009C07D7" w:rsidRDefault="00F16162">
      <w:pPr>
        <w:autoSpaceDE w:val="0"/>
        <w:autoSpaceDN w:val="0"/>
        <w:spacing w:before="70" w:after="0" w:line="230" w:lineRule="auto"/>
        <w:ind w:left="180"/>
        <w:rPr>
          <w:lang w:val="ru-RU"/>
        </w:rPr>
      </w:pPr>
      <w:r w:rsidRPr="009C07D7">
        <w:rPr>
          <w:rFonts w:ascii="Times New Roman" w:eastAsia="Times New Roman" w:hAnsi="Times New Roman"/>
          <w:color w:val="000000"/>
          <w:sz w:val="24"/>
          <w:lang w:val="ru-RU"/>
        </w:rPr>
        <w:t>Учебно-научный стиль. План ответа на уроке, план текста.</w:t>
      </w:r>
    </w:p>
    <w:p w:rsidR="00575972" w:rsidRPr="009C07D7" w:rsidRDefault="00F16162">
      <w:pPr>
        <w:autoSpaceDE w:val="0"/>
        <w:autoSpaceDN w:val="0"/>
        <w:spacing w:before="70" w:after="0" w:line="230" w:lineRule="auto"/>
        <w:ind w:left="180"/>
        <w:rPr>
          <w:lang w:val="ru-RU"/>
        </w:rPr>
      </w:pPr>
      <w:r w:rsidRPr="009C07D7">
        <w:rPr>
          <w:rFonts w:ascii="Times New Roman" w:eastAsia="Times New Roman" w:hAnsi="Times New Roman"/>
          <w:color w:val="000000"/>
          <w:sz w:val="24"/>
          <w:lang w:val="ru-RU"/>
        </w:rPr>
        <w:t>Публицистический стиль. Устное выступление. Девиз, слоган.</w:t>
      </w:r>
    </w:p>
    <w:p w:rsidR="00575972" w:rsidRPr="009C07D7" w:rsidRDefault="00F16162">
      <w:pPr>
        <w:autoSpaceDE w:val="0"/>
        <w:autoSpaceDN w:val="0"/>
        <w:spacing w:before="70" w:after="0" w:line="230" w:lineRule="auto"/>
        <w:ind w:left="180"/>
        <w:rPr>
          <w:lang w:val="ru-RU"/>
        </w:rPr>
      </w:pPr>
      <w:r w:rsidRPr="009C07D7">
        <w:rPr>
          <w:rFonts w:ascii="Times New Roman" w:eastAsia="Times New Roman" w:hAnsi="Times New Roman"/>
          <w:color w:val="000000"/>
          <w:sz w:val="24"/>
          <w:lang w:val="ru-RU"/>
        </w:rPr>
        <w:t>Язык художественной  литературы. Литературная  сказка. Рассказ.</w:t>
      </w:r>
    </w:p>
    <w:p w:rsidR="00575972" w:rsidRPr="009C07D7" w:rsidRDefault="00F16162">
      <w:pPr>
        <w:tabs>
          <w:tab w:val="left" w:pos="180"/>
        </w:tabs>
        <w:autoSpaceDE w:val="0"/>
        <w:autoSpaceDN w:val="0"/>
        <w:spacing w:before="70" w:after="0" w:line="262" w:lineRule="auto"/>
        <w:ind w:right="288"/>
        <w:rPr>
          <w:lang w:val="ru-RU"/>
        </w:rPr>
      </w:pPr>
      <w:r w:rsidRPr="009C07D7">
        <w:rPr>
          <w:lang w:val="ru-RU"/>
        </w:rPr>
        <w:tab/>
      </w:r>
      <w:r w:rsidRPr="009C07D7">
        <w:rPr>
          <w:rFonts w:ascii="Times New Roman" w:eastAsia="Times New Roman" w:hAnsi="Times New Roman"/>
          <w:color w:val="000000"/>
          <w:sz w:val="24"/>
          <w:lang w:val="ru-RU"/>
        </w:rPr>
        <w:t xml:space="preserve">Особенности языка фольклорных текстов. Загадка, пословица. Сказка. Особенности языка сказки (сравнения, синонимы, антонимы, слова с уменьшительными суффиксами и т. д.). </w:t>
      </w:r>
    </w:p>
    <w:p w:rsidR="00575972" w:rsidRPr="009C07D7" w:rsidRDefault="00575972">
      <w:pPr>
        <w:rPr>
          <w:lang w:val="ru-RU"/>
        </w:rPr>
        <w:sectPr w:rsidR="00575972" w:rsidRPr="009C07D7">
          <w:pgSz w:w="11900" w:h="16840"/>
          <w:pgMar w:top="286" w:right="644" w:bottom="1440" w:left="666" w:header="720" w:footer="720" w:gutter="0"/>
          <w:cols w:space="720" w:equalWidth="0">
            <w:col w:w="10590" w:space="0"/>
          </w:cols>
          <w:docGrid w:linePitch="360"/>
        </w:sectPr>
      </w:pPr>
    </w:p>
    <w:p w:rsidR="00575972" w:rsidRPr="009C07D7" w:rsidRDefault="00575972">
      <w:pPr>
        <w:autoSpaceDE w:val="0"/>
        <w:autoSpaceDN w:val="0"/>
        <w:spacing w:after="78" w:line="220" w:lineRule="exact"/>
        <w:rPr>
          <w:lang w:val="ru-RU"/>
        </w:rPr>
      </w:pPr>
    </w:p>
    <w:p w:rsidR="00575972" w:rsidRPr="009C07D7" w:rsidRDefault="00F16162">
      <w:pPr>
        <w:autoSpaceDE w:val="0"/>
        <w:autoSpaceDN w:val="0"/>
        <w:spacing w:after="0" w:line="230" w:lineRule="auto"/>
        <w:rPr>
          <w:lang w:val="ru-RU"/>
        </w:rPr>
      </w:pPr>
      <w:r w:rsidRPr="009C07D7">
        <w:rPr>
          <w:rFonts w:ascii="Times New Roman" w:eastAsia="Times New Roman" w:hAnsi="Times New Roman"/>
          <w:b/>
          <w:color w:val="000000"/>
          <w:sz w:val="24"/>
          <w:lang w:val="ru-RU"/>
        </w:rPr>
        <w:t>ПЛАНИРУЕМЫЕ ОБРАЗОВАТЕЛЬНЫЕ РЕЗУЛЬТАТЫ</w:t>
      </w:r>
    </w:p>
    <w:p w:rsidR="00575972" w:rsidRPr="009C07D7" w:rsidRDefault="00F16162">
      <w:pPr>
        <w:tabs>
          <w:tab w:val="left" w:pos="180"/>
        </w:tabs>
        <w:autoSpaceDE w:val="0"/>
        <w:autoSpaceDN w:val="0"/>
        <w:spacing w:before="346" w:after="0" w:line="262" w:lineRule="auto"/>
        <w:ind w:right="864"/>
        <w:rPr>
          <w:lang w:val="ru-RU"/>
        </w:rPr>
      </w:pPr>
      <w:r w:rsidRPr="009C07D7">
        <w:rPr>
          <w:lang w:val="ru-RU"/>
        </w:rPr>
        <w:tab/>
      </w:r>
      <w:r w:rsidRPr="009C07D7">
        <w:rPr>
          <w:rFonts w:ascii="Times New Roman" w:eastAsia="Times New Roman" w:hAnsi="Times New Roman"/>
          <w:color w:val="000000"/>
          <w:sz w:val="24"/>
          <w:lang w:val="ru-RU"/>
        </w:rPr>
        <w:t>Изучение учебного предмета «Родной язык (русский)» в 5 классе направлено на достижение обучающимися следующих личностных, метапредметных и предметных результатов.</w:t>
      </w:r>
    </w:p>
    <w:p w:rsidR="00575972" w:rsidRPr="009C07D7" w:rsidRDefault="00F16162">
      <w:pPr>
        <w:autoSpaceDE w:val="0"/>
        <w:autoSpaceDN w:val="0"/>
        <w:spacing w:before="262" w:after="0" w:line="230" w:lineRule="auto"/>
        <w:rPr>
          <w:lang w:val="ru-RU"/>
        </w:rPr>
      </w:pPr>
      <w:r w:rsidRPr="009C07D7">
        <w:rPr>
          <w:rFonts w:ascii="Times New Roman" w:eastAsia="Times New Roman" w:hAnsi="Times New Roman"/>
          <w:b/>
          <w:color w:val="000000"/>
          <w:sz w:val="24"/>
          <w:lang w:val="ru-RU"/>
        </w:rPr>
        <w:t>ЛИЧНОСТНЫЕ РЕЗУЛЬТАТЫ</w:t>
      </w:r>
    </w:p>
    <w:p w:rsidR="00575972" w:rsidRPr="009C07D7" w:rsidRDefault="00F16162">
      <w:pPr>
        <w:autoSpaceDE w:val="0"/>
        <w:autoSpaceDN w:val="0"/>
        <w:spacing w:before="166" w:after="0" w:line="281" w:lineRule="auto"/>
        <w:ind w:firstLine="180"/>
        <w:rPr>
          <w:lang w:val="ru-RU"/>
        </w:rPr>
      </w:pPr>
      <w:r w:rsidRPr="009C07D7">
        <w:rPr>
          <w:rFonts w:ascii="Times New Roman" w:eastAsia="Times New Roman" w:hAnsi="Times New Roman"/>
          <w:color w:val="000000"/>
          <w:sz w:val="24"/>
          <w:lang w:val="ru-RU"/>
        </w:rPr>
        <w:t xml:space="preserve">Личностные результаты освоения программы по родному языку (русскому)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w:t>
      </w:r>
      <w:r w:rsidRPr="009C07D7">
        <w:rPr>
          <w:lang w:val="ru-RU"/>
        </w:rPr>
        <w:br/>
      </w:r>
      <w:r w:rsidRPr="009C07D7">
        <w:rPr>
          <w:rFonts w:ascii="Times New Roman" w:eastAsia="Times New Roman" w:hAnsi="Times New Roman"/>
          <w:color w:val="000000"/>
          <w:sz w:val="24"/>
          <w:lang w:val="ru-RU"/>
        </w:rPr>
        <w:t>самовоспитания и саморазвития, формирования внутренней позиции личности.</w:t>
      </w:r>
    </w:p>
    <w:p w:rsidR="00575972" w:rsidRPr="009C07D7" w:rsidRDefault="00F16162">
      <w:pPr>
        <w:tabs>
          <w:tab w:val="left" w:pos="180"/>
        </w:tabs>
        <w:autoSpaceDE w:val="0"/>
        <w:autoSpaceDN w:val="0"/>
        <w:spacing w:before="72" w:after="0" w:line="281" w:lineRule="auto"/>
        <w:ind w:right="144"/>
        <w:rPr>
          <w:lang w:val="ru-RU"/>
        </w:rPr>
      </w:pPr>
      <w:r w:rsidRPr="009C07D7">
        <w:rPr>
          <w:lang w:val="ru-RU"/>
        </w:rPr>
        <w:tab/>
      </w:r>
      <w:r w:rsidRPr="009C07D7">
        <w:rPr>
          <w:rFonts w:ascii="Times New Roman" w:eastAsia="Times New Roman" w:hAnsi="Times New Roman"/>
          <w:color w:val="000000"/>
          <w:sz w:val="24"/>
          <w:lang w:val="ru-RU"/>
        </w:rPr>
        <w:t xml:space="preserve">Личностные результаты освоения рабочей программы по родному языку (русскому)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 </w:t>
      </w:r>
      <w:r w:rsidRPr="009C07D7">
        <w:rPr>
          <w:lang w:val="ru-RU"/>
        </w:rPr>
        <w:br/>
      </w:r>
      <w:r w:rsidRPr="009C07D7">
        <w:rPr>
          <w:lang w:val="ru-RU"/>
        </w:rPr>
        <w:tab/>
      </w:r>
      <w:r w:rsidRPr="009C07D7">
        <w:rPr>
          <w:rFonts w:ascii="Times New Roman" w:eastAsia="Times New Roman" w:hAnsi="Times New Roman"/>
          <w:b/>
          <w:i/>
          <w:color w:val="000000"/>
          <w:sz w:val="24"/>
          <w:lang w:val="ru-RU"/>
        </w:rPr>
        <w:t>гражданского воспитания:</w:t>
      </w:r>
    </w:p>
    <w:p w:rsidR="00575972" w:rsidRPr="009C07D7" w:rsidRDefault="00F16162">
      <w:pPr>
        <w:autoSpaceDE w:val="0"/>
        <w:autoSpaceDN w:val="0"/>
        <w:spacing w:before="178" w:after="0" w:line="262" w:lineRule="auto"/>
        <w:ind w:left="420" w:right="288"/>
        <w:rPr>
          <w:lang w:val="ru-RU"/>
        </w:rPr>
      </w:pPr>
      <w:r w:rsidRPr="009C07D7">
        <w:rPr>
          <w:rFonts w:ascii="Times New Roman" w:eastAsia="Times New Roman" w:hAnsi="Times New Roman"/>
          <w:color w:val="000000"/>
          <w:sz w:val="24"/>
          <w:lang w:val="ru-RU"/>
        </w:rPr>
        <w:t xml:space="preserve">—  готовность к выполнению обязанностей гражданина и реализации его прав, уважение прав, свобод и законных интересов других людей; </w:t>
      </w:r>
    </w:p>
    <w:p w:rsidR="00575972" w:rsidRPr="009C07D7" w:rsidRDefault="00F16162">
      <w:pPr>
        <w:autoSpaceDE w:val="0"/>
        <w:autoSpaceDN w:val="0"/>
        <w:spacing w:before="190" w:after="0" w:line="271" w:lineRule="auto"/>
        <w:ind w:left="420" w:right="144"/>
        <w:rPr>
          <w:lang w:val="ru-RU"/>
        </w:rPr>
      </w:pPr>
      <w:r w:rsidRPr="009C07D7">
        <w:rPr>
          <w:rFonts w:ascii="Times New Roman" w:eastAsia="Times New Roman" w:hAnsi="Times New Roman"/>
          <w:color w:val="000000"/>
          <w:sz w:val="24"/>
          <w:lang w:val="ru-RU"/>
        </w:rPr>
        <w:t xml:space="preserve">—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 </w:t>
      </w:r>
    </w:p>
    <w:p w:rsidR="00575972" w:rsidRPr="009C07D7" w:rsidRDefault="00F16162">
      <w:pPr>
        <w:autoSpaceDE w:val="0"/>
        <w:autoSpaceDN w:val="0"/>
        <w:spacing w:before="190" w:after="0" w:line="230" w:lineRule="auto"/>
        <w:ind w:left="420"/>
        <w:rPr>
          <w:lang w:val="ru-RU"/>
        </w:rPr>
      </w:pPr>
      <w:r w:rsidRPr="009C07D7">
        <w:rPr>
          <w:rFonts w:ascii="Times New Roman" w:eastAsia="Times New Roman" w:hAnsi="Times New Roman"/>
          <w:color w:val="000000"/>
          <w:sz w:val="24"/>
          <w:lang w:val="ru-RU"/>
        </w:rPr>
        <w:t xml:space="preserve">—  неприятие любых форм экстремизма, дискриминации; </w:t>
      </w:r>
    </w:p>
    <w:p w:rsidR="00575972" w:rsidRPr="009C07D7" w:rsidRDefault="00F16162">
      <w:pPr>
        <w:autoSpaceDE w:val="0"/>
        <w:autoSpaceDN w:val="0"/>
        <w:spacing w:before="190" w:after="0" w:line="230" w:lineRule="auto"/>
        <w:ind w:left="420"/>
        <w:rPr>
          <w:lang w:val="ru-RU"/>
        </w:rPr>
      </w:pPr>
      <w:r w:rsidRPr="009C07D7">
        <w:rPr>
          <w:rFonts w:ascii="Times New Roman" w:eastAsia="Times New Roman" w:hAnsi="Times New Roman"/>
          <w:color w:val="000000"/>
          <w:sz w:val="24"/>
          <w:lang w:val="ru-RU"/>
        </w:rPr>
        <w:t xml:space="preserve">—   понимание роли различных социальных институтов в жизни человека; </w:t>
      </w:r>
    </w:p>
    <w:p w:rsidR="00575972" w:rsidRPr="009C07D7" w:rsidRDefault="00F16162">
      <w:pPr>
        <w:autoSpaceDE w:val="0"/>
        <w:autoSpaceDN w:val="0"/>
        <w:spacing w:before="190" w:after="0"/>
        <w:ind w:left="420"/>
        <w:rPr>
          <w:lang w:val="ru-RU"/>
        </w:rPr>
      </w:pPr>
      <w:r w:rsidRPr="009C07D7">
        <w:rPr>
          <w:rFonts w:ascii="Times New Roman" w:eastAsia="Times New Roman" w:hAnsi="Times New Roman"/>
          <w:color w:val="000000"/>
          <w:sz w:val="24"/>
          <w:lang w:val="ru-RU"/>
        </w:rPr>
        <w:t xml:space="preserve">—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русском языке; </w:t>
      </w:r>
    </w:p>
    <w:p w:rsidR="00575972" w:rsidRPr="009C07D7" w:rsidRDefault="00F16162">
      <w:pPr>
        <w:autoSpaceDE w:val="0"/>
        <w:autoSpaceDN w:val="0"/>
        <w:spacing w:before="190" w:after="0" w:line="262" w:lineRule="auto"/>
        <w:ind w:left="420" w:right="576"/>
        <w:rPr>
          <w:lang w:val="ru-RU"/>
        </w:rPr>
      </w:pPr>
      <w:r w:rsidRPr="009C07D7">
        <w:rPr>
          <w:rFonts w:ascii="Times New Roman" w:eastAsia="Times New Roman" w:hAnsi="Times New Roman"/>
          <w:color w:val="000000"/>
          <w:sz w:val="24"/>
          <w:lang w:val="ru-RU"/>
        </w:rPr>
        <w:t xml:space="preserve">—  готовность к разнообразной совместной деятельности, стремление к взаимопониманию и взаимопомощи; </w:t>
      </w:r>
    </w:p>
    <w:p w:rsidR="00575972" w:rsidRPr="009C07D7" w:rsidRDefault="00F16162">
      <w:pPr>
        <w:autoSpaceDE w:val="0"/>
        <w:autoSpaceDN w:val="0"/>
        <w:spacing w:before="192" w:after="0" w:line="230" w:lineRule="auto"/>
        <w:ind w:left="420"/>
        <w:rPr>
          <w:lang w:val="ru-RU"/>
        </w:rPr>
      </w:pPr>
      <w:r w:rsidRPr="009C07D7">
        <w:rPr>
          <w:rFonts w:ascii="Times New Roman" w:eastAsia="Times New Roman" w:hAnsi="Times New Roman"/>
          <w:color w:val="000000"/>
          <w:sz w:val="24"/>
          <w:lang w:val="ru-RU"/>
        </w:rPr>
        <w:t xml:space="preserve">—  активное участие в школьном самоуправлении; </w:t>
      </w:r>
    </w:p>
    <w:p w:rsidR="00575972" w:rsidRPr="009C07D7" w:rsidRDefault="00F16162">
      <w:pPr>
        <w:autoSpaceDE w:val="0"/>
        <w:autoSpaceDN w:val="0"/>
        <w:spacing w:before="192" w:after="0" w:line="262" w:lineRule="auto"/>
        <w:ind w:left="420" w:right="432"/>
        <w:rPr>
          <w:lang w:val="ru-RU"/>
        </w:rPr>
      </w:pPr>
      <w:r w:rsidRPr="009C07D7">
        <w:rPr>
          <w:rFonts w:ascii="Times New Roman" w:eastAsia="Times New Roman" w:hAnsi="Times New Roman"/>
          <w:color w:val="000000"/>
          <w:sz w:val="24"/>
          <w:lang w:val="ru-RU"/>
        </w:rPr>
        <w:t>—  готовность к участию в гуманитарной деятельности (помощь людям, нуждающимся в ней; волонтёрство);</w:t>
      </w:r>
    </w:p>
    <w:p w:rsidR="00575972" w:rsidRPr="009C07D7" w:rsidRDefault="00F16162">
      <w:pPr>
        <w:autoSpaceDE w:val="0"/>
        <w:autoSpaceDN w:val="0"/>
        <w:spacing w:before="178" w:after="0" w:line="230" w:lineRule="auto"/>
        <w:ind w:left="180"/>
        <w:rPr>
          <w:lang w:val="ru-RU"/>
        </w:rPr>
      </w:pPr>
      <w:r w:rsidRPr="009C07D7">
        <w:rPr>
          <w:rFonts w:ascii="Times New Roman" w:eastAsia="Times New Roman" w:hAnsi="Times New Roman"/>
          <w:b/>
          <w:i/>
          <w:color w:val="000000"/>
          <w:sz w:val="24"/>
          <w:lang w:val="ru-RU"/>
        </w:rPr>
        <w:t>патриотического воспитания:</w:t>
      </w:r>
    </w:p>
    <w:p w:rsidR="00575972" w:rsidRPr="009C07D7" w:rsidRDefault="00F16162">
      <w:pPr>
        <w:autoSpaceDE w:val="0"/>
        <w:autoSpaceDN w:val="0"/>
        <w:spacing w:before="178" w:after="0" w:line="271" w:lineRule="auto"/>
        <w:ind w:left="420" w:right="144"/>
        <w:rPr>
          <w:lang w:val="ru-RU"/>
        </w:rPr>
      </w:pPr>
      <w:r w:rsidRPr="009C07D7">
        <w:rPr>
          <w:rFonts w:ascii="Times New Roman" w:eastAsia="Times New Roman" w:hAnsi="Times New Roman"/>
          <w:color w:val="000000"/>
          <w:sz w:val="24"/>
          <w:lang w:val="ru-RU"/>
        </w:rPr>
        <w:t xml:space="preserve">—  осознание российской гражданской идентичности в поликультурном и </w:t>
      </w:r>
      <w:r w:rsidRPr="009C07D7">
        <w:rPr>
          <w:lang w:val="ru-RU"/>
        </w:rPr>
        <w:br/>
      </w:r>
      <w:r w:rsidRPr="009C07D7">
        <w:rPr>
          <w:rFonts w:ascii="Times New Roman" w:eastAsia="Times New Roman" w:hAnsi="Times New Roman"/>
          <w:color w:val="000000"/>
          <w:sz w:val="24"/>
          <w:lang w:val="ru-RU"/>
        </w:rPr>
        <w:t xml:space="preserve">многоконфессиональном обществе, понимание роли русского языка как государственного языка Российской Федерации и языка межнационального общения народов России; </w:t>
      </w:r>
    </w:p>
    <w:p w:rsidR="00575972" w:rsidRPr="009C07D7" w:rsidRDefault="00F16162">
      <w:pPr>
        <w:autoSpaceDE w:val="0"/>
        <w:autoSpaceDN w:val="0"/>
        <w:spacing w:before="190" w:after="0" w:line="271" w:lineRule="auto"/>
        <w:ind w:left="420" w:right="288"/>
        <w:rPr>
          <w:lang w:val="ru-RU"/>
        </w:rPr>
      </w:pPr>
      <w:r w:rsidRPr="009C07D7">
        <w:rPr>
          <w:rFonts w:ascii="Times New Roman" w:eastAsia="Times New Roman" w:hAnsi="Times New Roman"/>
          <w:color w:val="000000"/>
          <w:sz w:val="24"/>
          <w:lang w:val="ru-RU"/>
        </w:rPr>
        <w:t xml:space="preserve">—  проявление интереса к познанию русского языка, к истории и культуре Российской Федерации, культуре своего края, народов России в контексте учебного предмета «Родной язык (русский)»; </w:t>
      </w:r>
    </w:p>
    <w:p w:rsidR="00575972" w:rsidRPr="009C07D7" w:rsidRDefault="00F16162">
      <w:pPr>
        <w:autoSpaceDE w:val="0"/>
        <w:autoSpaceDN w:val="0"/>
        <w:spacing w:before="190" w:after="0" w:line="271" w:lineRule="auto"/>
        <w:ind w:left="420" w:right="288"/>
        <w:rPr>
          <w:lang w:val="ru-RU"/>
        </w:rPr>
      </w:pPr>
      <w:r w:rsidRPr="009C07D7">
        <w:rPr>
          <w:rFonts w:ascii="Times New Roman" w:eastAsia="Times New Roman" w:hAnsi="Times New Roman"/>
          <w:color w:val="000000"/>
          <w:sz w:val="24"/>
          <w:lang w:val="ru-RU"/>
        </w:rPr>
        <w:t xml:space="preserve">—  ценностное отношение к русскому языку, к достижениям своей Родины — России, к науке, искусству, боевым подвигам и трудовым достижениям народа, в том числе отражённым в художественных произведениях; </w:t>
      </w:r>
    </w:p>
    <w:p w:rsidR="00575972" w:rsidRPr="009C07D7" w:rsidRDefault="00575972">
      <w:pPr>
        <w:rPr>
          <w:lang w:val="ru-RU"/>
        </w:rPr>
        <w:sectPr w:rsidR="00575972" w:rsidRPr="009C07D7">
          <w:pgSz w:w="11900" w:h="16840"/>
          <w:pgMar w:top="298" w:right="650" w:bottom="450" w:left="666" w:header="720" w:footer="720" w:gutter="0"/>
          <w:cols w:space="720" w:equalWidth="0">
            <w:col w:w="10584" w:space="0"/>
          </w:cols>
          <w:docGrid w:linePitch="360"/>
        </w:sectPr>
      </w:pPr>
    </w:p>
    <w:p w:rsidR="00575972" w:rsidRPr="009C07D7" w:rsidRDefault="00575972">
      <w:pPr>
        <w:autoSpaceDE w:val="0"/>
        <w:autoSpaceDN w:val="0"/>
        <w:spacing w:after="108" w:line="220" w:lineRule="exact"/>
        <w:rPr>
          <w:lang w:val="ru-RU"/>
        </w:rPr>
      </w:pPr>
    </w:p>
    <w:p w:rsidR="00575972" w:rsidRPr="009C07D7" w:rsidRDefault="00F16162">
      <w:pPr>
        <w:autoSpaceDE w:val="0"/>
        <w:autoSpaceDN w:val="0"/>
        <w:spacing w:after="0" w:line="262" w:lineRule="auto"/>
        <w:ind w:left="240" w:right="144"/>
        <w:rPr>
          <w:lang w:val="ru-RU"/>
        </w:rPr>
      </w:pPr>
      <w:r w:rsidRPr="009C07D7">
        <w:rPr>
          <w:rFonts w:ascii="Times New Roman" w:eastAsia="Times New Roman" w:hAnsi="Times New Roman"/>
          <w:color w:val="000000"/>
          <w:sz w:val="24"/>
          <w:lang w:val="ru-RU"/>
        </w:rPr>
        <w:t>—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575972" w:rsidRPr="009C07D7" w:rsidRDefault="00F16162">
      <w:pPr>
        <w:autoSpaceDE w:val="0"/>
        <w:autoSpaceDN w:val="0"/>
        <w:spacing w:before="178" w:after="0" w:line="230" w:lineRule="auto"/>
        <w:rPr>
          <w:lang w:val="ru-RU"/>
        </w:rPr>
      </w:pPr>
      <w:r w:rsidRPr="009C07D7">
        <w:rPr>
          <w:rFonts w:ascii="Times New Roman" w:eastAsia="Times New Roman" w:hAnsi="Times New Roman"/>
          <w:b/>
          <w:i/>
          <w:color w:val="000000"/>
          <w:sz w:val="24"/>
          <w:lang w:val="ru-RU"/>
        </w:rPr>
        <w:t>духовно-нравственного воспитания:</w:t>
      </w:r>
    </w:p>
    <w:p w:rsidR="00575972" w:rsidRPr="009C07D7" w:rsidRDefault="00F16162">
      <w:pPr>
        <w:autoSpaceDE w:val="0"/>
        <w:autoSpaceDN w:val="0"/>
        <w:spacing w:before="178" w:after="0" w:line="230" w:lineRule="auto"/>
        <w:ind w:left="240"/>
        <w:rPr>
          <w:lang w:val="ru-RU"/>
        </w:rPr>
      </w:pPr>
      <w:r w:rsidRPr="009C07D7">
        <w:rPr>
          <w:rFonts w:ascii="Times New Roman" w:eastAsia="Times New Roman" w:hAnsi="Times New Roman"/>
          <w:color w:val="000000"/>
          <w:sz w:val="24"/>
          <w:lang w:val="ru-RU"/>
        </w:rPr>
        <w:t xml:space="preserve">—  ориентация на моральные ценности и нормы в ситуациях нравственного выбора; </w:t>
      </w:r>
    </w:p>
    <w:p w:rsidR="00575972" w:rsidRPr="009C07D7" w:rsidRDefault="00F16162">
      <w:pPr>
        <w:autoSpaceDE w:val="0"/>
        <w:autoSpaceDN w:val="0"/>
        <w:spacing w:before="190" w:after="0" w:line="271" w:lineRule="auto"/>
        <w:ind w:left="240"/>
        <w:rPr>
          <w:lang w:val="ru-RU"/>
        </w:rPr>
      </w:pPr>
      <w:r w:rsidRPr="009C07D7">
        <w:rPr>
          <w:rFonts w:ascii="Times New Roman" w:eastAsia="Times New Roman" w:hAnsi="Times New Roman"/>
          <w:color w:val="000000"/>
          <w:sz w:val="24"/>
          <w:lang w:val="ru-RU"/>
        </w:rPr>
        <w:t xml:space="preserve">—  готовность оценивать своё поведение, в том числе речевое, и поступки, а также поведение и поступки других людей с позиции нравственных и правовых норм с учётом осознания последствий поступков; </w:t>
      </w:r>
    </w:p>
    <w:p w:rsidR="00575972" w:rsidRPr="009C07D7" w:rsidRDefault="00F16162">
      <w:pPr>
        <w:autoSpaceDE w:val="0"/>
        <w:autoSpaceDN w:val="0"/>
        <w:spacing w:before="190" w:after="0" w:line="230" w:lineRule="auto"/>
        <w:ind w:left="240"/>
        <w:rPr>
          <w:lang w:val="ru-RU"/>
        </w:rPr>
      </w:pPr>
      <w:r w:rsidRPr="009C07D7">
        <w:rPr>
          <w:rFonts w:ascii="Times New Roman" w:eastAsia="Times New Roman" w:hAnsi="Times New Roman"/>
          <w:color w:val="000000"/>
          <w:sz w:val="24"/>
          <w:lang w:val="ru-RU"/>
        </w:rPr>
        <w:t xml:space="preserve">—  активное неприятие асоциальных поступков; </w:t>
      </w:r>
    </w:p>
    <w:p w:rsidR="00575972" w:rsidRPr="009C07D7" w:rsidRDefault="00F16162">
      <w:pPr>
        <w:autoSpaceDE w:val="0"/>
        <w:autoSpaceDN w:val="0"/>
        <w:spacing w:before="192" w:after="0" w:line="262" w:lineRule="auto"/>
        <w:ind w:left="240" w:right="864"/>
        <w:rPr>
          <w:lang w:val="ru-RU"/>
        </w:rPr>
      </w:pPr>
      <w:r w:rsidRPr="009C07D7">
        <w:rPr>
          <w:rFonts w:ascii="Times New Roman" w:eastAsia="Times New Roman" w:hAnsi="Times New Roman"/>
          <w:color w:val="000000"/>
          <w:sz w:val="24"/>
          <w:lang w:val="ru-RU"/>
        </w:rPr>
        <w:t>—  свобода и ответственность личности в условиях индивидуального и общественного пространства;</w:t>
      </w:r>
    </w:p>
    <w:p w:rsidR="00575972" w:rsidRPr="009C07D7" w:rsidRDefault="00F16162">
      <w:pPr>
        <w:autoSpaceDE w:val="0"/>
        <w:autoSpaceDN w:val="0"/>
        <w:spacing w:before="178" w:after="0" w:line="230" w:lineRule="auto"/>
        <w:rPr>
          <w:lang w:val="ru-RU"/>
        </w:rPr>
      </w:pPr>
      <w:r w:rsidRPr="009C07D7">
        <w:rPr>
          <w:rFonts w:ascii="Times New Roman" w:eastAsia="Times New Roman" w:hAnsi="Times New Roman"/>
          <w:b/>
          <w:i/>
          <w:color w:val="000000"/>
          <w:sz w:val="24"/>
          <w:lang w:val="ru-RU"/>
        </w:rPr>
        <w:t>эстетического воспитания:</w:t>
      </w:r>
    </w:p>
    <w:p w:rsidR="00575972" w:rsidRPr="009C07D7" w:rsidRDefault="00F16162">
      <w:pPr>
        <w:autoSpaceDE w:val="0"/>
        <w:autoSpaceDN w:val="0"/>
        <w:spacing w:before="178" w:after="0" w:line="262" w:lineRule="auto"/>
        <w:ind w:left="240" w:right="576"/>
        <w:rPr>
          <w:lang w:val="ru-RU"/>
        </w:rPr>
      </w:pPr>
      <w:r w:rsidRPr="009C07D7">
        <w:rPr>
          <w:rFonts w:ascii="Times New Roman" w:eastAsia="Times New Roman" w:hAnsi="Times New Roman"/>
          <w:color w:val="000000"/>
          <w:sz w:val="24"/>
          <w:lang w:val="ru-RU"/>
        </w:rPr>
        <w:t xml:space="preserve">—  восприимчивость к разным видам искусства, традициям и творчеству своего и других народов; </w:t>
      </w:r>
    </w:p>
    <w:p w:rsidR="00575972" w:rsidRPr="009C07D7" w:rsidRDefault="00F16162">
      <w:pPr>
        <w:autoSpaceDE w:val="0"/>
        <w:autoSpaceDN w:val="0"/>
        <w:spacing w:before="190" w:after="0" w:line="230" w:lineRule="auto"/>
        <w:ind w:left="240"/>
        <w:rPr>
          <w:lang w:val="ru-RU"/>
        </w:rPr>
      </w:pPr>
      <w:r w:rsidRPr="009C07D7">
        <w:rPr>
          <w:rFonts w:ascii="Times New Roman" w:eastAsia="Times New Roman" w:hAnsi="Times New Roman"/>
          <w:color w:val="000000"/>
          <w:sz w:val="24"/>
          <w:lang w:val="ru-RU"/>
        </w:rPr>
        <w:t xml:space="preserve">—  понимание эмоционального воздействия искусства; </w:t>
      </w:r>
    </w:p>
    <w:p w:rsidR="00575972" w:rsidRPr="009C07D7" w:rsidRDefault="00F16162">
      <w:pPr>
        <w:autoSpaceDE w:val="0"/>
        <w:autoSpaceDN w:val="0"/>
        <w:spacing w:before="190" w:after="0" w:line="262" w:lineRule="auto"/>
        <w:ind w:left="240" w:right="1440"/>
        <w:rPr>
          <w:lang w:val="ru-RU"/>
        </w:rPr>
      </w:pPr>
      <w:r w:rsidRPr="009C07D7">
        <w:rPr>
          <w:rFonts w:ascii="Times New Roman" w:eastAsia="Times New Roman" w:hAnsi="Times New Roman"/>
          <w:color w:val="000000"/>
          <w:sz w:val="24"/>
          <w:lang w:val="ru-RU"/>
        </w:rPr>
        <w:t xml:space="preserve">—  осознание важности художественной культуры как средства коммуникации и самовыражения; </w:t>
      </w:r>
    </w:p>
    <w:p w:rsidR="00575972" w:rsidRPr="009C07D7" w:rsidRDefault="00F16162">
      <w:pPr>
        <w:autoSpaceDE w:val="0"/>
        <w:autoSpaceDN w:val="0"/>
        <w:spacing w:before="190" w:after="0" w:line="230" w:lineRule="auto"/>
        <w:ind w:left="240"/>
        <w:rPr>
          <w:lang w:val="ru-RU"/>
        </w:rPr>
      </w:pPr>
      <w:r w:rsidRPr="009C07D7">
        <w:rPr>
          <w:rFonts w:ascii="Times New Roman" w:eastAsia="Times New Roman" w:hAnsi="Times New Roman"/>
          <w:color w:val="000000"/>
          <w:sz w:val="24"/>
          <w:lang w:val="ru-RU"/>
        </w:rPr>
        <w:t xml:space="preserve">—  осознание важности русского языка как средства коммуникации и самовыражения; </w:t>
      </w:r>
    </w:p>
    <w:p w:rsidR="00575972" w:rsidRPr="009C07D7" w:rsidRDefault="00F16162">
      <w:pPr>
        <w:autoSpaceDE w:val="0"/>
        <w:autoSpaceDN w:val="0"/>
        <w:spacing w:before="190" w:after="0" w:line="262" w:lineRule="auto"/>
        <w:ind w:left="240" w:right="288"/>
        <w:rPr>
          <w:lang w:val="ru-RU"/>
        </w:rPr>
      </w:pPr>
      <w:r w:rsidRPr="009C07D7">
        <w:rPr>
          <w:rFonts w:ascii="Times New Roman" w:eastAsia="Times New Roman" w:hAnsi="Times New Roman"/>
          <w:color w:val="000000"/>
          <w:sz w:val="24"/>
          <w:lang w:val="ru-RU"/>
        </w:rPr>
        <w:t xml:space="preserve">—  понимание ценности отечественного и мирового искусства, роли этнических культурных традиций и народного творчества; </w:t>
      </w:r>
    </w:p>
    <w:p w:rsidR="00575972" w:rsidRPr="009C07D7" w:rsidRDefault="00F16162">
      <w:pPr>
        <w:autoSpaceDE w:val="0"/>
        <w:autoSpaceDN w:val="0"/>
        <w:spacing w:before="190" w:after="0" w:line="230" w:lineRule="auto"/>
        <w:ind w:left="240"/>
        <w:rPr>
          <w:lang w:val="ru-RU"/>
        </w:rPr>
      </w:pPr>
      <w:r w:rsidRPr="009C07D7">
        <w:rPr>
          <w:rFonts w:ascii="Times New Roman" w:eastAsia="Times New Roman" w:hAnsi="Times New Roman"/>
          <w:color w:val="000000"/>
          <w:sz w:val="24"/>
          <w:lang w:val="ru-RU"/>
        </w:rPr>
        <w:t>—  стремление к самовыражению в разных видах искусства;</w:t>
      </w:r>
    </w:p>
    <w:p w:rsidR="00575972" w:rsidRPr="009C07D7" w:rsidRDefault="00F16162">
      <w:pPr>
        <w:autoSpaceDE w:val="0"/>
        <w:autoSpaceDN w:val="0"/>
        <w:spacing w:before="178" w:after="0" w:line="230" w:lineRule="auto"/>
        <w:rPr>
          <w:lang w:val="ru-RU"/>
        </w:rPr>
      </w:pPr>
      <w:r w:rsidRPr="009C07D7">
        <w:rPr>
          <w:rFonts w:ascii="Times New Roman" w:eastAsia="Times New Roman" w:hAnsi="Times New Roman"/>
          <w:b/>
          <w:i/>
          <w:color w:val="000000"/>
          <w:sz w:val="24"/>
          <w:lang w:val="ru-RU"/>
        </w:rPr>
        <w:t>физического воспитания, формирования культуры здоровья и эмоционального благополучия:</w:t>
      </w:r>
    </w:p>
    <w:p w:rsidR="00575972" w:rsidRPr="009C07D7" w:rsidRDefault="00F16162">
      <w:pPr>
        <w:autoSpaceDE w:val="0"/>
        <w:autoSpaceDN w:val="0"/>
        <w:spacing w:before="178" w:after="0" w:line="286" w:lineRule="auto"/>
        <w:ind w:left="240"/>
        <w:rPr>
          <w:lang w:val="ru-RU"/>
        </w:rPr>
      </w:pPr>
      <w:r w:rsidRPr="009C07D7">
        <w:rPr>
          <w:rFonts w:ascii="Times New Roman" w:eastAsia="Times New Roman" w:hAnsi="Times New Roman"/>
          <w:color w:val="000000"/>
          <w:sz w:val="24"/>
          <w:lang w:val="ru-RU"/>
        </w:rPr>
        <w:t xml:space="preserve">—  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w:t>
      </w:r>
      <w:r w:rsidRPr="009C07D7">
        <w:rPr>
          <w:lang w:val="ru-RU"/>
        </w:rPr>
        <w:br/>
      </w:r>
      <w:r w:rsidRPr="009C07D7">
        <w:rPr>
          <w:rFonts w:ascii="Times New Roman" w:eastAsia="Times New Roman" w:hAnsi="Times New Roman"/>
          <w:color w:val="000000"/>
          <w:sz w:val="24"/>
          <w:lang w:val="ru-RU"/>
        </w:rPr>
        <w:t>психического здоровья; соблюдение правил безопасности, в том числе навыки безопасного поведения в интернет-среде в процессе школьного языкового образования;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575972" w:rsidRPr="009C07D7" w:rsidRDefault="00F16162">
      <w:pPr>
        <w:autoSpaceDE w:val="0"/>
        <w:autoSpaceDN w:val="0"/>
        <w:spacing w:before="190" w:after="0" w:line="230" w:lineRule="auto"/>
        <w:ind w:left="240"/>
        <w:rPr>
          <w:lang w:val="ru-RU"/>
        </w:rPr>
      </w:pPr>
      <w:r w:rsidRPr="009C07D7">
        <w:rPr>
          <w:rFonts w:ascii="Times New Roman" w:eastAsia="Times New Roman" w:hAnsi="Times New Roman"/>
          <w:color w:val="000000"/>
          <w:sz w:val="24"/>
          <w:lang w:val="ru-RU"/>
        </w:rPr>
        <w:t>—  умение принимать себя и других не осуждая;</w:t>
      </w:r>
    </w:p>
    <w:p w:rsidR="00575972" w:rsidRPr="009C07D7" w:rsidRDefault="00F16162">
      <w:pPr>
        <w:autoSpaceDE w:val="0"/>
        <w:autoSpaceDN w:val="0"/>
        <w:spacing w:before="190" w:after="0" w:line="281" w:lineRule="auto"/>
        <w:ind w:left="240" w:right="288"/>
        <w:rPr>
          <w:lang w:val="ru-RU"/>
        </w:rPr>
      </w:pPr>
      <w:r w:rsidRPr="009C07D7">
        <w:rPr>
          <w:rFonts w:ascii="Times New Roman" w:eastAsia="Times New Roman" w:hAnsi="Times New Roman"/>
          <w:color w:val="000000"/>
          <w:sz w:val="24"/>
          <w:lang w:val="ru-RU"/>
        </w:rPr>
        <w:t>—  умение осознавать своё эмоциональное состояние и эмоциональное состояние других, использовать адекватные языковые средства для выражения своего состояния, в том числе опираясь на примеры из литературных произведений, написанных на русском языке; сформированность навыков рефлексии, признание своего права на ошибку и такого же права другого человека;</w:t>
      </w:r>
    </w:p>
    <w:p w:rsidR="00575972" w:rsidRPr="009C07D7" w:rsidRDefault="00F16162">
      <w:pPr>
        <w:autoSpaceDE w:val="0"/>
        <w:autoSpaceDN w:val="0"/>
        <w:spacing w:before="178" w:after="0" w:line="230" w:lineRule="auto"/>
        <w:rPr>
          <w:lang w:val="ru-RU"/>
        </w:rPr>
      </w:pPr>
      <w:r w:rsidRPr="009C07D7">
        <w:rPr>
          <w:rFonts w:ascii="Times New Roman" w:eastAsia="Times New Roman" w:hAnsi="Times New Roman"/>
          <w:b/>
          <w:i/>
          <w:color w:val="000000"/>
          <w:sz w:val="24"/>
          <w:lang w:val="ru-RU"/>
        </w:rPr>
        <w:t>трудового воспитания:</w:t>
      </w:r>
    </w:p>
    <w:p w:rsidR="00575972" w:rsidRPr="009C07D7" w:rsidRDefault="00F16162">
      <w:pPr>
        <w:autoSpaceDE w:val="0"/>
        <w:autoSpaceDN w:val="0"/>
        <w:spacing w:before="178" w:after="0" w:line="271" w:lineRule="auto"/>
        <w:ind w:left="240" w:right="576"/>
        <w:rPr>
          <w:lang w:val="ru-RU"/>
        </w:rPr>
      </w:pPr>
      <w:r w:rsidRPr="009C07D7">
        <w:rPr>
          <w:rFonts w:ascii="Times New Roman" w:eastAsia="Times New Roman" w:hAnsi="Times New Roman"/>
          <w:color w:val="000000"/>
          <w:sz w:val="24"/>
          <w:lang w:val="ru-RU"/>
        </w:rPr>
        <w:t>—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575972" w:rsidRPr="009C07D7" w:rsidRDefault="00575972">
      <w:pPr>
        <w:rPr>
          <w:lang w:val="ru-RU"/>
        </w:rPr>
        <w:sectPr w:rsidR="00575972" w:rsidRPr="009C07D7">
          <w:pgSz w:w="11900" w:h="16840"/>
          <w:pgMar w:top="328" w:right="932" w:bottom="372" w:left="846" w:header="720" w:footer="720" w:gutter="0"/>
          <w:cols w:space="720" w:equalWidth="0">
            <w:col w:w="10122" w:space="0"/>
          </w:cols>
          <w:docGrid w:linePitch="360"/>
        </w:sectPr>
      </w:pPr>
    </w:p>
    <w:p w:rsidR="00575972" w:rsidRPr="009C07D7" w:rsidRDefault="00575972">
      <w:pPr>
        <w:autoSpaceDE w:val="0"/>
        <w:autoSpaceDN w:val="0"/>
        <w:spacing w:after="72" w:line="220" w:lineRule="exact"/>
        <w:rPr>
          <w:lang w:val="ru-RU"/>
        </w:rPr>
      </w:pPr>
    </w:p>
    <w:p w:rsidR="00575972" w:rsidRPr="009C07D7" w:rsidRDefault="00F16162">
      <w:pPr>
        <w:autoSpaceDE w:val="0"/>
        <w:autoSpaceDN w:val="0"/>
        <w:spacing w:after="0" w:line="281" w:lineRule="auto"/>
        <w:ind w:left="420"/>
        <w:rPr>
          <w:lang w:val="ru-RU"/>
        </w:rPr>
      </w:pPr>
      <w:r w:rsidRPr="009C07D7">
        <w:rPr>
          <w:rFonts w:ascii="Times New Roman" w:eastAsia="Times New Roman" w:hAnsi="Times New Roman"/>
          <w:color w:val="000000"/>
          <w:sz w:val="24"/>
          <w:lang w:val="ru-RU"/>
        </w:rPr>
        <w:t>—  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 умение рассказать о своих планах на будущее;</w:t>
      </w:r>
    </w:p>
    <w:p w:rsidR="00575972" w:rsidRPr="009C07D7" w:rsidRDefault="00F16162">
      <w:pPr>
        <w:autoSpaceDE w:val="0"/>
        <w:autoSpaceDN w:val="0"/>
        <w:spacing w:before="178" w:after="0" w:line="230" w:lineRule="auto"/>
        <w:ind w:left="180"/>
        <w:rPr>
          <w:lang w:val="ru-RU"/>
        </w:rPr>
      </w:pPr>
      <w:r w:rsidRPr="009C07D7">
        <w:rPr>
          <w:rFonts w:ascii="Times New Roman" w:eastAsia="Times New Roman" w:hAnsi="Times New Roman"/>
          <w:b/>
          <w:i/>
          <w:color w:val="000000"/>
          <w:sz w:val="24"/>
          <w:lang w:val="ru-RU"/>
        </w:rPr>
        <w:t>экологического воспитания:</w:t>
      </w:r>
    </w:p>
    <w:p w:rsidR="00575972" w:rsidRPr="009C07D7" w:rsidRDefault="00F16162">
      <w:pPr>
        <w:autoSpaceDE w:val="0"/>
        <w:autoSpaceDN w:val="0"/>
        <w:spacing w:before="178" w:after="0"/>
        <w:ind w:left="420" w:right="144"/>
        <w:rPr>
          <w:lang w:val="ru-RU"/>
        </w:rPr>
      </w:pPr>
      <w:r w:rsidRPr="009C07D7">
        <w:rPr>
          <w:rFonts w:ascii="Times New Roman" w:eastAsia="Times New Roman" w:hAnsi="Times New Roman"/>
          <w:color w:val="000000"/>
          <w:sz w:val="24"/>
          <w:lang w:val="ru-RU"/>
        </w:rPr>
        <w:t xml:space="preserve">—  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w:t>
      </w:r>
      <w:r w:rsidRPr="009C07D7">
        <w:rPr>
          <w:lang w:val="ru-RU"/>
        </w:rPr>
        <w:br/>
      </w:r>
      <w:r w:rsidRPr="009C07D7">
        <w:rPr>
          <w:rFonts w:ascii="Times New Roman" w:eastAsia="Times New Roman" w:hAnsi="Times New Roman"/>
          <w:color w:val="000000"/>
          <w:sz w:val="24"/>
          <w:lang w:val="ru-RU"/>
        </w:rPr>
        <w:t>последствий для окружающей среды; умение точно, логично выражать свою точку зрения на экологические проблемы;</w:t>
      </w:r>
    </w:p>
    <w:p w:rsidR="00575972" w:rsidRPr="009C07D7" w:rsidRDefault="00F16162">
      <w:pPr>
        <w:autoSpaceDE w:val="0"/>
        <w:autoSpaceDN w:val="0"/>
        <w:spacing w:before="192" w:after="0" w:line="283" w:lineRule="auto"/>
        <w:ind w:left="420"/>
        <w:rPr>
          <w:lang w:val="ru-RU"/>
        </w:rPr>
      </w:pPr>
      <w:r w:rsidRPr="009C07D7">
        <w:rPr>
          <w:rFonts w:ascii="Times New Roman" w:eastAsia="Times New Roman" w:hAnsi="Times New Roman"/>
          <w:color w:val="000000"/>
          <w:sz w:val="24"/>
          <w:lang w:val="ru-RU"/>
        </w:rPr>
        <w:t xml:space="preserve">—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w:t>
      </w:r>
      <w:r w:rsidRPr="009C07D7">
        <w:rPr>
          <w:lang w:val="ru-RU"/>
        </w:rPr>
        <w:br/>
      </w:r>
      <w:r w:rsidRPr="009C07D7">
        <w:rPr>
          <w:rFonts w:ascii="Times New Roman" w:eastAsia="Times New Roman" w:hAnsi="Times New Roman"/>
          <w:color w:val="000000"/>
          <w:sz w:val="24"/>
          <w:lang w:val="ru-RU"/>
        </w:rPr>
        <w:t xml:space="preserve">поднимающими экологические проблемы;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w:t>
      </w:r>
      <w:r w:rsidRPr="009C07D7">
        <w:rPr>
          <w:lang w:val="ru-RU"/>
        </w:rPr>
        <w:br/>
      </w:r>
      <w:r w:rsidRPr="009C07D7">
        <w:rPr>
          <w:rFonts w:ascii="Times New Roman" w:eastAsia="Times New Roman" w:hAnsi="Times New Roman"/>
          <w:color w:val="000000"/>
          <w:sz w:val="24"/>
          <w:lang w:val="ru-RU"/>
        </w:rPr>
        <w:t>деятельности экологической направленности;</w:t>
      </w:r>
    </w:p>
    <w:p w:rsidR="00575972" w:rsidRPr="009C07D7" w:rsidRDefault="00F16162">
      <w:pPr>
        <w:autoSpaceDE w:val="0"/>
        <w:autoSpaceDN w:val="0"/>
        <w:spacing w:before="178" w:after="0" w:line="230" w:lineRule="auto"/>
        <w:ind w:left="180"/>
        <w:rPr>
          <w:lang w:val="ru-RU"/>
        </w:rPr>
      </w:pPr>
      <w:r w:rsidRPr="009C07D7">
        <w:rPr>
          <w:rFonts w:ascii="Times New Roman" w:eastAsia="Times New Roman" w:hAnsi="Times New Roman"/>
          <w:b/>
          <w:i/>
          <w:color w:val="000000"/>
          <w:sz w:val="24"/>
          <w:lang w:val="ru-RU"/>
        </w:rPr>
        <w:t>ценности научного познания:</w:t>
      </w:r>
    </w:p>
    <w:p w:rsidR="00575972" w:rsidRPr="009C07D7" w:rsidRDefault="00F16162">
      <w:pPr>
        <w:autoSpaceDE w:val="0"/>
        <w:autoSpaceDN w:val="0"/>
        <w:spacing w:before="178" w:after="0" w:line="271" w:lineRule="auto"/>
        <w:ind w:left="420" w:right="144"/>
        <w:rPr>
          <w:lang w:val="ru-RU"/>
        </w:rPr>
      </w:pPr>
      <w:r w:rsidRPr="009C07D7">
        <w:rPr>
          <w:rFonts w:ascii="Times New Roman" w:eastAsia="Times New Roman" w:hAnsi="Times New Roman"/>
          <w:color w:val="000000"/>
          <w:sz w:val="24"/>
          <w:lang w:val="ru-RU"/>
        </w:rPr>
        <w:t xml:space="preserve">—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w:t>
      </w:r>
    </w:p>
    <w:p w:rsidR="00575972" w:rsidRPr="009C07D7" w:rsidRDefault="00F16162">
      <w:pPr>
        <w:autoSpaceDE w:val="0"/>
        <w:autoSpaceDN w:val="0"/>
        <w:spacing w:before="190" w:after="0" w:line="262" w:lineRule="auto"/>
        <w:ind w:left="420" w:right="576"/>
        <w:rPr>
          <w:lang w:val="ru-RU"/>
        </w:rPr>
      </w:pPr>
      <w:r w:rsidRPr="009C07D7">
        <w:rPr>
          <w:rFonts w:ascii="Times New Roman" w:eastAsia="Times New Roman" w:hAnsi="Times New Roman"/>
          <w:color w:val="000000"/>
          <w:sz w:val="24"/>
          <w:lang w:val="ru-RU"/>
        </w:rPr>
        <w:t xml:space="preserve">—  овладение языковой и читательской культурой, навыками чтения как средства познания мира; </w:t>
      </w:r>
    </w:p>
    <w:p w:rsidR="00575972" w:rsidRPr="009C07D7" w:rsidRDefault="00F16162">
      <w:pPr>
        <w:autoSpaceDE w:val="0"/>
        <w:autoSpaceDN w:val="0"/>
        <w:spacing w:before="190" w:after="0" w:line="262" w:lineRule="auto"/>
        <w:ind w:left="420" w:right="720"/>
        <w:rPr>
          <w:lang w:val="ru-RU"/>
        </w:rPr>
      </w:pPr>
      <w:r w:rsidRPr="009C07D7">
        <w:rPr>
          <w:rFonts w:ascii="Times New Roman" w:eastAsia="Times New Roman" w:hAnsi="Times New Roman"/>
          <w:color w:val="000000"/>
          <w:sz w:val="24"/>
          <w:lang w:val="ru-RU"/>
        </w:rPr>
        <w:t xml:space="preserve">—  овладение основными навыками исследовательской деятельности с учётом специфики школьного языкового образования; </w:t>
      </w:r>
    </w:p>
    <w:p w:rsidR="00575972" w:rsidRPr="009C07D7" w:rsidRDefault="00F16162">
      <w:pPr>
        <w:autoSpaceDE w:val="0"/>
        <w:autoSpaceDN w:val="0"/>
        <w:spacing w:before="190" w:after="0" w:line="262" w:lineRule="auto"/>
        <w:ind w:left="420" w:right="432"/>
        <w:rPr>
          <w:lang w:val="ru-RU"/>
        </w:rPr>
      </w:pPr>
      <w:r w:rsidRPr="009C07D7">
        <w:rPr>
          <w:rFonts w:ascii="Times New Roman" w:eastAsia="Times New Roman" w:hAnsi="Times New Roman"/>
          <w:color w:val="000000"/>
          <w:sz w:val="24"/>
          <w:lang w:val="ru-RU"/>
        </w:rPr>
        <w:t>—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75972" w:rsidRPr="009C07D7" w:rsidRDefault="00F16162">
      <w:pPr>
        <w:tabs>
          <w:tab w:val="left" w:pos="180"/>
        </w:tabs>
        <w:autoSpaceDE w:val="0"/>
        <w:autoSpaceDN w:val="0"/>
        <w:spacing w:before="300" w:after="0" w:line="262" w:lineRule="auto"/>
        <w:ind w:right="144"/>
        <w:rPr>
          <w:lang w:val="ru-RU"/>
        </w:rPr>
      </w:pPr>
      <w:r w:rsidRPr="009C07D7">
        <w:rPr>
          <w:lang w:val="ru-RU"/>
        </w:rPr>
        <w:tab/>
      </w:r>
      <w:r w:rsidRPr="009C07D7">
        <w:rPr>
          <w:rFonts w:ascii="Times New Roman" w:eastAsia="Times New Roman" w:hAnsi="Times New Roman"/>
          <w:color w:val="000000"/>
          <w:sz w:val="24"/>
          <w:lang w:val="ru-RU"/>
        </w:rPr>
        <w:t xml:space="preserve">Личностные результаты, обеспечивающие </w:t>
      </w:r>
      <w:r w:rsidRPr="009C07D7">
        <w:rPr>
          <w:rFonts w:ascii="Times New Roman" w:eastAsia="Times New Roman" w:hAnsi="Times New Roman"/>
          <w:b/>
          <w:i/>
          <w:color w:val="000000"/>
          <w:sz w:val="24"/>
          <w:lang w:val="ru-RU"/>
        </w:rPr>
        <w:t>адаптацию обучающегося</w:t>
      </w:r>
      <w:r w:rsidRPr="009C07D7">
        <w:rPr>
          <w:rFonts w:ascii="Times New Roman" w:eastAsia="Times New Roman" w:hAnsi="Times New Roman"/>
          <w:color w:val="000000"/>
          <w:sz w:val="24"/>
          <w:lang w:val="ru-RU"/>
        </w:rPr>
        <w:t xml:space="preserve"> к изменяющимся условиям социальной и природной среды:</w:t>
      </w:r>
    </w:p>
    <w:p w:rsidR="00575972" w:rsidRPr="009C07D7" w:rsidRDefault="00F16162">
      <w:pPr>
        <w:autoSpaceDE w:val="0"/>
        <w:autoSpaceDN w:val="0"/>
        <w:spacing w:before="178" w:after="0"/>
        <w:ind w:left="420" w:right="288"/>
        <w:rPr>
          <w:lang w:val="ru-RU"/>
        </w:rPr>
      </w:pPr>
      <w:r w:rsidRPr="009C07D7">
        <w:rPr>
          <w:rFonts w:ascii="Times New Roman" w:eastAsia="Times New Roman" w:hAnsi="Times New Roman"/>
          <w:color w:val="000000"/>
          <w:sz w:val="24"/>
          <w:lang w:val="ru-RU"/>
        </w:rPr>
        <w:t>—  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575972" w:rsidRPr="009C07D7" w:rsidRDefault="00F16162">
      <w:pPr>
        <w:autoSpaceDE w:val="0"/>
        <w:autoSpaceDN w:val="0"/>
        <w:spacing w:before="190" w:after="0" w:line="281" w:lineRule="auto"/>
        <w:ind w:left="420" w:right="144"/>
        <w:rPr>
          <w:lang w:val="ru-RU"/>
        </w:rPr>
      </w:pPr>
      <w:r w:rsidRPr="009C07D7">
        <w:rPr>
          <w:rFonts w:ascii="Times New Roman" w:eastAsia="Times New Roman" w:hAnsi="Times New Roman"/>
          <w:color w:val="000000"/>
          <w:sz w:val="24"/>
          <w:lang w:val="ru-RU"/>
        </w:rPr>
        <w:t>—  способность обучающихся к взаимодействию в условиях неопределённости, открытость опыту и знаниям других; 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w:t>
      </w:r>
    </w:p>
    <w:p w:rsidR="00575972" w:rsidRPr="009C07D7" w:rsidRDefault="00F16162">
      <w:pPr>
        <w:autoSpaceDE w:val="0"/>
        <w:autoSpaceDN w:val="0"/>
        <w:spacing w:before="190" w:after="0" w:line="271" w:lineRule="auto"/>
        <w:ind w:left="420"/>
        <w:rPr>
          <w:lang w:val="ru-RU"/>
        </w:rPr>
      </w:pPr>
      <w:r w:rsidRPr="009C07D7">
        <w:rPr>
          <w:rFonts w:ascii="Times New Roman" w:eastAsia="Times New Roman" w:hAnsi="Times New Roman"/>
          <w:color w:val="000000"/>
          <w:sz w:val="24"/>
          <w:lang w:val="ru-RU"/>
        </w:rPr>
        <w:t>—  навык выявления и связывания образов, способность формировать новые знания,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компетенций, планировать своё развитие;</w:t>
      </w:r>
    </w:p>
    <w:p w:rsidR="00575972" w:rsidRPr="009C07D7" w:rsidRDefault="00575972">
      <w:pPr>
        <w:rPr>
          <w:lang w:val="ru-RU"/>
        </w:rPr>
        <w:sectPr w:rsidR="00575972" w:rsidRPr="009C07D7">
          <w:pgSz w:w="11900" w:h="16840"/>
          <w:pgMar w:top="292" w:right="736" w:bottom="362" w:left="666" w:header="720" w:footer="720" w:gutter="0"/>
          <w:cols w:space="720" w:equalWidth="0">
            <w:col w:w="10498" w:space="0"/>
          </w:cols>
          <w:docGrid w:linePitch="360"/>
        </w:sectPr>
      </w:pPr>
    </w:p>
    <w:p w:rsidR="00575972" w:rsidRPr="009C07D7" w:rsidRDefault="00575972">
      <w:pPr>
        <w:autoSpaceDE w:val="0"/>
        <w:autoSpaceDN w:val="0"/>
        <w:spacing w:after="84" w:line="220" w:lineRule="exact"/>
        <w:rPr>
          <w:lang w:val="ru-RU"/>
        </w:rPr>
      </w:pPr>
    </w:p>
    <w:p w:rsidR="00575972" w:rsidRPr="009C07D7" w:rsidRDefault="00F16162">
      <w:pPr>
        <w:autoSpaceDE w:val="0"/>
        <w:autoSpaceDN w:val="0"/>
        <w:spacing w:after="0"/>
        <w:ind w:left="420"/>
        <w:rPr>
          <w:lang w:val="ru-RU"/>
        </w:rPr>
      </w:pPr>
      <w:r w:rsidRPr="009C07D7">
        <w:rPr>
          <w:rFonts w:ascii="Times New Roman" w:eastAsia="Times New Roman" w:hAnsi="Times New Roman"/>
          <w:color w:val="000000"/>
          <w:sz w:val="24"/>
          <w:lang w:val="ru-RU"/>
        </w:rPr>
        <w:t>—  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w:t>
      </w:r>
    </w:p>
    <w:p w:rsidR="00575972" w:rsidRPr="009C07D7" w:rsidRDefault="00F16162">
      <w:pPr>
        <w:autoSpaceDE w:val="0"/>
        <w:autoSpaceDN w:val="0"/>
        <w:spacing w:before="190" w:after="0" w:line="281" w:lineRule="auto"/>
        <w:ind w:left="420" w:right="288"/>
        <w:rPr>
          <w:lang w:val="ru-RU"/>
        </w:rPr>
      </w:pPr>
      <w:r w:rsidRPr="009C07D7">
        <w:rPr>
          <w:rFonts w:ascii="Times New Roman" w:eastAsia="Times New Roman" w:hAnsi="Times New Roman"/>
          <w:color w:val="000000"/>
          <w:sz w:val="24"/>
          <w:lang w:val="ru-RU"/>
        </w:rPr>
        <w:t xml:space="preserve">—  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w:t>
      </w:r>
      <w:r w:rsidRPr="009C07D7">
        <w:rPr>
          <w:lang w:val="ru-RU"/>
        </w:rPr>
        <w:br/>
      </w:r>
      <w:r w:rsidRPr="009C07D7">
        <w:rPr>
          <w:rFonts w:ascii="Times New Roman" w:eastAsia="Times New Roman" w:hAnsi="Times New Roman"/>
          <w:color w:val="000000"/>
          <w:sz w:val="24"/>
          <w:lang w:val="ru-RU"/>
        </w:rPr>
        <w:t>формировать опыт, уметь находить позитивное в сложившейся ситуации; быть готовым действовать в отсутствие гарантий успеха.</w:t>
      </w:r>
    </w:p>
    <w:p w:rsidR="00575972" w:rsidRPr="009C07D7" w:rsidRDefault="00F16162">
      <w:pPr>
        <w:autoSpaceDE w:val="0"/>
        <w:autoSpaceDN w:val="0"/>
        <w:spacing w:before="324" w:after="0" w:line="230" w:lineRule="auto"/>
        <w:rPr>
          <w:lang w:val="ru-RU"/>
        </w:rPr>
      </w:pPr>
      <w:r w:rsidRPr="009C07D7">
        <w:rPr>
          <w:rFonts w:ascii="Times New Roman" w:eastAsia="Times New Roman" w:hAnsi="Times New Roman"/>
          <w:b/>
          <w:color w:val="000000"/>
          <w:sz w:val="24"/>
          <w:lang w:val="ru-RU"/>
        </w:rPr>
        <w:t>МЕТАПРЕДМЕТНЫЕ РЕЗУЛЬТАТЫ</w:t>
      </w:r>
    </w:p>
    <w:p w:rsidR="00575972" w:rsidRPr="009C07D7" w:rsidRDefault="00F16162">
      <w:pPr>
        <w:autoSpaceDE w:val="0"/>
        <w:autoSpaceDN w:val="0"/>
        <w:spacing w:before="166" w:after="0" w:line="230" w:lineRule="auto"/>
        <w:ind w:left="180"/>
        <w:rPr>
          <w:lang w:val="ru-RU"/>
        </w:rPr>
      </w:pPr>
      <w:r w:rsidRPr="009C07D7">
        <w:rPr>
          <w:rFonts w:ascii="Times New Roman" w:eastAsia="Times New Roman" w:hAnsi="Times New Roman"/>
          <w:color w:val="000000"/>
          <w:sz w:val="24"/>
          <w:lang w:val="ru-RU"/>
        </w:rPr>
        <w:t xml:space="preserve">Овладение универсальными учебными </w:t>
      </w:r>
      <w:r w:rsidRPr="009C07D7">
        <w:rPr>
          <w:rFonts w:ascii="Times New Roman" w:eastAsia="Times New Roman" w:hAnsi="Times New Roman"/>
          <w:b/>
          <w:color w:val="000000"/>
          <w:sz w:val="24"/>
          <w:lang w:val="ru-RU"/>
        </w:rPr>
        <w:t>познавательными действиями.</w:t>
      </w:r>
    </w:p>
    <w:p w:rsidR="00575972" w:rsidRPr="009C07D7" w:rsidRDefault="00F16162">
      <w:pPr>
        <w:autoSpaceDE w:val="0"/>
        <w:autoSpaceDN w:val="0"/>
        <w:spacing w:before="190" w:after="0" w:line="230" w:lineRule="auto"/>
        <w:ind w:left="180"/>
        <w:rPr>
          <w:lang w:val="ru-RU"/>
        </w:rPr>
      </w:pPr>
      <w:r w:rsidRPr="009C07D7">
        <w:rPr>
          <w:rFonts w:ascii="Times New Roman" w:eastAsia="Times New Roman" w:hAnsi="Times New Roman"/>
          <w:b/>
          <w:i/>
          <w:color w:val="000000"/>
          <w:sz w:val="24"/>
          <w:lang w:val="ru-RU"/>
        </w:rPr>
        <w:t>Базовые логические действия:</w:t>
      </w:r>
    </w:p>
    <w:p w:rsidR="00575972" w:rsidRPr="009C07D7" w:rsidRDefault="00F16162">
      <w:pPr>
        <w:autoSpaceDE w:val="0"/>
        <w:autoSpaceDN w:val="0"/>
        <w:spacing w:before="178" w:after="0" w:line="262" w:lineRule="auto"/>
        <w:ind w:left="420" w:right="144"/>
        <w:rPr>
          <w:lang w:val="ru-RU"/>
        </w:rPr>
      </w:pPr>
      <w:r w:rsidRPr="009C07D7">
        <w:rPr>
          <w:rFonts w:ascii="Times New Roman" w:eastAsia="Times New Roman" w:hAnsi="Times New Roman"/>
          <w:color w:val="000000"/>
          <w:sz w:val="24"/>
          <w:lang w:val="ru-RU"/>
        </w:rPr>
        <w:t>—  выявлять и характеризовать существенные признаки языковых единиц, языковых явлений и процессов;</w:t>
      </w:r>
    </w:p>
    <w:p w:rsidR="00575972" w:rsidRPr="009C07D7" w:rsidRDefault="00F16162">
      <w:pPr>
        <w:autoSpaceDE w:val="0"/>
        <w:autoSpaceDN w:val="0"/>
        <w:spacing w:before="190" w:after="0" w:line="271" w:lineRule="auto"/>
        <w:ind w:left="420"/>
        <w:rPr>
          <w:lang w:val="ru-RU"/>
        </w:rPr>
      </w:pPr>
      <w:r w:rsidRPr="009C07D7">
        <w:rPr>
          <w:rFonts w:ascii="Times New Roman" w:eastAsia="Times New Roman" w:hAnsi="Times New Roman"/>
          <w:color w:val="000000"/>
          <w:sz w:val="24"/>
          <w:lang w:val="ru-RU"/>
        </w:rPr>
        <w:t>—  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575972" w:rsidRPr="009C07D7" w:rsidRDefault="00F16162">
      <w:pPr>
        <w:autoSpaceDE w:val="0"/>
        <w:autoSpaceDN w:val="0"/>
        <w:spacing w:before="190" w:after="0" w:line="262" w:lineRule="auto"/>
        <w:ind w:left="420"/>
        <w:rPr>
          <w:lang w:val="ru-RU"/>
        </w:rPr>
      </w:pPr>
      <w:r w:rsidRPr="009C07D7">
        <w:rPr>
          <w:rFonts w:ascii="Times New Roman" w:eastAsia="Times New Roman" w:hAnsi="Times New Roman"/>
          <w:color w:val="000000"/>
          <w:sz w:val="24"/>
          <w:lang w:val="ru-RU"/>
        </w:rPr>
        <w:t>—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575972" w:rsidRPr="009C07D7" w:rsidRDefault="00F16162">
      <w:pPr>
        <w:autoSpaceDE w:val="0"/>
        <w:autoSpaceDN w:val="0"/>
        <w:spacing w:before="190" w:after="0" w:line="230" w:lineRule="auto"/>
        <w:jc w:val="center"/>
        <w:rPr>
          <w:lang w:val="ru-RU"/>
        </w:rPr>
      </w:pPr>
      <w:r w:rsidRPr="009C07D7">
        <w:rPr>
          <w:rFonts w:ascii="Times New Roman" w:eastAsia="Times New Roman" w:hAnsi="Times New Roman"/>
          <w:color w:val="000000"/>
          <w:sz w:val="24"/>
          <w:lang w:val="ru-RU"/>
        </w:rPr>
        <w:t>—  выявлять дефицит информации, необходимой для решения поставленной учебной задачи;</w:t>
      </w:r>
    </w:p>
    <w:p w:rsidR="00575972" w:rsidRPr="009C07D7" w:rsidRDefault="00F16162">
      <w:pPr>
        <w:autoSpaceDE w:val="0"/>
        <w:autoSpaceDN w:val="0"/>
        <w:spacing w:before="190" w:after="0" w:line="271" w:lineRule="auto"/>
        <w:ind w:left="420" w:right="144"/>
        <w:rPr>
          <w:lang w:val="ru-RU"/>
        </w:rPr>
      </w:pPr>
      <w:r w:rsidRPr="009C07D7">
        <w:rPr>
          <w:rFonts w:ascii="Times New Roman" w:eastAsia="Times New Roman" w:hAnsi="Times New Roman"/>
          <w:color w:val="000000"/>
          <w:sz w:val="24"/>
          <w:lang w:val="ru-RU"/>
        </w:rPr>
        <w:t>—  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575972" w:rsidRPr="009C07D7" w:rsidRDefault="00F16162">
      <w:pPr>
        <w:autoSpaceDE w:val="0"/>
        <w:autoSpaceDN w:val="0"/>
        <w:spacing w:before="190" w:after="0" w:line="271" w:lineRule="auto"/>
        <w:ind w:left="420" w:right="576"/>
        <w:rPr>
          <w:lang w:val="ru-RU"/>
        </w:rPr>
      </w:pPr>
      <w:r w:rsidRPr="009C07D7">
        <w:rPr>
          <w:rFonts w:ascii="Times New Roman" w:eastAsia="Times New Roman" w:hAnsi="Times New Roman"/>
          <w:color w:val="000000"/>
          <w:sz w:val="24"/>
          <w:lang w:val="ru-RU"/>
        </w:rPr>
        <w:t>—  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учётом самостоятельно выделенных критериев.</w:t>
      </w:r>
    </w:p>
    <w:p w:rsidR="00575972" w:rsidRPr="009C07D7" w:rsidRDefault="00F16162">
      <w:pPr>
        <w:autoSpaceDE w:val="0"/>
        <w:autoSpaceDN w:val="0"/>
        <w:spacing w:before="180" w:after="0" w:line="230" w:lineRule="auto"/>
        <w:ind w:left="180"/>
        <w:rPr>
          <w:lang w:val="ru-RU"/>
        </w:rPr>
      </w:pPr>
      <w:r w:rsidRPr="009C07D7">
        <w:rPr>
          <w:rFonts w:ascii="Times New Roman" w:eastAsia="Times New Roman" w:hAnsi="Times New Roman"/>
          <w:b/>
          <w:i/>
          <w:color w:val="000000"/>
          <w:sz w:val="24"/>
          <w:lang w:val="ru-RU"/>
        </w:rPr>
        <w:t>Базовые исследовательские действия:</w:t>
      </w:r>
    </w:p>
    <w:p w:rsidR="00575972" w:rsidRPr="009C07D7" w:rsidRDefault="00F16162">
      <w:pPr>
        <w:autoSpaceDE w:val="0"/>
        <w:autoSpaceDN w:val="0"/>
        <w:spacing w:before="180" w:after="0" w:line="230" w:lineRule="auto"/>
        <w:ind w:left="420"/>
        <w:rPr>
          <w:lang w:val="ru-RU"/>
        </w:rPr>
      </w:pPr>
      <w:r w:rsidRPr="009C07D7">
        <w:rPr>
          <w:rFonts w:ascii="Times New Roman" w:eastAsia="Times New Roman" w:hAnsi="Times New Roman"/>
          <w:color w:val="000000"/>
          <w:sz w:val="24"/>
          <w:lang w:val="ru-RU"/>
        </w:rPr>
        <w:t>—  использовать вопросы как исследовательский инструмент познания в языковом образовании;</w:t>
      </w:r>
    </w:p>
    <w:p w:rsidR="00575972" w:rsidRPr="009C07D7" w:rsidRDefault="00F16162">
      <w:pPr>
        <w:autoSpaceDE w:val="0"/>
        <w:autoSpaceDN w:val="0"/>
        <w:spacing w:before="190" w:after="0" w:line="262" w:lineRule="auto"/>
        <w:ind w:left="420" w:right="432"/>
        <w:rPr>
          <w:lang w:val="ru-RU"/>
        </w:rPr>
      </w:pPr>
      <w:r w:rsidRPr="009C07D7">
        <w:rPr>
          <w:rFonts w:ascii="Times New Roman" w:eastAsia="Times New Roman" w:hAnsi="Times New Roman"/>
          <w:color w:val="000000"/>
          <w:sz w:val="24"/>
          <w:lang w:val="ru-RU"/>
        </w:rPr>
        <w:t>—  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575972" w:rsidRPr="009C07D7" w:rsidRDefault="00F16162">
      <w:pPr>
        <w:autoSpaceDE w:val="0"/>
        <w:autoSpaceDN w:val="0"/>
        <w:spacing w:before="190" w:after="0" w:line="262" w:lineRule="auto"/>
        <w:ind w:left="420" w:right="1296"/>
        <w:rPr>
          <w:lang w:val="ru-RU"/>
        </w:rPr>
      </w:pPr>
      <w:r w:rsidRPr="009C07D7">
        <w:rPr>
          <w:rFonts w:ascii="Times New Roman" w:eastAsia="Times New Roman" w:hAnsi="Times New Roman"/>
          <w:color w:val="000000"/>
          <w:sz w:val="24"/>
          <w:lang w:val="ru-RU"/>
        </w:rPr>
        <w:t>—  формировать гипотезу об истинности собственных суждений и суждений других, аргументировать свою позицию, мнение;</w:t>
      </w:r>
    </w:p>
    <w:p w:rsidR="00575972" w:rsidRPr="009C07D7" w:rsidRDefault="00F16162">
      <w:pPr>
        <w:autoSpaceDE w:val="0"/>
        <w:autoSpaceDN w:val="0"/>
        <w:spacing w:before="190" w:after="0" w:line="230" w:lineRule="auto"/>
        <w:ind w:left="420"/>
        <w:rPr>
          <w:lang w:val="ru-RU"/>
        </w:rPr>
      </w:pPr>
      <w:r w:rsidRPr="009C07D7">
        <w:rPr>
          <w:rFonts w:ascii="Times New Roman" w:eastAsia="Times New Roman" w:hAnsi="Times New Roman"/>
          <w:color w:val="000000"/>
          <w:sz w:val="24"/>
          <w:lang w:val="ru-RU"/>
        </w:rPr>
        <w:t>—  составлять алгоритм действий и использовать его для решения учебных задач;</w:t>
      </w:r>
    </w:p>
    <w:p w:rsidR="00575972" w:rsidRPr="009C07D7" w:rsidRDefault="00F16162">
      <w:pPr>
        <w:autoSpaceDE w:val="0"/>
        <w:autoSpaceDN w:val="0"/>
        <w:spacing w:before="190" w:after="0" w:line="271" w:lineRule="auto"/>
        <w:ind w:left="420" w:right="576"/>
        <w:rPr>
          <w:lang w:val="ru-RU"/>
        </w:rPr>
      </w:pPr>
      <w:r w:rsidRPr="009C07D7">
        <w:rPr>
          <w:rFonts w:ascii="Times New Roman" w:eastAsia="Times New Roman" w:hAnsi="Times New Roman"/>
          <w:color w:val="000000"/>
          <w:sz w:val="24"/>
          <w:lang w:val="ru-RU"/>
        </w:rPr>
        <w:t>—  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w:t>
      </w:r>
    </w:p>
    <w:p w:rsidR="00575972" w:rsidRPr="009C07D7" w:rsidRDefault="00F16162">
      <w:pPr>
        <w:autoSpaceDE w:val="0"/>
        <w:autoSpaceDN w:val="0"/>
        <w:spacing w:before="190" w:after="0" w:line="262" w:lineRule="auto"/>
        <w:ind w:left="420" w:right="1584"/>
        <w:rPr>
          <w:lang w:val="ru-RU"/>
        </w:rPr>
      </w:pPr>
      <w:r w:rsidRPr="009C07D7">
        <w:rPr>
          <w:rFonts w:ascii="Times New Roman" w:eastAsia="Times New Roman" w:hAnsi="Times New Roman"/>
          <w:color w:val="000000"/>
          <w:sz w:val="24"/>
          <w:lang w:val="ru-RU"/>
        </w:rPr>
        <w:t>—  оценивать на применимость и достоверность информацию, полученную в ходе лингвистического исследования (эксперимента);</w:t>
      </w:r>
    </w:p>
    <w:p w:rsidR="00575972" w:rsidRPr="009C07D7" w:rsidRDefault="00F16162">
      <w:pPr>
        <w:autoSpaceDE w:val="0"/>
        <w:autoSpaceDN w:val="0"/>
        <w:spacing w:before="190" w:after="0" w:line="230" w:lineRule="auto"/>
        <w:ind w:left="420"/>
        <w:rPr>
          <w:lang w:val="ru-RU"/>
        </w:rPr>
      </w:pPr>
      <w:r w:rsidRPr="009C07D7">
        <w:rPr>
          <w:rFonts w:ascii="Times New Roman" w:eastAsia="Times New Roman" w:hAnsi="Times New Roman"/>
          <w:color w:val="000000"/>
          <w:sz w:val="24"/>
          <w:lang w:val="ru-RU"/>
        </w:rPr>
        <w:t>—  самостоятельно формулировать обобщения и выводы по результатам проведённого</w:t>
      </w:r>
    </w:p>
    <w:p w:rsidR="00575972" w:rsidRPr="009C07D7" w:rsidRDefault="00575972">
      <w:pPr>
        <w:rPr>
          <w:lang w:val="ru-RU"/>
        </w:rPr>
        <w:sectPr w:rsidR="00575972" w:rsidRPr="009C07D7">
          <w:pgSz w:w="11900" w:h="16840"/>
          <w:pgMar w:top="304" w:right="720" w:bottom="312" w:left="666" w:header="720" w:footer="720" w:gutter="0"/>
          <w:cols w:space="720" w:equalWidth="0">
            <w:col w:w="10514" w:space="0"/>
          </w:cols>
          <w:docGrid w:linePitch="360"/>
        </w:sectPr>
      </w:pPr>
    </w:p>
    <w:p w:rsidR="00575972" w:rsidRPr="009C07D7" w:rsidRDefault="00575972">
      <w:pPr>
        <w:autoSpaceDE w:val="0"/>
        <w:autoSpaceDN w:val="0"/>
        <w:spacing w:after="72" w:line="220" w:lineRule="exact"/>
        <w:rPr>
          <w:lang w:val="ru-RU"/>
        </w:rPr>
      </w:pPr>
    </w:p>
    <w:p w:rsidR="00575972" w:rsidRPr="009C07D7" w:rsidRDefault="00F16162">
      <w:pPr>
        <w:autoSpaceDE w:val="0"/>
        <w:autoSpaceDN w:val="0"/>
        <w:spacing w:after="0" w:line="262" w:lineRule="auto"/>
        <w:ind w:left="240" w:right="144"/>
        <w:rPr>
          <w:lang w:val="ru-RU"/>
        </w:rPr>
      </w:pPr>
      <w:r w:rsidRPr="009C07D7">
        <w:rPr>
          <w:rFonts w:ascii="Times New Roman" w:eastAsia="Times New Roman" w:hAnsi="Times New Roman"/>
          <w:color w:val="000000"/>
          <w:sz w:val="24"/>
          <w:lang w:val="ru-RU"/>
        </w:rPr>
        <w:t>наблюдения, исследования; владеть инструментами оценки достоверности полученных выводов и обобщений;</w:t>
      </w:r>
    </w:p>
    <w:p w:rsidR="00575972" w:rsidRPr="009C07D7" w:rsidRDefault="00F16162">
      <w:pPr>
        <w:autoSpaceDE w:val="0"/>
        <w:autoSpaceDN w:val="0"/>
        <w:spacing w:before="190" w:after="0" w:line="271" w:lineRule="auto"/>
        <w:ind w:left="240"/>
        <w:rPr>
          <w:lang w:val="ru-RU"/>
        </w:rPr>
      </w:pPr>
      <w:r w:rsidRPr="009C07D7">
        <w:rPr>
          <w:rFonts w:ascii="Times New Roman" w:eastAsia="Times New Roman" w:hAnsi="Times New Roman"/>
          <w:color w:val="000000"/>
          <w:sz w:val="24"/>
          <w:lang w:val="ru-RU"/>
        </w:rPr>
        <w:t>—  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575972" w:rsidRPr="009C07D7" w:rsidRDefault="00F16162">
      <w:pPr>
        <w:autoSpaceDE w:val="0"/>
        <w:autoSpaceDN w:val="0"/>
        <w:spacing w:before="178" w:after="0" w:line="230" w:lineRule="auto"/>
        <w:rPr>
          <w:lang w:val="ru-RU"/>
        </w:rPr>
      </w:pPr>
      <w:r w:rsidRPr="009C07D7">
        <w:rPr>
          <w:rFonts w:ascii="Times New Roman" w:eastAsia="Times New Roman" w:hAnsi="Times New Roman"/>
          <w:b/>
          <w:i/>
          <w:color w:val="000000"/>
          <w:sz w:val="24"/>
          <w:lang w:val="ru-RU"/>
        </w:rPr>
        <w:t>Работа с информацией:</w:t>
      </w:r>
    </w:p>
    <w:p w:rsidR="00575972" w:rsidRPr="009C07D7" w:rsidRDefault="00F16162">
      <w:pPr>
        <w:autoSpaceDE w:val="0"/>
        <w:autoSpaceDN w:val="0"/>
        <w:spacing w:before="178" w:after="0" w:line="262" w:lineRule="auto"/>
        <w:ind w:left="240" w:right="288"/>
        <w:rPr>
          <w:lang w:val="ru-RU"/>
        </w:rPr>
      </w:pPr>
      <w:r w:rsidRPr="009C07D7">
        <w:rPr>
          <w:rFonts w:ascii="Times New Roman" w:eastAsia="Times New Roman" w:hAnsi="Times New Roman"/>
          <w:color w:val="000000"/>
          <w:sz w:val="24"/>
          <w:lang w:val="ru-RU"/>
        </w:rPr>
        <w:t>—  применять различные методы, инструменты и запросы при поиске и отборе информации с учётом предложенной учебной задачи и заданных критериев;</w:t>
      </w:r>
    </w:p>
    <w:p w:rsidR="00575972" w:rsidRPr="009C07D7" w:rsidRDefault="00F16162">
      <w:pPr>
        <w:autoSpaceDE w:val="0"/>
        <w:autoSpaceDN w:val="0"/>
        <w:spacing w:before="192" w:after="0" w:line="262" w:lineRule="auto"/>
        <w:ind w:left="240" w:right="288"/>
        <w:rPr>
          <w:lang w:val="ru-RU"/>
        </w:rPr>
      </w:pPr>
      <w:r w:rsidRPr="009C07D7">
        <w:rPr>
          <w:rFonts w:ascii="Times New Roman" w:eastAsia="Times New Roman" w:hAnsi="Times New Roman"/>
          <w:color w:val="000000"/>
          <w:sz w:val="24"/>
          <w:lang w:val="ru-RU"/>
        </w:rPr>
        <w:t>—  выбирать, анализировать, интерпретировать, обобщать и систематизировать информацию, представленную в текстах, таблицах, схемах;</w:t>
      </w:r>
    </w:p>
    <w:p w:rsidR="00575972" w:rsidRPr="009C07D7" w:rsidRDefault="00F16162">
      <w:pPr>
        <w:autoSpaceDE w:val="0"/>
        <w:autoSpaceDN w:val="0"/>
        <w:spacing w:before="192" w:after="0" w:line="271" w:lineRule="auto"/>
        <w:ind w:left="240" w:right="576"/>
        <w:rPr>
          <w:lang w:val="ru-RU"/>
        </w:rPr>
      </w:pPr>
      <w:r w:rsidRPr="009C07D7">
        <w:rPr>
          <w:rFonts w:ascii="Times New Roman" w:eastAsia="Times New Roman" w:hAnsi="Times New Roman"/>
          <w:color w:val="000000"/>
          <w:sz w:val="24"/>
          <w:lang w:val="ru-RU"/>
        </w:rPr>
        <w:t>—  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rsidR="00575972" w:rsidRPr="009C07D7" w:rsidRDefault="00F16162">
      <w:pPr>
        <w:autoSpaceDE w:val="0"/>
        <w:autoSpaceDN w:val="0"/>
        <w:spacing w:before="190" w:after="0" w:line="262" w:lineRule="auto"/>
        <w:ind w:left="240"/>
        <w:rPr>
          <w:lang w:val="ru-RU"/>
        </w:rPr>
      </w:pPr>
      <w:r w:rsidRPr="009C07D7">
        <w:rPr>
          <w:rFonts w:ascii="Times New Roman" w:eastAsia="Times New Roman" w:hAnsi="Times New Roman"/>
          <w:color w:val="000000"/>
          <w:sz w:val="24"/>
          <w:lang w:val="ru-RU"/>
        </w:rPr>
        <w:t>—  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rsidR="00575972" w:rsidRPr="009C07D7" w:rsidRDefault="00F16162">
      <w:pPr>
        <w:autoSpaceDE w:val="0"/>
        <w:autoSpaceDN w:val="0"/>
        <w:spacing w:before="190" w:after="0" w:line="262" w:lineRule="auto"/>
        <w:ind w:left="240" w:right="576"/>
        <w:rPr>
          <w:lang w:val="ru-RU"/>
        </w:rPr>
      </w:pPr>
      <w:r w:rsidRPr="009C07D7">
        <w:rPr>
          <w:rFonts w:ascii="Times New Roman" w:eastAsia="Times New Roman" w:hAnsi="Times New Roman"/>
          <w:color w:val="000000"/>
          <w:sz w:val="24"/>
          <w:lang w:val="ru-RU"/>
        </w:rPr>
        <w:t>—  находить сходные аргументы (подтверждающие или опровергающие одну и ту же идею, версию) в различных информационных источниках;</w:t>
      </w:r>
    </w:p>
    <w:p w:rsidR="00575972" w:rsidRPr="009C07D7" w:rsidRDefault="00F16162">
      <w:pPr>
        <w:autoSpaceDE w:val="0"/>
        <w:autoSpaceDN w:val="0"/>
        <w:spacing w:before="190" w:after="0" w:line="271" w:lineRule="auto"/>
        <w:ind w:left="240"/>
        <w:rPr>
          <w:lang w:val="ru-RU"/>
        </w:rPr>
      </w:pPr>
      <w:r w:rsidRPr="009C07D7">
        <w:rPr>
          <w:rFonts w:ascii="Times New Roman" w:eastAsia="Times New Roman" w:hAnsi="Times New Roman"/>
          <w:color w:val="000000"/>
          <w:sz w:val="24"/>
          <w:lang w:val="ru-RU"/>
        </w:rPr>
        <w:t xml:space="preserve">—  самостоятельно выбирать оптимальную форму представления информации (текст, </w:t>
      </w:r>
      <w:r w:rsidRPr="009C07D7">
        <w:rPr>
          <w:lang w:val="ru-RU"/>
        </w:rPr>
        <w:br/>
      </w:r>
      <w:r w:rsidRPr="009C07D7">
        <w:rPr>
          <w:rFonts w:ascii="Times New Roman" w:eastAsia="Times New Roman" w:hAnsi="Times New Roman"/>
          <w:color w:val="000000"/>
          <w:sz w:val="24"/>
          <w:lang w:val="ru-RU"/>
        </w:rPr>
        <w:t>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575972" w:rsidRPr="009C07D7" w:rsidRDefault="00F16162">
      <w:pPr>
        <w:autoSpaceDE w:val="0"/>
        <w:autoSpaceDN w:val="0"/>
        <w:spacing w:before="190" w:after="0" w:line="262" w:lineRule="auto"/>
        <w:ind w:left="240" w:right="1440"/>
        <w:rPr>
          <w:lang w:val="ru-RU"/>
        </w:rPr>
      </w:pPr>
      <w:r w:rsidRPr="009C07D7">
        <w:rPr>
          <w:rFonts w:ascii="Times New Roman" w:eastAsia="Times New Roman" w:hAnsi="Times New Roman"/>
          <w:color w:val="000000"/>
          <w:sz w:val="24"/>
          <w:lang w:val="ru-RU"/>
        </w:rPr>
        <w:t>—  оценивать надёжность информации по критериям, предложенным учителем или сформулированным самостоятельно;</w:t>
      </w:r>
    </w:p>
    <w:p w:rsidR="00575972" w:rsidRPr="009C07D7" w:rsidRDefault="00F16162">
      <w:pPr>
        <w:autoSpaceDE w:val="0"/>
        <w:autoSpaceDN w:val="0"/>
        <w:spacing w:before="190" w:after="0" w:line="230" w:lineRule="auto"/>
        <w:ind w:left="240"/>
        <w:rPr>
          <w:lang w:val="ru-RU"/>
        </w:rPr>
      </w:pPr>
      <w:r w:rsidRPr="009C07D7">
        <w:rPr>
          <w:rFonts w:ascii="Times New Roman" w:eastAsia="Times New Roman" w:hAnsi="Times New Roman"/>
          <w:color w:val="000000"/>
          <w:sz w:val="24"/>
          <w:lang w:val="ru-RU"/>
        </w:rPr>
        <w:t>—  эффективно запоминать и систематизировать информацию.</w:t>
      </w:r>
    </w:p>
    <w:p w:rsidR="00575972" w:rsidRPr="009C07D7" w:rsidRDefault="00F16162">
      <w:pPr>
        <w:autoSpaceDE w:val="0"/>
        <w:autoSpaceDN w:val="0"/>
        <w:spacing w:before="298" w:after="0" w:line="230" w:lineRule="auto"/>
        <w:rPr>
          <w:lang w:val="ru-RU"/>
        </w:rPr>
      </w:pPr>
      <w:r w:rsidRPr="009C07D7">
        <w:rPr>
          <w:rFonts w:ascii="Times New Roman" w:eastAsia="Times New Roman" w:hAnsi="Times New Roman"/>
          <w:color w:val="000000"/>
          <w:sz w:val="24"/>
          <w:lang w:val="ru-RU"/>
        </w:rPr>
        <w:t xml:space="preserve">Овладение универсальными учебными </w:t>
      </w:r>
      <w:r w:rsidRPr="009C07D7">
        <w:rPr>
          <w:rFonts w:ascii="Times New Roman" w:eastAsia="Times New Roman" w:hAnsi="Times New Roman"/>
          <w:b/>
          <w:color w:val="000000"/>
          <w:sz w:val="24"/>
          <w:lang w:val="ru-RU"/>
        </w:rPr>
        <w:t>коммуникативными действиями.</w:t>
      </w:r>
    </w:p>
    <w:p w:rsidR="00575972" w:rsidRPr="009C07D7" w:rsidRDefault="00F16162">
      <w:pPr>
        <w:autoSpaceDE w:val="0"/>
        <w:autoSpaceDN w:val="0"/>
        <w:spacing w:before="190" w:after="0" w:line="230" w:lineRule="auto"/>
        <w:rPr>
          <w:lang w:val="ru-RU"/>
        </w:rPr>
      </w:pPr>
      <w:r w:rsidRPr="009C07D7">
        <w:rPr>
          <w:rFonts w:ascii="Times New Roman" w:eastAsia="Times New Roman" w:hAnsi="Times New Roman"/>
          <w:b/>
          <w:i/>
          <w:color w:val="000000"/>
          <w:sz w:val="24"/>
          <w:lang w:val="ru-RU"/>
        </w:rPr>
        <w:t>Общение:</w:t>
      </w:r>
    </w:p>
    <w:p w:rsidR="00575972" w:rsidRPr="009C07D7" w:rsidRDefault="00F16162">
      <w:pPr>
        <w:autoSpaceDE w:val="0"/>
        <w:autoSpaceDN w:val="0"/>
        <w:spacing w:before="178" w:after="0" w:line="262" w:lineRule="auto"/>
        <w:ind w:left="240" w:right="288"/>
        <w:rPr>
          <w:lang w:val="ru-RU"/>
        </w:rPr>
      </w:pPr>
      <w:r w:rsidRPr="009C07D7">
        <w:rPr>
          <w:rFonts w:ascii="Times New Roman" w:eastAsia="Times New Roman" w:hAnsi="Times New Roman"/>
          <w:color w:val="000000"/>
          <w:sz w:val="24"/>
          <w:lang w:val="ru-RU"/>
        </w:rPr>
        <w:t xml:space="preserve">—  воспринимать и формулировать суждения, выражать эмоции в соответствии с условиями и целями общения; </w:t>
      </w:r>
    </w:p>
    <w:p w:rsidR="00575972" w:rsidRPr="009C07D7" w:rsidRDefault="00F16162">
      <w:pPr>
        <w:autoSpaceDE w:val="0"/>
        <w:autoSpaceDN w:val="0"/>
        <w:spacing w:before="192" w:after="0" w:line="262" w:lineRule="auto"/>
        <w:ind w:left="240"/>
        <w:rPr>
          <w:lang w:val="ru-RU"/>
        </w:rPr>
      </w:pPr>
      <w:r w:rsidRPr="009C07D7">
        <w:rPr>
          <w:rFonts w:ascii="Times New Roman" w:eastAsia="Times New Roman" w:hAnsi="Times New Roman"/>
          <w:color w:val="000000"/>
          <w:sz w:val="24"/>
          <w:lang w:val="ru-RU"/>
        </w:rPr>
        <w:t>—  выражать себя (свою точку зрения) в диалогах и дискуссиях, в устной монологической речи и в письменных текстах;</w:t>
      </w:r>
    </w:p>
    <w:p w:rsidR="00575972" w:rsidRPr="009C07D7" w:rsidRDefault="00F16162">
      <w:pPr>
        <w:autoSpaceDE w:val="0"/>
        <w:autoSpaceDN w:val="0"/>
        <w:spacing w:before="190" w:after="0" w:line="230" w:lineRule="auto"/>
        <w:ind w:left="240"/>
        <w:rPr>
          <w:lang w:val="ru-RU"/>
        </w:rPr>
      </w:pPr>
      <w:r w:rsidRPr="009C07D7">
        <w:rPr>
          <w:rFonts w:ascii="Times New Roman" w:eastAsia="Times New Roman" w:hAnsi="Times New Roman"/>
          <w:color w:val="000000"/>
          <w:sz w:val="24"/>
          <w:lang w:val="ru-RU"/>
        </w:rPr>
        <w:t>—  распознавать невербальные средства общения, понимать значение социальных знаков;</w:t>
      </w:r>
    </w:p>
    <w:p w:rsidR="00575972" w:rsidRPr="009C07D7" w:rsidRDefault="00F16162">
      <w:pPr>
        <w:autoSpaceDE w:val="0"/>
        <w:autoSpaceDN w:val="0"/>
        <w:spacing w:before="190" w:after="0" w:line="262" w:lineRule="auto"/>
        <w:ind w:left="240" w:right="576"/>
        <w:rPr>
          <w:lang w:val="ru-RU"/>
        </w:rPr>
      </w:pPr>
      <w:r w:rsidRPr="009C07D7">
        <w:rPr>
          <w:rFonts w:ascii="Times New Roman" w:eastAsia="Times New Roman" w:hAnsi="Times New Roman"/>
          <w:color w:val="000000"/>
          <w:sz w:val="24"/>
          <w:lang w:val="ru-RU"/>
        </w:rPr>
        <w:t>—  знать и распознавать предпосылки конфликтных ситуаций и смягчать конфликты, вести переговоры;</w:t>
      </w:r>
    </w:p>
    <w:p w:rsidR="00575972" w:rsidRPr="009C07D7" w:rsidRDefault="00F16162">
      <w:pPr>
        <w:autoSpaceDE w:val="0"/>
        <w:autoSpaceDN w:val="0"/>
        <w:spacing w:before="190" w:after="0" w:line="262" w:lineRule="auto"/>
        <w:ind w:left="240" w:right="1008"/>
        <w:rPr>
          <w:lang w:val="ru-RU"/>
        </w:rPr>
      </w:pPr>
      <w:r w:rsidRPr="009C07D7">
        <w:rPr>
          <w:rFonts w:ascii="Times New Roman" w:eastAsia="Times New Roman" w:hAnsi="Times New Roman"/>
          <w:color w:val="000000"/>
          <w:sz w:val="24"/>
          <w:lang w:val="ru-RU"/>
        </w:rPr>
        <w:t>—  понимать намерения других, проявлять уважительное отношение к собеседнику и в корректной форме формулировать свои возражения;</w:t>
      </w:r>
    </w:p>
    <w:p w:rsidR="00575972" w:rsidRPr="009C07D7" w:rsidRDefault="00F16162">
      <w:pPr>
        <w:autoSpaceDE w:val="0"/>
        <w:autoSpaceDN w:val="0"/>
        <w:spacing w:before="190" w:after="0" w:line="262" w:lineRule="auto"/>
        <w:ind w:left="240" w:right="288"/>
        <w:rPr>
          <w:lang w:val="ru-RU"/>
        </w:rPr>
      </w:pPr>
      <w:r w:rsidRPr="009C07D7">
        <w:rPr>
          <w:rFonts w:ascii="Times New Roman" w:eastAsia="Times New Roman" w:hAnsi="Times New Roman"/>
          <w:color w:val="000000"/>
          <w:sz w:val="24"/>
          <w:lang w:val="ru-RU"/>
        </w:rPr>
        <w:t>—  в ходе диалога/дискуссии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575972" w:rsidRPr="009C07D7" w:rsidRDefault="00F16162">
      <w:pPr>
        <w:autoSpaceDE w:val="0"/>
        <w:autoSpaceDN w:val="0"/>
        <w:spacing w:before="190" w:after="0" w:line="262" w:lineRule="auto"/>
        <w:ind w:left="240" w:right="864"/>
        <w:rPr>
          <w:lang w:val="ru-RU"/>
        </w:rPr>
      </w:pPr>
      <w:r w:rsidRPr="009C07D7">
        <w:rPr>
          <w:rFonts w:ascii="Times New Roman" w:eastAsia="Times New Roman" w:hAnsi="Times New Roman"/>
          <w:color w:val="000000"/>
          <w:sz w:val="24"/>
          <w:lang w:val="ru-RU"/>
        </w:rPr>
        <w:t>—  сопоставлять свои суждения с суждениями других участников диалога, обнаруживать различие и сходство позиций;</w:t>
      </w:r>
    </w:p>
    <w:p w:rsidR="00575972" w:rsidRPr="009C07D7" w:rsidRDefault="00F16162">
      <w:pPr>
        <w:autoSpaceDE w:val="0"/>
        <w:autoSpaceDN w:val="0"/>
        <w:spacing w:before="190" w:after="0" w:line="230" w:lineRule="auto"/>
        <w:ind w:left="240"/>
        <w:rPr>
          <w:lang w:val="ru-RU"/>
        </w:rPr>
      </w:pPr>
      <w:r w:rsidRPr="009C07D7">
        <w:rPr>
          <w:rFonts w:ascii="Times New Roman" w:eastAsia="Times New Roman" w:hAnsi="Times New Roman"/>
          <w:color w:val="000000"/>
          <w:sz w:val="24"/>
          <w:lang w:val="ru-RU"/>
        </w:rPr>
        <w:t>—  публично представлять результаты проведённого языкового анализа, выполненного</w:t>
      </w:r>
    </w:p>
    <w:p w:rsidR="00575972" w:rsidRPr="009C07D7" w:rsidRDefault="00575972">
      <w:pPr>
        <w:rPr>
          <w:lang w:val="ru-RU"/>
        </w:rPr>
        <w:sectPr w:rsidR="00575972" w:rsidRPr="009C07D7">
          <w:pgSz w:w="11900" w:h="16840"/>
          <w:pgMar w:top="292" w:right="740" w:bottom="372" w:left="846" w:header="720" w:footer="720" w:gutter="0"/>
          <w:cols w:space="720" w:equalWidth="0">
            <w:col w:w="10314" w:space="0"/>
          </w:cols>
          <w:docGrid w:linePitch="360"/>
        </w:sectPr>
      </w:pPr>
    </w:p>
    <w:p w:rsidR="00575972" w:rsidRPr="009C07D7" w:rsidRDefault="00575972">
      <w:pPr>
        <w:autoSpaceDE w:val="0"/>
        <w:autoSpaceDN w:val="0"/>
        <w:spacing w:after="66" w:line="220" w:lineRule="exact"/>
        <w:rPr>
          <w:lang w:val="ru-RU"/>
        </w:rPr>
      </w:pPr>
    </w:p>
    <w:p w:rsidR="00575972" w:rsidRPr="009C07D7" w:rsidRDefault="00F16162">
      <w:pPr>
        <w:autoSpaceDE w:val="0"/>
        <w:autoSpaceDN w:val="0"/>
        <w:spacing w:after="0" w:line="230" w:lineRule="auto"/>
        <w:ind w:left="240"/>
        <w:rPr>
          <w:lang w:val="ru-RU"/>
        </w:rPr>
      </w:pPr>
      <w:r w:rsidRPr="009C07D7">
        <w:rPr>
          <w:rFonts w:ascii="Times New Roman" w:eastAsia="Times New Roman" w:hAnsi="Times New Roman"/>
          <w:color w:val="000000"/>
          <w:sz w:val="24"/>
          <w:lang w:val="ru-RU"/>
        </w:rPr>
        <w:t>лингвистического эксперимента, исследования, проекта;</w:t>
      </w:r>
    </w:p>
    <w:p w:rsidR="00575972" w:rsidRPr="009C07D7" w:rsidRDefault="00F16162">
      <w:pPr>
        <w:autoSpaceDE w:val="0"/>
        <w:autoSpaceDN w:val="0"/>
        <w:spacing w:before="190" w:after="0" w:line="271" w:lineRule="auto"/>
        <w:ind w:left="240" w:right="288"/>
        <w:rPr>
          <w:lang w:val="ru-RU"/>
        </w:rPr>
      </w:pPr>
      <w:r w:rsidRPr="009C07D7">
        <w:rPr>
          <w:rFonts w:ascii="Times New Roman" w:eastAsia="Times New Roman" w:hAnsi="Times New Roman"/>
          <w:color w:val="000000"/>
          <w:sz w:val="24"/>
          <w:lang w:val="ru-RU"/>
        </w:rPr>
        <w:t>—  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575972" w:rsidRPr="009C07D7" w:rsidRDefault="00F16162">
      <w:pPr>
        <w:autoSpaceDE w:val="0"/>
        <w:autoSpaceDN w:val="0"/>
        <w:spacing w:before="178" w:after="0" w:line="230" w:lineRule="auto"/>
        <w:rPr>
          <w:lang w:val="ru-RU"/>
        </w:rPr>
      </w:pPr>
      <w:r w:rsidRPr="009C07D7">
        <w:rPr>
          <w:rFonts w:ascii="Times New Roman" w:eastAsia="Times New Roman" w:hAnsi="Times New Roman"/>
          <w:b/>
          <w:i/>
          <w:color w:val="000000"/>
          <w:sz w:val="24"/>
          <w:lang w:val="ru-RU"/>
        </w:rPr>
        <w:t>Совместная деятельность:</w:t>
      </w:r>
    </w:p>
    <w:p w:rsidR="00575972" w:rsidRPr="009C07D7" w:rsidRDefault="00F16162">
      <w:pPr>
        <w:autoSpaceDE w:val="0"/>
        <w:autoSpaceDN w:val="0"/>
        <w:spacing w:before="178" w:after="0" w:line="271" w:lineRule="auto"/>
        <w:ind w:left="240" w:right="144"/>
        <w:rPr>
          <w:lang w:val="ru-RU"/>
        </w:rPr>
      </w:pPr>
      <w:r w:rsidRPr="009C07D7">
        <w:rPr>
          <w:rFonts w:ascii="Times New Roman" w:eastAsia="Times New Roman" w:hAnsi="Times New Roman"/>
          <w:color w:val="000000"/>
          <w:sz w:val="24"/>
          <w:lang w:val="ru-RU"/>
        </w:rPr>
        <w:t xml:space="preserve">—  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w:t>
      </w:r>
      <w:r w:rsidRPr="009C07D7">
        <w:rPr>
          <w:lang w:val="ru-RU"/>
        </w:rPr>
        <w:br/>
      </w:r>
      <w:r w:rsidRPr="009C07D7">
        <w:rPr>
          <w:rFonts w:ascii="Times New Roman" w:eastAsia="Times New Roman" w:hAnsi="Times New Roman"/>
          <w:color w:val="000000"/>
          <w:sz w:val="24"/>
          <w:lang w:val="ru-RU"/>
        </w:rPr>
        <w:t>взаимодействия при решении поставленной задачи;</w:t>
      </w:r>
    </w:p>
    <w:p w:rsidR="00575972" w:rsidRPr="009C07D7" w:rsidRDefault="00F16162">
      <w:pPr>
        <w:autoSpaceDE w:val="0"/>
        <w:autoSpaceDN w:val="0"/>
        <w:spacing w:before="192" w:after="0"/>
        <w:ind w:left="240"/>
        <w:rPr>
          <w:lang w:val="ru-RU"/>
        </w:rPr>
      </w:pPr>
      <w:r w:rsidRPr="009C07D7">
        <w:rPr>
          <w:rFonts w:ascii="Times New Roman" w:eastAsia="Times New Roman" w:hAnsi="Times New Roman"/>
          <w:color w:val="000000"/>
          <w:sz w:val="24"/>
          <w:lang w:val="ru-RU"/>
        </w:rPr>
        <w:t>—  принимать цель совместной деятельности, коллективно планировать и выполнять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575972" w:rsidRPr="009C07D7" w:rsidRDefault="00F16162">
      <w:pPr>
        <w:autoSpaceDE w:val="0"/>
        <w:autoSpaceDN w:val="0"/>
        <w:spacing w:before="190" w:after="0"/>
        <w:ind w:left="240"/>
        <w:rPr>
          <w:lang w:val="ru-RU"/>
        </w:rPr>
      </w:pPr>
      <w:r w:rsidRPr="009C07D7">
        <w:rPr>
          <w:rFonts w:ascii="Times New Roman" w:eastAsia="Times New Roman" w:hAnsi="Times New Roman"/>
          <w:color w:val="000000"/>
          <w:sz w:val="24"/>
          <w:lang w:val="ru-RU"/>
        </w:rPr>
        <w:t>—  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иные);</w:t>
      </w:r>
    </w:p>
    <w:p w:rsidR="00575972" w:rsidRPr="009C07D7" w:rsidRDefault="00F16162">
      <w:pPr>
        <w:autoSpaceDE w:val="0"/>
        <w:autoSpaceDN w:val="0"/>
        <w:spacing w:before="190" w:after="0" w:line="262" w:lineRule="auto"/>
        <w:ind w:left="240" w:right="144"/>
        <w:rPr>
          <w:lang w:val="ru-RU"/>
        </w:rPr>
      </w:pPr>
      <w:r w:rsidRPr="009C07D7">
        <w:rPr>
          <w:rFonts w:ascii="Times New Roman" w:eastAsia="Times New Roman" w:hAnsi="Times New Roman"/>
          <w:color w:val="000000"/>
          <w:sz w:val="24"/>
          <w:lang w:val="ru-RU"/>
        </w:rPr>
        <w:t>—  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575972" w:rsidRPr="009C07D7" w:rsidRDefault="00F16162">
      <w:pPr>
        <w:autoSpaceDE w:val="0"/>
        <w:autoSpaceDN w:val="0"/>
        <w:spacing w:before="190" w:after="0"/>
        <w:ind w:left="240" w:right="144"/>
        <w:rPr>
          <w:lang w:val="ru-RU"/>
        </w:rPr>
      </w:pPr>
      <w:r w:rsidRPr="009C07D7">
        <w:rPr>
          <w:rFonts w:ascii="Times New Roman" w:eastAsia="Times New Roman" w:hAnsi="Times New Roman"/>
          <w:color w:val="000000"/>
          <w:sz w:val="24"/>
          <w:lang w:val="ru-RU"/>
        </w:rPr>
        <w:t xml:space="preserve">—  оценивать качество своего вклада в общий продукт по критериям, самостоятельно </w:t>
      </w:r>
      <w:r w:rsidRPr="009C07D7">
        <w:rPr>
          <w:lang w:val="ru-RU"/>
        </w:rPr>
        <w:br/>
      </w:r>
      <w:r w:rsidRPr="009C07D7">
        <w:rPr>
          <w:rFonts w:ascii="Times New Roman" w:eastAsia="Times New Roman" w:hAnsi="Times New Roman"/>
          <w:color w:val="000000"/>
          <w:sz w:val="24"/>
          <w:lang w:val="ru-RU"/>
        </w:rPr>
        <w:t>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p w:rsidR="00575972" w:rsidRPr="009C07D7" w:rsidRDefault="00F16162">
      <w:pPr>
        <w:autoSpaceDE w:val="0"/>
        <w:autoSpaceDN w:val="0"/>
        <w:spacing w:before="298" w:after="0" w:line="230" w:lineRule="auto"/>
        <w:rPr>
          <w:lang w:val="ru-RU"/>
        </w:rPr>
      </w:pPr>
      <w:r w:rsidRPr="009C07D7">
        <w:rPr>
          <w:rFonts w:ascii="Times New Roman" w:eastAsia="Times New Roman" w:hAnsi="Times New Roman"/>
          <w:color w:val="000000"/>
          <w:sz w:val="24"/>
          <w:lang w:val="ru-RU"/>
        </w:rPr>
        <w:t xml:space="preserve">Овладение универсальными учебными </w:t>
      </w:r>
      <w:r w:rsidRPr="009C07D7">
        <w:rPr>
          <w:rFonts w:ascii="Times New Roman" w:eastAsia="Times New Roman" w:hAnsi="Times New Roman"/>
          <w:b/>
          <w:color w:val="000000"/>
          <w:sz w:val="24"/>
          <w:lang w:val="ru-RU"/>
        </w:rPr>
        <w:t>регулятивными действиями.</w:t>
      </w:r>
    </w:p>
    <w:p w:rsidR="00575972" w:rsidRPr="009C07D7" w:rsidRDefault="00F16162">
      <w:pPr>
        <w:autoSpaceDE w:val="0"/>
        <w:autoSpaceDN w:val="0"/>
        <w:spacing w:before="190" w:after="0" w:line="230" w:lineRule="auto"/>
        <w:rPr>
          <w:lang w:val="ru-RU"/>
        </w:rPr>
      </w:pPr>
      <w:r w:rsidRPr="009C07D7">
        <w:rPr>
          <w:rFonts w:ascii="Times New Roman" w:eastAsia="Times New Roman" w:hAnsi="Times New Roman"/>
          <w:b/>
          <w:i/>
          <w:color w:val="000000"/>
          <w:sz w:val="24"/>
          <w:lang w:val="ru-RU"/>
        </w:rPr>
        <w:t>Самоорганизация:</w:t>
      </w:r>
    </w:p>
    <w:p w:rsidR="00575972" w:rsidRPr="009C07D7" w:rsidRDefault="00F16162">
      <w:pPr>
        <w:autoSpaceDE w:val="0"/>
        <w:autoSpaceDN w:val="0"/>
        <w:spacing w:before="178" w:after="0" w:line="230" w:lineRule="auto"/>
        <w:ind w:left="240"/>
        <w:rPr>
          <w:lang w:val="ru-RU"/>
        </w:rPr>
      </w:pPr>
      <w:r w:rsidRPr="009C07D7">
        <w:rPr>
          <w:rFonts w:ascii="Times New Roman" w:eastAsia="Times New Roman" w:hAnsi="Times New Roman"/>
          <w:color w:val="000000"/>
          <w:sz w:val="24"/>
          <w:lang w:val="ru-RU"/>
        </w:rPr>
        <w:t>—  выявлять проблемы для решения в учебных и жизненных ситуациях;</w:t>
      </w:r>
    </w:p>
    <w:p w:rsidR="00575972" w:rsidRPr="009C07D7" w:rsidRDefault="00F16162">
      <w:pPr>
        <w:autoSpaceDE w:val="0"/>
        <w:autoSpaceDN w:val="0"/>
        <w:spacing w:before="190" w:after="0" w:line="262" w:lineRule="auto"/>
        <w:ind w:left="240" w:right="432"/>
        <w:rPr>
          <w:lang w:val="ru-RU"/>
        </w:rPr>
      </w:pPr>
      <w:r w:rsidRPr="009C07D7">
        <w:rPr>
          <w:rFonts w:ascii="Times New Roman" w:eastAsia="Times New Roman" w:hAnsi="Times New Roman"/>
          <w:color w:val="000000"/>
          <w:sz w:val="24"/>
          <w:lang w:val="ru-RU"/>
        </w:rPr>
        <w:t>—  ориентироваться в различных подходах к принятию решений (индивидуальное, принятие решения в группе, принятие решения группой);</w:t>
      </w:r>
    </w:p>
    <w:p w:rsidR="00575972" w:rsidRPr="009C07D7" w:rsidRDefault="00F16162">
      <w:pPr>
        <w:autoSpaceDE w:val="0"/>
        <w:autoSpaceDN w:val="0"/>
        <w:spacing w:before="192" w:after="0" w:line="271" w:lineRule="auto"/>
        <w:ind w:left="240" w:right="720"/>
        <w:rPr>
          <w:lang w:val="ru-RU"/>
        </w:rPr>
      </w:pPr>
      <w:r w:rsidRPr="009C07D7">
        <w:rPr>
          <w:rFonts w:ascii="Times New Roman" w:eastAsia="Times New Roman" w:hAnsi="Times New Roman"/>
          <w:color w:val="000000"/>
          <w:sz w:val="24"/>
          <w:lang w:val="ru-RU"/>
        </w:rPr>
        <w:t>—  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575972" w:rsidRPr="009C07D7" w:rsidRDefault="00F16162">
      <w:pPr>
        <w:autoSpaceDE w:val="0"/>
        <w:autoSpaceDN w:val="0"/>
        <w:spacing w:before="190" w:after="0" w:line="262" w:lineRule="auto"/>
        <w:ind w:left="240" w:right="576"/>
        <w:rPr>
          <w:lang w:val="ru-RU"/>
        </w:rPr>
      </w:pPr>
      <w:r w:rsidRPr="009C07D7">
        <w:rPr>
          <w:rFonts w:ascii="Times New Roman" w:eastAsia="Times New Roman" w:hAnsi="Times New Roman"/>
          <w:color w:val="000000"/>
          <w:sz w:val="24"/>
          <w:lang w:val="ru-RU"/>
        </w:rPr>
        <w:t>—  самостоятельно составлять план действий, вносить необходимые коррективы в ходе его реализации;</w:t>
      </w:r>
    </w:p>
    <w:p w:rsidR="00575972" w:rsidRPr="009C07D7" w:rsidRDefault="00F16162">
      <w:pPr>
        <w:autoSpaceDE w:val="0"/>
        <w:autoSpaceDN w:val="0"/>
        <w:spacing w:before="190" w:after="0" w:line="230" w:lineRule="auto"/>
        <w:ind w:left="240"/>
        <w:rPr>
          <w:lang w:val="ru-RU"/>
        </w:rPr>
      </w:pPr>
      <w:r w:rsidRPr="009C07D7">
        <w:rPr>
          <w:rFonts w:ascii="Times New Roman" w:eastAsia="Times New Roman" w:hAnsi="Times New Roman"/>
          <w:color w:val="000000"/>
          <w:sz w:val="24"/>
          <w:lang w:val="ru-RU"/>
        </w:rPr>
        <w:t>—  делать выбор и брать ответственность за решение.</w:t>
      </w:r>
    </w:p>
    <w:p w:rsidR="00575972" w:rsidRPr="009C07D7" w:rsidRDefault="00F16162">
      <w:pPr>
        <w:autoSpaceDE w:val="0"/>
        <w:autoSpaceDN w:val="0"/>
        <w:spacing w:before="178" w:after="0" w:line="230" w:lineRule="auto"/>
        <w:rPr>
          <w:lang w:val="ru-RU"/>
        </w:rPr>
      </w:pPr>
      <w:r w:rsidRPr="009C07D7">
        <w:rPr>
          <w:rFonts w:ascii="Times New Roman" w:eastAsia="Times New Roman" w:hAnsi="Times New Roman"/>
          <w:b/>
          <w:i/>
          <w:color w:val="000000"/>
          <w:sz w:val="24"/>
          <w:lang w:val="ru-RU"/>
        </w:rPr>
        <w:t>Самоконтроль:</w:t>
      </w:r>
    </w:p>
    <w:p w:rsidR="00575972" w:rsidRPr="009C07D7" w:rsidRDefault="00F16162">
      <w:pPr>
        <w:autoSpaceDE w:val="0"/>
        <w:autoSpaceDN w:val="0"/>
        <w:spacing w:before="178" w:after="0" w:line="262" w:lineRule="auto"/>
        <w:ind w:left="240" w:right="1008"/>
        <w:rPr>
          <w:lang w:val="ru-RU"/>
        </w:rPr>
      </w:pPr>
      <w:r w:rsidRPr="009C07D7">
        <w:rPr>
          <w:rFonts w:ascii="Times New Roman" w:eastAsia="Times New Roman" w:hAnsi="Times New Roman"/>
          <w:color w:val="000000"/>
          <w:sz w:val="24"/>
          <w:lang w:val="ru-RU"/>
        </w:rPr>
        <w:t>—  владеть разными способами самоконтроля (в том числе речевого), самомотивации и рефлексии;</w:t>
      </w:r>
    </w:p>
    <w:p w:rsidR="00575972" w:rsidRPr="009C07D7" w:rsidRDefault="00F16162">
      <w:pPr>
        <w:autoSpaceDE w:val="0"/>
        <w:autoSpaceDN w:val="0"/>
        <w:spacing w:before="190" w:after="0" w:line="230" w:lineRule="auto"/>
        <w:ind w:left="240"/>
        <w:rPr>
          <w:lang w:val="ru-RU"/>
        </w:rPr>
      </w:pPr>
      <w:r w:rsidRPr="009C07D7">
        <w:rPr>
          <w:rFonts w:ascii="Times New Roman" w:eastAsia="Times New Roman" w:hAnsi="Times New Roman"/>
          <w:color w:val="000000"/>
          <w:sz w:val="24"/>
          <w:lang w:val="ru-RU"/>
        </w:rPr>
        <w:t>—  давать адекватную оценку учебной ситуации и предлагать план её изменения;</w:t>
      </w:r>
    </w:p>
    <w:p w:rsidR="00575972" w:rsidRPr="009C07D7" w:rsidRDefault="00F16162">
      <w:pPr>
        <w:autoSpaceDE w:val="0"/>
        <w:autoSpaceDN w:val="0"/>
        <w:spacing w:before="190" w:after="0" w:line="262" w:lineRule="auto"/>
        <w:ind w:left="240" w:right="1296"/>
        <w:rPr>
          <w:lang w:val="ru-RU"/>
        </w:rPr>
      </w:pPr>
      <w:r w:rsidRPr="009C07D7">
        <w:rPr>
          <w:rFonts w:ascii="Times New Roman" w:eastAsia="Times New Roman" w:hAnsi="Times New Roman"/>
          <w:color w:val="000000"/>
          <w:sz w:val="24"/>
          <w:lang w:val="ru-RU"/>
        </w:rPr>
        <w:t>—  предвидеть трудности, которые могут возникнуть при решении учебной задачи, и адаптировать решение к меняющимся обстоятельствам;</w:t>
      </w:r>
    </w:p>
    <w:p w:rsidR="00575972" w:rsidRPr="009C07D7" w:rsidRDefault="00575972">
      <w:pPr>
        <w:rPr>
          <w:lang w:val="ru-RU"/>
        </w:rPr>
        <w:sectPr w:rsidR="00575972" w:rsidRPr="009C07D7">
          <w:pgSz w:w="11900" w:h="16840"/>
          <w:pgMar w:top="286" w:right="736" w:bottom="512" w:left="846" w:header="720" w:footer="720" w:gutter="0"/>
          <w:cols w:space="720" w:equalWidth="0">
            <w:col w:w="10318" w:space="0"/>
          </w:cols>
          <w:docGrid w:linePitch="360"/>
        </w:sectPr>
      </w:pPr>
    </w:p>
    <w:p w:rsidR="00575972" w:rsidRPr="009C07D7" w:rsidRDefault="00575972">
      <w:pPr>
        <w:autoSpaceDE w:val="0"/>
        <w:autoSpaceDN w:val="0"/>
        <w:spacing w:after="108" w:line="220" w:lineRule="exact"/>
        <w:rPr>
          <w:lang w:val="ru-RU"/>
        </w:rPr>
      </w:pPr>
    </w:p>
    <w:p w:rsidR="00575972" w:rsidRPr="009C07D7" w:rsidRDefault="00F16162">
      <w:pPr>
        <w:autoSpaceDE w:val="0"/>
        <w:autoSpaceDN w:val="0"/>
        <w:spacing w:after="0"/>
        <w:ind w:left="420"/>
        <w:rPr>
          <w:lang w:val="ru-RU"/>
        </w:rPr>
      </w:pPr>
      <w:r w:rsidRPr="009C07D7">
        <w:rPr>
          <w:rFonts w:ascii="Times New Roman" w:eastAsia="Times New Roman" w:hAnsi="Times New Roman"/>
          <w:color w:val="000000"/>
          <w:sz w:val="24"/>
          <w:lang w:val="ru-RU"/>
        </w:rPr>
        <w:t>—  объяснять причины достижения (недостижения) результата деятельности; понимать причины коммуникативных неудач и уметь предупреждать их, давать оценку приобретённому речевому опыту и корректировать собственную речь с учётом целей и условий общения; оценивать соответствие результата цели и условиям общения.</w:t>
      </w:r>
    </w:p>
    <w:p w:rsidR="00575972" w:rsidRPr="009C07D7" w:rsidRDefault="00F16162">
      <w:pPr>
        <w:autoSpaceDE w:val="0"/>
        <w:autoSpaceDN w:val="0"/>
        <w:spacing w:before="178" w:after="0" w:line="230" w:lineRule="auto"/>
        <w:ind w:left="180"/>
        <w:rPr>
          <w:lang w:val="ru-RU"/>
        </w:rPr>
      </w:pPr>
      <w:r w:rsidRPr="009C07D7">
        <w:rPr>
          <w:rFonts w:ascii="Times New Roman" w:eastAsia="Times New Roman" w:hAnsi="Times New Roman"/>
          <w:b/>
          <w:i/>
          <w:color w:val="000000"/>
          <w:sz w:val="24"/>
          <w:lang w:val="ru-RU"/>
        </w:rPr>
        <w:t>Эмоциональный интеллект:</w:t>
      </w:r>
    </w:p>
    <w:p w:rsidR="00575972" w:rsidRPr="009C07D7" w:rsidRDefault="00F16162">
      <w:pPr>
        <w:autoSpaceDE w:val="0"/>
        <w:autoSpaceDN w:val="0"/>
        <w:spacing w:before="178" w:after="0" w:line="230" w:lineRule="auto"/>
        <w:ind w:left="420"/>
        <w:rPr>
          <w:lang w:val="ru-RU"/>
        </w:rPr>
      </w:pPr>
      <w:r w:rsidRPr="009C07D7">
        <w:rPr>
          <w:rFonts w:ascii="Times New Roman" w:eastAsia="Times New Roman" w:hAnsi="Times New Roman"/>
          <w:color w:val="000000"/>
          <w:sz w:val="24"/>
          <w:lang w:val="ru-RU"/>
        </w:rPr>
        <w:t>—  развивать способность управлять собственными эмоциями и эмоциями других;</w:t>
      </w:r>
    </w:p>
    <w:p w:rsidR="00575972" w:rsidRPr="009C07D7" w:rsidRDefault="00F16162">
      <w:pPr>
        <w:autoSpaceDE w:val="0"/>
        <w:autoSpaceDN w:val="0"/>
        <w:spacing w:before="190" w:after="0" w:line="262" w:lineRule="auto"/>
        <w:ind w:left="420"/>
        <w:rPr>
          <w:lang w:val="ru-RU"/>
        </w:rPr>
      </w:pPr>
      <w:r w:rsidRPr="009C07D7">
        <w:rPr>
          <w:rFonts w:ascii="Times New Roman" w:eastAsia="Times New Roman" w:hAnsi="Times New Roman"/>
          <w:color w:val="000000"/>
          <w:sz w:val="24"/>
          <w:lang w:val="ru-RU"/>
        </w:rPr>
        <w:t>—  выявлять и анализировать причины эмоций; понимать мотивы и намерения другого человека, анализируя речевую ситуацию; регулировать способ выражения собственных эмоций.</w:t>
      </w:r>
    </w:p>
    <w:p w:rsidR="00575972" w:rsidRPr="009C07D7" w:rsidRDefault="00F16162">
      <w:pPr>
        <w:autoSpaceDE w:val="0"/>
        <w:autoSpaceDN w:val="0"/>
        <w:spacing w:before="180" w:after="0" w:line="230" w:lineRule="auto"/>
        <w:ind w:left="180"/>
        <w:rPr>
          <w:lang w:val="ru-RU"/>
        </w:rPr>
      </w:pPr>
      <w:r w:rsidRPr="009C07D7">
        <w:rPr>
          <w:rFonts w:ascii="Times New Roman" w:eastAsia="Times New Roman" w:hAnsi="Times New Roman"/>
          <w:b/>
          <w:i/>
          <w:color w:val="000000"/>
          <w:sz w:val="24"/>
          <w:lang w:val="ru-RU"/>
        </w:rPr>
        <w:t>Принятие себя и других:</w:t>
      </w:r>
    </w:p>
    <w:p w:rsidR="00575972" w:rsidRPr="009C07D7" w:rsidRDefault="00F16162">
      <w:pPr>
        <w:autoSpaceDE w:val="0"/>
        <w:autoSpaceDN w:val="0"/>
        <w:spacing w:before="180" w:after="0" w:line="230" w:lineRule="auto"/>
        <w:ind w:left="420"/>
        <w:rPr>
          <w:lang w:val="ru-RU"/>
        </w:rPr>
      </w:pPr>
      <w:r w:rsidRPr="009C07D7">
        <w:rPr>
          <w:rFonts w:ascii="Times New Roman" w:eastAsia="Times New Roman" w:hAnsi="Times New Roman"/>
          <w:color w:val="000000"/>
          <w:sz w:val="24"/>
          <w:lang w:val="ru-RU"/>
        </w:rPr>
        <w:t xml:space="preserve">—  осознанно относиться к другому человеку и его мнению; </w:t>
      </w:r>
    </w:p>
    <w:p w:rsidR="00575972" w:rsidRPr="009C07D7" w:rsidRDefault="00F16162">
      <w:pPr>
        <w:autoSpaceDE w:val="0"/>
        <w:autoSpaceDN w:val="0"/>
        <w:spacing w:before="190" w:after="0" w:line="230" w:lineRule="auto"/>
        <w:ind w:left="420"/>
        <w:rPr>
          <w:lang w:val="ru-RU"/>
        </w:rPr>
      </w:pPr>
      <w:r w:rsidRPr="009C07D7">
        <w:rPr>
          <w:rFonts w:ascii="Times New Roman" w:eastAsia="Times New Roman" w:hAnsi="Times New Roman"/>
          <w:color w:val="000000"/>
          <w:sz w:val="24"/>
          <w:lang w:val="ru-RU"/>
        </w:rPr>
        <w:t>—  признавать своё и чужое право на ошибку;</w:t>
      </w:r>
    </w:p>
    <w:p w:rsidR="00575972" w:rsidRPr="009C07D7" w:rsidRDefault="00F16162">
      <w:pPr>
        <w:autoSpaceDE w:val="0"/>
        <w:autoSpaceDN w:val="0"/>
        <w:spacing w:before="190" w:after="0" w:line="230" w:lineRule="auto"/>
        <w:ind w:left="420"/>
        <w:rPr>
          <w:lang w:val="ru-RU"/>
        </w:rPr>
      </w:pPr>
      <w:r w:rsidRPr="009C07D7">
        <w:rPr>
          <w:rFonts w:ascii="Times New Roman" w:eastAsia="Times New Roman" w:hAnsi="Times New Roman"/>
          <w:color w:val="000000"/>
          <w:sz w:val="24"/>
          <w:lang w:val="ru-RU"/>
        </w:rPr>
        <w:t xml:space="preserve">—  принимать себя и других не осуждая; </w:t>
      </w:r>
    </w:p>
    <w:p w:rsidR="00575972" w:rsidRPr="009C07D7" w:rsidRDefault="00F16162">
      <w:pPr>
        <w:autoSpaceDE w:val="0"/>
        <w:autoSpaceDN w:val="0"/>
        <w:spacing w:before="190" w:after="0" w:line="230" w:lineRule="auto"/>
        <w:ind w:left="420"/>
        <w:rPr>
          <w:lang w:val="ru-RU"/>
        </w:rPr>
      </w:pPr>
      <w:r w:rsidRPr="009C07D7">
        <w:rPr>
          <w:rFonts w:ascii="Times New Roman" w:eastAsia="Times New Roman" w:hAnsi="Times New Roman"/>
          <w:color w:val="000000"/>
          <w:sz w:val="24"/>
          <w:lang w:val="ru-RU"/>
        </w:rPr>
        <w:t>—  проявлять открытость;</w:t>
      </w:r>
    </w:p>
    <w:p w:rsidR="00575972" w:rsidRPr="009C07D7" w:rsidRDefault="00F16162">
      <w:pPr>
        <w:autoSpaceDE w:val="0"/>
        <w:autoSpaceDN w:val="0"/>
        <w:spacing w:before="190" w:after="0" w:line="230" w:lineRule="auto"/>
        <w:ind w:left="420"/>
        <w:rPr>
          <w:lang w:val="ru-RU"/>
        </w:rPr>
      </w:pPr>
      <w:r w:rsidRPr="009C07D7">
        <w:rPr>
          <w:rFonts w:ascii="Times New Roman" w:eastAsia="Times New Roman" w:hAnsi="Times New Roman"/>
          <w:color w:val="000000"/>
          <w:sz w:val="24"/>
          <w:lang w:val="ru-RU"/>
        </w:rPr>
        <w:t>—  осознавать невозможность контролировать всё вокруг.</w:t>
      </w:r>
    </w:p>
    <w:p w:rsidR="00575972" w:rsidRPr="009C07D7" w:rsidRDefault="00F16162">
      <w:pPr>
        <w:autoSpaceDE w:val="0"/>
        <w:autoSpaceDN w:val="0"/>
        <w:spacing w:before="322" w:after="0" w:line="230" w:lineRule="auto"/>
        <w:rPr>
          <w:lang w:val="ru-RU"/>
        </w:rPr>
      </w:pPr>
      <w:r w:rsidRPr="009C07D7">
        <w:rPr>
          <w:rFonts w:ascii="Times New Roman" w:eastAsia="Times New Roman" w:hAnsi="Times New Roman"/>
          <w:b/>
          <w:color w:val="000000"/>
          <w:sz w:val="24"/>
          <w:lang w:val="ru-RU"/>
        </w:rPr>
        <w:t>ПРЕДМЕТНЫЕ РЕЗУЛЬТАТЫ</w:t>
      </w:r>
    </w:p>
    <w:p w:rsidR="00575972" w:rsidRPr="009C07D7" w:rsidRDefault="00F16162">
      <w:pPr>
        <w:autoSpaceDE w:val="0"/>
        <w:autoSpaceDN w:val="0"/>
        <w:spacing w:before="166" w:after="0" w:line="230" w:lineRule="auto"/>
        <w:ind w:left="180"/>
        <w:rPr>
          <w:lang w:val="ru-RU"/>
        </w:rPr>
      </w:pPr>
      <w:r w:rsidRPr="009C07D7">
        <w:rPr>
          <w:rFonts w:ascii="Times New Roman" w:eastAsia="Times New Roman" w:hAnsi="Times New Roman"/>
          <w:b/>
          <w:color w:val="000000"/>
          <w:sz w:val="24"/>
          <w:lang w:val="ru-RU"/>
        </w:rPr>
        <w:t>Язык и культура:</w:t>
      </w:r>
    </w:p>
    <w:p w:rsidR="00575972" w:rsidRPr="009C07D7" w:rsidRDefault="00F16162">
      <w:pPr>
        <w:autoSpaceDE w:val="0"/>
        <w:autoSpaceDN w:val="0"/>
        <w:spacing w:before="178" w:after="0" w:line="271" w:lineRule="auto"/>
        <w:ind w:left="420" w:right="432"/>
        <w:rPr>
          <w:lang w:val="ru-RU"/>
        </w:rPr>
      </w:pPr>
      <w:r w:rsidRPr="009C07D7">
        <w:rPr>
          <w:rFonts w:ascii="Times New Roman" w:eastAsia="Times New Roman" w:hAnsi="Times New Roman"/>
          <w:color w:val="000000"/>
          <w:sz w:val="24"/>
          <w:lang w:val="ru-RU"/>
        </w:rPr>
        <w:t>—  характеризовать роль русского родного языка в жизни общества и государства, в современном мире, в жизни человека; осознавать важность бережного отношения к родному языку;</w:t>
      </w:r>
    </w:p>
    <w:p w:rsidR="00575972" w:rsidRPr="009C07D7" w:rsidRDefault="00F16162">
      <w:pPr>
        <w:autoSpaceDE w:val="0"/>
        <w:autoSpaceDN w:val="0"/>
        <w:spacing w:before="190" w:after="0" w:line="262" w:lineRule="auto"/>
        <w:ind w:left="420" w:right="288"/>
        <w:rPr>
          <w:lang w:val="ru-RU"/>
        </w:rPr>
      </w:pPr>
      <w:r w:rsidRPr="009C07D7">
        <w:rPr>
          <w:rFonts w:ascii="Times New Roman" w:eastAsia="Times New Roman" w:hAnsi="Times New Roman"/>
          <w:color w:val="000000"/>
          <w:sz w:val="24"/>
          <w:lang w:val="ru-RU"/>
        </w:rPr>
        <w:t>—  приводить примеры, доказывающие, что изучение русского языка позволяет лучше узнать историю и культуру страны (в рамках изученного);</w:t>
      </w:r>
    </w:p>
    <w:p w:rsidR="00575972" w:rsidRPr="009C07D7" w:rsidRDefault="00F16162">
      <w:pPr>
        <w:autoSpaceDE w:val="0"/>
        <w:autoSpaceDN w:val="0"/>
        <w:spacing w:before="190" w:after="0"/>
        <w:ind w:left="420" w:right="288"/>
        <w:rPr>
          <w:lang w:val="ru-RU"/>
        </w:rPr>
      </w:pPr>
      <w:r w:rsidRPr="009C07D7">
        <w:rPr>
          <w:rFonts w:ascii="Times New Roman" w:eastAsia="Times New Roman" w:hAnsi="Times New Roman"/>
          <w:color w:val="000000"/>
          <w:sz w:val="24"/>
          <w:lang w:val="ru-RU"/>
        </w:rPr>
        <w:t>—  распознавать и правильно объяснять значения изученных слов с национально-культурным компонентом; характеризовать особенности употребления слов с суффиксами субъективной оценки в произведениях устного народного творчества и в произведениях художественной литературы;</w:t>
      </w:r>
    </w:p>
    <w:p w:rsidR="00575972" w:rsidRPr="009C07D7" w:rsidRDefault="00F16162">
      <w:pPr>
        <w:autoSpaceDE w:val="0"/>
        <w:autoSpaceDN w:val="0"/>
        <w:spacing w:before="192" w:after="0" w:line="281" w:lineRule="auto"/>
        <w:ind w:left="420" w:right="144"/>
        <w:rPr>
          <w:lang w:val="ru-RU"/>
        </w:rPr>
      </w:pPr>
      <w:r w:rsidRPr="009C07D7">
        <w:rPr>
          <w:rFonts w:ascii="Times New Roman" w:eastAsia="Times New Roman" w:hAnsi="Times New Roman"/>
          <w:color w:val="000000"/>
          <w:sz w:val="24"/>
          <w:lang w:val="ru-RU"/>
        </w:rPr>
        <w:t xml:space="preserve">—  распознавать и характеризовать слова с живой внутренней формой, специфическим оценочно-характеризующим значением (в рамках изученного); понимать и объяснять </w:t>
      </w:r>
      <w:r w:rsidRPr="009C07D7">
        <w:rPr>
          <w:lang w:val="ru-RU"/>
        </w:rPr>
        <w:br/>
      </w:r>
      <w:r w:rsidRPr="009C07D7">
        <w:rPr>
          <w:rFonts w:ascii="Times New Roman" w:eastAsia="Times New Roman" w:hAnsi="Times New Roman"/>
          <w:color w:val="000000"/>
          <w:sz w:val="24"/>
          <w:lang w:val="ru-RU"/>
        </w:rPr>
        <w:t xml:space="preserve">национальное своеобразие общеязыковых и художественных метафор, народных и поэтических слов-символов, обладающих традиционной метафорической образностью; правильно </w:t>
      </w:r>
      <w:r w:rsidRPr="009C07D7">
        <w:rPr>
          <w:lang w:val="ru-RU"/>
        </w:rPr>
        <w:br/>
      </w:r>
      <w:r w:rsidRPr="009C07D7">
        <w:rPr>
          <w:rFonts w:ascii="Times New Roman" w:eastAsia="Times New Roman" w:hAnsi="Times New Roman"/>
          <w:color w:val="000000"/>
          <w:sz w:val="24"/>
          <w:lang w:val="ru-RU"/>
        </w:rPr>
        <w:t>употреблять их;</w:t>
      </w:r>
    </w:p>
    <w:p w:rsidR="00575972" w:rsidRPr="009C07D7" w:rsidRDefault="00F16162">
      <w:pPr>
        <w:autoSpaceDE w:val="0"/>
        <w:autoSpaceDN w:val="0"/>
        <w:spacing w:before="190" w:after="0" w:line="271" w:lineRule="auto"/>
        <w:ind w:left="420"/>
        <w:rPr>
          <w:lang w:val="ru-RU"/>
        </w:rPr>
      </w:pPr>
      <w:r w:rsidRPr="009C07D7">
        <w:rPr>
          <w:rFonts w:ascii="Times New Roman" w:eastAsia="Times New Roman" w:hAnsi="Times New Roman"/>
          <w:color w:val="000000"/>
          <w:sz w:val="24"/>
          <w:lang w:val="ru-RU"/>
        </w:rPr>
        <w:t>—  распознавать крылатые слова и выражения из русских народных и литературных сказок; пословицы и поговорки, объяснять их значения (в рамках изученного), правильно употреблять их в речи;</w:t>
      </w:r>
    </w:p>
    <w:p w:rsidR="00575972" w:rsidRPr="009C07D7" w:rsidRDefault="00F16162">
      <w:pPr>
        <w:autoSpaceDE w:val="0"/>
        <w:autoSpaceDN w:val="0"/>
        <w:spacing w:before="190" w:after="0" w:line="271" w:lineRule="auto"/>
        <w:ind w:left="420" w:right="144"/>
        <w:rPr>
          <w:lang w:val="ru-RU"/>
        </w:rPr>
      </w:pPr>
      <w:r w:rsidRPr="009C07D7">
        <w:rPr>
          <w:rFonts w:ascii="Times New Roman" w:eastAsia="Times New Roman" w:hAnsi="Times New Roman"/>
          <w:color w:val="000000"/>
          <w:sz w:val="24"/>
          <w:lang w:val="ru-RU"/>
        </w:rPr>
        <w:t>—  иметь представление о личных именах исконно русских (славянских) и заимствованных (в рамках изученного), именах, входящих в состав пословиц и поговорок и имеющих в силу этого определённую стилистическую окраску;</w:t>
      </w:r>
    </w:p>
    <w:p w:rsidR="00575972" w:rsidRPr="009C07D7" w:rsidRDefault="00F16162">
      <w:pPr>
        <w:autoSpaceDE w:val="0"/>
        <w:autoSpaceDN w:val="0"/>
        <w:spacing w:before="190" w:after="0" w:line="262" w:lineRule="auto"/>
        <w:ind w:left="420" w:right="288"/>
        <w:rPr>
          <w:lang w:val="ru-RU"/>
        </w:rPr>
      </w:pPr>
      <w:r w:rsidRPr="009C07D7">
        <w:rPr>
          <w:rFonts w:ascii="Times New Roman" w:eastAsia="Times New Roman" w:hAnsi="Times New Roman"/>
          <w:color w:val="000000"/>
          <w:sz w:val="24"/>
          <w:lang w:val="ru-RU"/>
        </w:rPr>
        <w:t>—  понимать и объяснять взаимосвязь происхождения названий старинных русских городов и истории народа, истории языка (в рамках изученного);</w:t>
      </w:r>
    </w:p>
    <w:p w:rsidR="00575972" w:rsidRPr="009C07D7" w:rsidRDefault="00F16162">
      <w:pPr>
        <w:autoSpaceDE w:val="0"/>
        <w:autoSpaceDN w:val="0"/>
        <w:spacing w:before="190" w:after="0" w:line="230" w:lineRule="auto"/>
        <w:ind w:left="420"/>
        <w:rPr>
          <w:lang w:val="ru-RU"/>
        </w:rPr>
      </w:pPr>
      <w:r w:rsidRPr="009C07D7">
        <w:rPr>
          <w:rFonts w:ascii="Times New Roman" w:eastAsia="Times New Roman" w:hAnsi="Times New Roman"/>
          <w:color w:val="000000"/>
          <w:sz w:val="24"/>
          <w:lang w:val="ru-RU"/>
        </w:rPr>
        <w:t>—  использовать толковые словари, словари пословиц и поговорок; словари синонимов,</w:t>
      </w:r>
    </w:p>
    <w:p w:rsidR="00575972" w:rsidRPr="009C07D7" w:rsidRDefault="00575972">
      <w:pPr>
        <w:rPr>
          <w:lang w:val="ru-RU"/>
        </w:rPr>
        <w:sectPr w:rsidR="00575972" w:rsidRPr="009C07D7">
          <w:pgSz w:w="11900" w:h="16840"/>
          <w:pgMar w:top="328" w:right="736" w:bottom="408" w:left="666" w:header="720" w:footer="720" w:gutter="0"/>
          <w:cols w:space="720" w:equalWidth="0">
            <w:col w:w="10498" w:space="0"/>
          </w:cols>
          <w:docGrid w:linePitch="360"/>
        </w:sectPr>
      </w:pPr>
    </w:p>
    <w:p w:rsidR="00575972" w:rsidRPr="009C07D7" w:rsidRDefault="00575972">
      <w:pPr>
        <w:autoSpaceDE w:val="0"/>
        <w:autoSpaceDN w:val="0"/>
        <w:spacing w:after="66" w:line="220" w:lineRule="exact"/>
        <w:rPr>
          <w:lang w:val="ru-RU"/>
        </w:rPr>
      </w:pPr>
    </w:p>
    <w:p w:rsidR="00575972" w:rsidRPr="009C07D7" w:rsidRDefault="00F16162">
      <w:pPr>
        <w:autoSpaceDE w:val="0"/>
        <w:autoSpaceDN w:val="0"/>
        <w:spacing w:after="0" w:line="271" w:lineRule="auto"/>
        <w:ind w:left="240" w:right="144"/>
        <w:rPr>
          <w:lang w:val="ru-RU"/>
        </w:rPr>
      </w:pPr>
      <w:r w:rsidRPr="009C07D7">
        <w:rPr>
          <w:rFonts w:ascii="Times New Roman" w:eastAsia="Times New Roman" w:hAnsi="Times New Roman"/>
          <w:color w:val="000000"/>
          <w:sz w:val="24"/>
          <w:lang w:val="ru-RU"/>
        </w:rPr>
        <w:t>антонимов; словари эпитетов, метафор и сравнений; учебные этимологические словари, грамматические словари и справочники, орфографические словари, справочники по пунктуации (в том числе мультимедийные).</w:t>
      </w:r>
    </w:p>
    <w:p w:rsidR="00575972" w:rsidRPr="009C07D7" w:rsidRDefault="00F16162">
      <w:pPr>
        <w:autoSpaceDE w:val="0"/>
        <w:autoSpaceDN w:val="0"/>
        <w:spacing w:before="178" w:after="0" w:line="230" w:lineRule="auto"/>
        <w:rPr>
          <w:lang w:val="ru-RU"/>
        </w:rPr>
      </w:pPr>
      <w:r w:rsidRPr="009C07D7">
        <w:rPr>
          <w:rFonts w:ascii="Times New Roman" w:eastAsia="Times New Roman" w:hAnsi="Times New Roman"/>
          <w:b/>
          <w:color w:val="000000"/>
          <w:sz w:val="24"/>
          <w:lang w:val="ru-RU"/>
        </w:rPr>
        <w:t>Культура речи:</w:t>
      </w:r>
    </w:p>
    <w:p w:rsidR="00575972" w:rsidRPr="009C07D7" w:rsidRDefault="00F16162">
      <w:pPr>
        <w:autoSpaceDE w:val="0"/>
        <w:autoSpaceDN w:val="0"/>
        <w:spacing w:before="178" w:after="0" w:line="230" w:lineRule="auto"/>
        <w:ind w:left="240"/>
        <w:rPr>
          <w:lang w:val="ru-RU"/>
        </w:rPr>
      </w:pPr>
      <w:r w:rsidRPr="009C07D7">
        <w:rPr>
          <w:rFonts w:ascii="Times New Roman" w:eastAsia="Times New Roman" w:hAnsi="Times New Roman"/>
          <w:color w:val="000000"/>
          <w:sz w:val="24"/>
          <w:lang w:val="ru-RU"/>
        </w:rPr>
        <w:t>—  иметь общее представление о современном русском литературном языке;</w:t>
      </w:r>
    </w:p>
    <w:p w:rsidR="00575972" w:rsidRPr="009C07D7" w:rsidRDefault="00F16162">
      <w:pPr>
        <w:autoSpaceDE w:val="0"/>
        <w:autoSpaceDN w:val="0"/>
        <w:spacing w:before="190" w:after="0" w:line="230" w:lineRule="auto"/>
        <w:ind w:left="240"/>
        <w:rPr>
          <w:lang w:val="ru-RU"/>
        </w:rPr>
      </w:pPr>
      <w:r w:rsidRPr="009C07D7">
        <w:rPr>
          <w:rFonts w:ascii="Times New Roman" w:eastAsia="Times New Roman" w:hAnsi="Times New Roman"/>
          <w:color w:val="000000"/>
          <w:sz w:val="24"/>
          <w:lang w:val="ru-RU"/>
        </w:rPr>
        <w:t>—  иметь общее представление о показателях хорошей и правильной речи;</w:t>
      </w:r>
    </w:p>
    <w:p w:rsidR="00575972" w:rsidRPr="009C07D7" w:rsidRDefault="00F16162">
      <w:pPr>
        <w:autoSpaceDE w:val="0"/>
        <w:autoSpaceDN w:val="0"/>
        <w:spacing w:before="190" w:after="0" w:line="262" w:lineRule="auto"/>
        <w:ind w:left="240" w:right="864"/>
        <w:rPr>
          <w:lang w:val="ru-RU"/>
        </w:rPr>
      </w:pPr>
      <w:r w:rsidRPr="009C07D7">
        <w:rPr>
          <w:rFonts w:ascii="Times New Roman" w:eastAsia="Times New Roman" w:hAnsi="Times New Roman"/>
          <w:color w:val="000000"/>
          <w:sz w:val="24"/>
          <w:lang w:val="ru-RU"/>
        </w:rPr>
        <w:t>—  иметь общее представление о роли А. С. Пушкина в развитии современного русского литературного языка (в рамках изученного);</w:t>
      </w:r>
    </w:p>
    <w:p w:rsidR="00575972" w:rsidRPr="009C07D7" w:rsidRDefault="00F16162">
      <w:pPr>
        <w:autoSpaceDE w:val="0"/>
        <w:autoSpaceDN w:val="0"/>
        <w:spacing w:before="192" w:after="0" w:line="262" w:lineRule="auto"/>
        <w:ind w:left="240"/>
        <w:rPr>
          <w:lang w:val="ru-RU"/>
        </w:rPr>
      </w:pPr>
      <w:r w:rsidRPr="009C07D7">
        <w:rPr>
          <w:rFonts w:ascii="Times New Roman" w:eastAsia="Times New Roman" w:hAnsi="Times New Roman"/>
          <w:color w:val="000000"/>
          <w:sz w:val="24"/>
          <w:lang w:val="ru-RU"/>
        </w:rPr>
        <w:t>—  различать варианты орфоэпической и акцентологической нормы; употреблять слова с учётом произносительных вариантов орфоэпической нормы (в рамках изученного);</w:t>
      </w:r>
    </w:p>
    <w:p w:rsidR="00575972" w:rsidRPr="009C07D7" w:rsidRDefault="00F16162">
      <w:pPr>
        <w:autoSpaceDE w:val="0"/>
        <w:autoSpaceDN w:val="0"/>
        <w:spacing w:before="192" w:after="0" w:line="281" w:lineRule="auto"/>
        <w:ind w:left="240" w:right="720"/>
        <w:rPr>
          <w:lang w:val="ru-RU"/>
        </w:rPr>
      </w:pPr>
      <w:r w:rsidRPr="009C07D7">
        <w:rPr>
          <w:rFonts w:ascii="Times New Roman" w:eastAsia="Times New Roman" w:hAnsi="Times New Roman"/>
          <w:color w:val="000000"/>
          <w:sz w:val="24"/>
          <w:lang w:val="ru-RU"/>
        </w:rPr>
        <w:t>—  различать постоянное и подвижное ударение в именах существительных, именах прилагательных, глаголах (в рамках изученного); соблюдать нормы ударения в отдельных грамматических формах имён существительных, прилагательных, глаголов (в рамках изученного); анализировать смыслоразличительную роль ударения на примере омографов; корректно употреблять омографы в письменной речи;</w:t>
      </w:r>
    </w:p>
    <w:p w:rsidR="00575972" w:rsidRPr="009C07D7" w:rsidRDefault="00F16162">
      <w:pPr>
        <w:autoSpaceDE w:val="0"/>
        <w:autoSpaceDN w:val="0"/>
        <w:spacing w:before="190" w:after="0"/>
        <w:ind w:left="240" w:right="288"/>
        <w:rPr>
          <w:lang w:val="ru-RU"/>
        </w:rPr>
      </w:pPr>
      <w:r w:rsidRPr="009C07D7">
        <w:rPr>
          <w:rFonts w:ascii="Times New Roman" w:eastAsia="Times New Roman" w:hAnsi="Times New Roman"/>
          <w:color w:val="000000"/>
          <w:sz w:val="24"/>
          <w:lang w:val="ru-RU"/>
        </w:rPr>
        <w:t>—  соблюдать нормы употребления синонимов‚ антонимов, омонимов (в рамках изученного); употреблять слова в соответствии с их лексическим значением и правилами лексической сочетаемости; употреблять имена существительные, прилагательные, глаголы с учётом стилистических норм современного русского языка;</w:t>
      </w:r>
    </w:p>
    <w:p w:rsidR="00575972" w:rsidRPr="009C07D7" w:rsidRDefault="00F16162">
      <w:pPr>
        <w:autoSpaceDE w:val="0"/>
        <w:autoSpaceDN w:val="0"/>
        <w:spacing w:before="190" w:after="0" w:line="271" w:lineRule="auto"/>
        <w:ind w:left="240"/>
        <w:rPr>
          <w:lang w:val="ru-RU"/>
        </w:rPr>
      </w:pPr>
      <w:r w:rsidRPr="009C07D7">
        <w:rPr>
          <w:rFonts w:ascii="Times New Roman" w:eastAsia="Times New Roman" w:hAnsi="Times New Roman"/>
          <w:color w:val="000000"/>
          <w:sz w:val="24"/>
          <w:lang w:val="ru-RU"/>
        </w:rPr>
        <w:t>—  различать типичные речевые ошибки; выявлять и исправлять речевые ошибки в устной речи; различать типичные ошибки, связанные с нарушением грамматической нормы; выявлять и исправлять грамматические ошибки в устной и письменной речи;</w:t>
      </w:r>
    </w:p>
    <w:p w:rsidR="00575972" w:rsidRPr="009C07D7" w:rsidRDefault="00F16162">
      <w:pPr>
        <w:autoSpaceDE w:val="0"/>
        <w:autoSpaceDN w:val="0"/>
        <w:spacing w:before="190" w:after="0"/>
        <w:ind w:left="240"/>
        <w:rPr>
          <w:lang w:val="ru-RU"/>
        </w:rPr>
      </w:pPr>
      <w:r w:rsidRPr="009C07D7">
        <w:rPr>
          <w:rFonts w:ascii="Times New Roman" w:eastAsia="Times New Roman" w:hAnsi="Times New Roman"/>
          <w:color w:val="000000"/>
          <w:sz w:val="24"/>
          <w:lang w:val="ru-RU"/>
        </w:rPr>
        <w:t>—  соблюдать этикетные формы и формулы обращения в официальной и неофициальной речевой ситуации; современные формулы обращения к незнакомому человеку; соблюдать принципы этикетного общения, лежащие в основе национального речевого этикета; соблюдать русскую этикетную вербальную и невербальную манеру общения;</w:t>
      </w:r>
    </w:p>
    <w:p w:rsidR="00575972" w:rsidRPr="009C07D7" w:rsidRDefault="00F16162">
      <w:pPr>
        <w:autoSpaceDE w:val="0"/>
        <w:autoSpaceDN w:val="0"/>
        <w:spacing w:before="190" w:after="0" w:line="271" w:lineRule="auto"/>
        <w:ind w:left="240" w:right="1362"/>
        <w:jc w:val="both"/>
        <w:rPr>
          <w:lang w:val="ru-RU"/>
        </w:rPr>
      </w:pPr>
      <w:r w:rsidRPr="009C07D7">
        <w:rPr>
          <w:rFonts w:ascii="Times New Roman" w:eastAsia="Times New Roman" w:hAnsi="Times New Roman"/>
          <w:color w:val="000000"/>
          <w:sz w:val="24"/>
          <w:lang w:val="ru-RU"/>
        </w:rPr>
        <w:t>—  использовать толковые, орфоэпические словари, словари синонимов, антонимов, грамматические словари и справочники, в том числе мультимедийные; использовать орфографические словари и справочники по пунктуации.</w:t>
      </w:r>
    </w:p>
    <w:p w:rsidR="00575972" w:rsidRPr="009C07D7" w:rsidRDefault="00F16162">
      <w:pPr>
        <w:autoSpaceDE w:val="0"/>
        <w:autoSpaceDN w:val="0"/>
        <w:spacing w:before="180" w:after="0" w:line="230" w:lineRule="auto"/>
        <w:rPr>
          <w:lang w:val="ru-RU"/>
        </w:rPr>
      </w:pPr>
      <w:r w:rsidRPr="009C07D7">
        <w:rPr>
          <w:rFonts w:ascii="Times New Roman" w:eastAsia="Times New Roman" w:hAnsi="Times New Roman"/>
          <w:b/>
          <w:color w:val="000000"/>
          <w:sz w:val="24"/>
          <w:lang w:val="ru-RU"/>
        </w:rPr>
        <w:t>Речь. Речевая деятельность. Текст:</w:t>
      </w:r>
    </w:p>
    <w:p w:rsidR="00575972" w:rsidRPr="009C07D7" w:rsidRDefault="00F16162">
      <w:pPr>
        <w:autoSpaceDE w:val="0"/>
        <w:autoSpaceDN w:val="0"/>
        <w:spacing w:before="178" w:after="0"/>
        <w:ind w:left="240" w:right="144"/>
        <w:rPr>
          <w:lang w:val="ru-RU"/>
        </w:rPr>
      </w:pPr>
      <w:r w:rsidRPr="009C07D7">
        <w:rPr>
          <w:rFonts w:ascii="Times New Roman" w:eastAsia="Times New Roman" w:hAnsi="Times New Roman"/>
          <w:color w:val="000000"/>
          <w:sz w:val="24"/>
          <w:lang w:val="ru-RU"/>
        </w:rPr>
        <w:t>—  использовать разные виды речевой деятельности для решения учебных задач; владеть элементами интонации; выразительно читать тексты; уместно использовать коммуникативные стратегии и тактики устного общения (просьба, принесение извинений); инициировать диалог и поддерживать его, сохранять инициативу в диалоге, завершать диалог;</w:t>
      </w:r>
    </w:p>
    <w:p w:rsidR="00575972" w:rsidRPr="009C07D7" w:rsidRDefault="00F16162">
      <w:pPr>
        <w:autoSpaceDE w:val="0"/>
        <w:autoSpaceDN w:val="0"/>
        <w:spacing w:before="190" w:after="0" w:line="271" w:lineRule="auto"/>
        <w:ind w:left="240" w:right="144"/>
        <w:rPr>
          <w:lang w:val="ru-RU"/>
        </w:rPr>
      </w:pPr>
      <w:r w:rsidRPr="009C07D7">
        <w:rPr>
          <w:rFonts w:ascii="Times New Roman" w:eastAsia="Times New Roman" w:hAnsi="Times New Roman"/>
          <w:color w:val="000000"/>
          <w:sz w:val="24"/>
          <w:lang w:val="ru-RU"/>
        </w:rPr>
        <w:t>—  анализировать и создавать (в том числе с опорой на образец) тексты разных функционально-смысловых типов речи; составлять планы разных видов; план устного ответа на уроке, план прочитанного текста;</w:t>
      </w:r>
    </w:p>
    <w:p w:rsidR="00575972" w:rsidRPr="009C07D7" w:rsidRDefault="00F16162">
      <w:pPr>
        <w:autoSpaceDE w:val="0"/>
        <w:autoSpaceDN w:val="0"/>
        <w:spacing w:before="190" w:after="0" w:line="230" w:lineRule="auto"/>
        <w:ind w:left="240"/>
        <w:rPr>
          <w:lang w:val="ru-RU"/>
        </w:rPr>
      </w:pPr>
      <w:r w:rsidRPr="009C07D7">
        <w:rPr>
          <w:rFonts w:ascii="Times New Roman" w:eastAsia="Times New Roman" w:hAnsi="Times New Roman"/>
          <w:color w:val="000000"/>
          <w:sz w:val="24"/>
          <w:lang w:val="ru-RU"/>
        </w:rPr>
        <w:t>—  создавать объявления (в устной и письменной форме) с учётом речевой ситуации;</w:t>
      </w:r>
    </w:p>
    <w:p w:rsidR="00575972" w:rsidRPr="009C07D7" w:rsidRDefault="00F16162">
      <w:pPr>
        <w:autoSpaceDE w:val="0"/>
        <w:autoSpaceDN w:val="0"/>
        <w:spacing w:before="190" w:after="0" w:line="230" w:lineRule="auto"/>
        <w:ind w:left="240"/>
        <w:rPr>
          <w:lang w:val="ru-RU"/>
        </w:rPr>
      </w:pPr>
      <w:r w:rsidRPr="009C07D7">
        <w:rPr>
          <w:rFonts w:ascii="Times New Roman" w:eastAsia="Times New Roman" w:hAnsi="Times New Roman"/>
          <w:color w:val="000000"/>
          <w:sz w:val="24"/>
          <w:lang w:val="ru-RU"/>
        </w:rPr>
        <w:t>—  распознавать и создавать тексты публицистических жанров (девиз, слоган);</w:t>
      </w:r>
    </w:p>
    <w:p w:rsidR="00575972" w:rsidRPr="009C07D7" w:rsidRDefault="00F16162">
      <w:pPr>
        <w:autoSpaceDE w:val="0"/>
        <w:autoSpaceDN w:val="0"/>
        <w:spacing w:before="190" w:after="0" w:line="262" w:lineRule="auto"/>
        <w:ind w:left="240"/>
        <w:rPr>
          <w:lang w:val="ru-RU"/>
        </w:rPr>
      </w:pPr>
      <w:r w:rsidRPr="009C07D7">
        <w:rPr>
          <w:rFonts w:ascii="Times New Roman" w:eastAsia="Times New Roman" w:hAnsi="Times New Roman"/>
          <w:color w:val="000000"/>
          <w:sz w:val="24"/>
          <w:lang w:val="ru-RU"/>
        </w:rPr>
        <w:t>—  анализировать и интерпретировать фольклорные и художественные тексты или их фрагменты (народные и литературные сказки, рассказы, былины, пословицы, загадки);</w:t>
      </w:r>
    </w:p>
    <w:p w:rsidR="00575972" w:rsidRPr="009C07D7" w:rsidRDefault="00575972">
      <w:pPr>
        <w:rPr>
          <w:lang w:val="ru-RU"/>
        </w:rPr>
        <w:sectPr w:rsidR="00575972" w:rsidRPr="009C07D7">
          <w:pgSz w:w="11900" w:h="16840"/>
          <w:pgMar w:top="286" w:right="730" w:bottom="342" w:left="846" w:header="720" w:footer="720" w:gutter="0"/>
          <w:cols w:space="720" w:equalWidth="0">
            <w:col w:w="10324" w:space="0"/>
          </w:cols>
          <w:docGrid w:linePitch="360"/>
        </w:sectPr>
      </w:pPr>
    </w:p>
    <w:p w:rsidR="00575972" w:rsidRPr="009C07D7" w:rsidRDefault="00575972">
      <w:pPr>
        <w:autoSpaceDE w:val="0"/>
        <w:autoSpaceDN w:val="0"/>
        <w:spacing w:after="102" w:line="220" w:lineRule="exact"/>
        <w:rPr>
          <w:lang w:val="ru-RU"/>
        </w:rPr>
      </w:pPr>
    </w:p>
    <w:p w:rsidR="00575972" w:rsidRPr="009C07D7" w:rsidRDefault="00F16162">
      <w:pPr>
        <w:autoSpaceDE w:val="0"/>
        <w:autoSpaceDN w:val="0"/>
        <w:spacing w:after="0" w:line="262" w:lineRule="auto"/>
        <w:rPr>
          <w:lang w:val="ru-RU"/>
        </w:rPr>
      </w:pPr>
      <w:r w:rsidRPr="009C07D7">
        <w:rPr>
          <w:rFonts w:ascii="Times New Roman" w:eastAsia="Times New Roman" w:hAnsi="Times New Roman"/>
          <w:color w:val="000000"/>
          <w:sz w:val="24"/>
          <w:lang w:val="ru-RU"/>
        </w:rPr>
        <w:t>—  редактировать собственные тексты с целью совершенствования их содержания и формы; сопоставлять черновой и отредактированный тексты;</w:t>
      </w:r>
    </w:p>
    <w:p w:rsidR="00575972" w:rsidRPr="009C07D7" w:rsidRDefault="00F16162">
      <w:pPr>
        <w:autoSpaceDE w:val="0"/>
        <w:autoSpaceDN w:val="0"/>
        <w:spacing w:before="190" w:after="0" w:line="262" w:lineRule="auto"/>
        <w:rPr>
          <w:lang w:val="ru-RU"/>
        </w:rPr>
      </w:pPr>
      <w:r w:rsidRPr="009C07D7">
        <w:rPr>
          <w:rFonts w:ascii="Times New Roman" w:eastAsia="Times New Roman" w:hAnsi="Times New Roman"/>
          <w:color w:val="000000"/>
          <w:sz w:val="24"/>
          <w:lang w:val="ru-RU"/>
        </w:rPr>
        <w:t>—  создавать тексты как результат проектной (исследовательской) деятельности; оформлять результаты проекта (исследования), представлять их в устной форме.</w:t>
      </w:r>
    </w:p>
    <w:p w:rsidR="00575972" w:rsidRPr="009C07D7" w:rsidRDefault="00575972">
      <w:pPr>
        <w:rPr>
          <w:lang w:val="ru-RU"/>
        </w:rPr>
        <w:sectPr w:rsidR="00575972" w:rsidRPr="009C07D7">
          <w:pgSz w:w="11900" w:h="16840"/>
          <w:pgMar w:top="322" w:right="1274" w:bottom="1440" w:left="1086" w:header="720" w:footer="720" w:gutter="0"/>
          <w:cols w:space="720" w:equalWidth="0">
            <w:col w:w="9539" w:space="0"/>
          </w:cols>
          <w:docGrid w:linePitch="360"/>
        </w:sectPr>
      </w:pPr>
    </w:p>
    <w:p w:rsidR="00575972" w:rsidRPr="009C07D7" w:rsidRDefault="00575972">
      <w:pPr>
        <w:autoSpaceDE w:val="0"/>
        <w:autoSpaceDN w:val="0"/>
        <w:spacing w:after="64" w:line="220" w:lineRule="exact"/>
        <w:rPr>
          <w:lang w:val="ru-RU"/>
        </w:rPr>
      </w:pPr>
    </w:p>
    <w:p w:rsidR="00575972" w:rsidRDefault="00F16162">
      <w:pPr>
        <w:autoSpaceDE w:val="0"/>
        <w:autoSpaceDN w:val="0"/>
        <w:spacing w:after="416" w:line="230" w:lineRule="auto"/>
        <w:rPr>
          <w:rFonts w:ascii="Times New Roman" w:eastAsia="Times New Roman" w:hAnsi="Times New Roman"/>
          <w:b/>
          <w:color w:val="000000"/>
          <w:sz w:val="24"/>
          <w:szCs w:val="24"/>
          <w:lang w:val="ru-RU"/>
        </w:rPr>
      </w:pPr>
      <w:r w:rsidRPr="001E3D09">
        <w:rPr>
          <w:rFonts w:ascii="Times New Roman" w:eastAsia="Times New Roman" w:hAnsi="Times New Roman"/>
          <w:b/>
          <w:color w:val="000000"/>
          <w:sz w:val="24"/>
          <w:szCs w:val="24"/>
        </w:rPr>
        <w:t xml:space="preserve">ТЕМАТИЧЕСКОЕ ПЛАНИРОВАНИЕ </w:t>
      </w:r>
    </w:p>
    <w:tbl>
      <w:tblPr>
        <w:tblStyle w:val="aff0"/>
        <w:tblW w:w="0" w:type="auto"/>
        <w:tblLayout w:type="fixed"/>
        <w:tblLook w:val="04A0"/>
      </w:tblPr>
      <w:tblGrid>
        <w:gridCol w:w="561"/>
        <w:gridCol w:w="2067"/>
        <w:gridCol w:w="174"/>
        <w:gridCol w:w="699"/>
        <w:gridCol w:w="1002"/>
        <w:gridCol w:w="992"/>
        <w:gridCol w:w="1701"/>
        <w:gridCol w:w="3106"/>
        <w:gridCol w:w="1173"/>
        <w:gridCol w:w="2950"/>
      </w:tblGrid>
      <w:tr w:rsidR="00A0283B" w:rsidTr="00A0283B">
        <w:tc>
          <w:tcPr>
            <w:tcW w:w="561" w:type="dxa"/>
            <w:vMerge w:val="restart"/>
          </w:tcPr>
          <w:p w:rsidR="00A0283B" w:rsidRPr="001E3D09" w:rsidRDefault="00A0283B" w:rsidP="001E3D09">
            <w:pPr>
              <w:autoSpaceDE w:val="0"/>
              <w:autoSpaceDN w:val="0"/>
              <w:spacing w:after="416" w:line="230" w:lineRule="auto"/>
              <w:rPr>
                <w:rFonts w:ascii="Times New Roman" w:eastAsia="Times New Roman" w:hAnsi="Times New Roman"/>
                <w:b/>
                <w:color w:val="000000"/>
                <w:sz w:val="24"/>
                <w:szCs w:val="24"/>
                <w:lang w:val="ru-RU"/>
              </w:rPr>
            </w:pPr>
            <w:r w:rsidRPr="001E3D09">
              <w:rPr>
                <w:rFonts w:ascii="Times New Roman" w:eastAsia="Times New Roman" w:hAnsi="Times New Roman"/>
                <w:b/>
                <w:color w:val="000000"/>
                <w:sz w:val="24"/>
                <w:szCs w:val="24"/>
                <w:lang w:val="ru-RU"/>
              </w:rPr>
              <w:t>№</w:t>
            </w:r>
          </w:p>
          <w:p w:rsidR="00A0283B" w:rsidRDefault="00A0283B" w:rsidP="001E3D09">
            <w:pPr>
              <w:autoSpaceDE w:val="0"/>
              <w:autoSpaceDN w:val="0"/>
              <w:spacing w:after="416" w:line="230" w:lineRule="auto"/>
              <w:rPr>
                <w:rFonts w:ascii="Times New Roman" w:eastAsia="Times New Roman" w:hAnsi="Times New Roman"/>
                <w:b/>
                <w:color w:val="000000"/>
                <w:sz w:val="24"/>
                <w:szCs w:val="24"/>
                <w:lang w:val="ru-RU"/>
              </w:rPr>
            </w:pPr>
            <w:r w:rsidRPr="001E3D09">
              <w:rPr>
                <w:rFonts w:ascii="Times New Roman" w:eastAsia="Times New Roman" w:hAnsi="Times New Roman"/>
                <w:b/>
                <w:color w:val="000000"/>
                <w:sz w:val="24"/>
                <w:szCs w:val="24"/>
                <w:lang w:val="ru-RU"/>
              </w:rPr>
              <w:t>п/п</w:t>
            </w:r>
          </w:p>
        </w:tc>
        <w:tc>
          <w:tcPr>
            <w:tcW w:w="2067" w:type="dxa"/>
            <w:vMerge w:val="restart"/>
          </w:tcPr>
          <w:p w:rsidR="00A0283B" w:rsidRDefault="00A0283B">
            <w:pPr>
              <w:autoSpaceDE w:val="0"/>
              <w:autoSpaceDN w:val="0"/>
              <w:spacing w:after="416" w:line="230" w:lineRule="auto"/>
              <w:rPr>
                <w:rFonts w:ascii="Times New Roman" w:eastAsia="Times New Roman" w:hAnsi="Times New Roman"/>
                <w:b/>
                <w:color w:val="000000"/>
                <w:sz w:val="24"/>
                <w:szCs w:val="24"/>
                <w:lang w:val="ru-RU"/>
              </w:rPr>
            </w:pPr>
            <w:r w:rsidRPr="001E3D09">
              <w:rPr>
                <w:rFonts w:ascii="Times New Roman" w:eastAsia="Times New Roman" w:hAnsi="Times New Roman"/>
                <w:b/>
                <w:color w:val="000000"/>
                <w:sz w:val="24"/>
                <w:szCs w:val="24"/>
                <w:lang w:val="ru-RU"/>
              </w:rPr>
              <w:t>Наименование разделов и тем программы</w:t>
            </w:r>
          </w:p>
        </w:tc>
        <w:tc>
          <w:tcPr>
            <w:tcW w:w="2867" w:type="dxa"/>
            <w:gridSpan w:val="4"/>
          </w:tcPr>
          <w:p w:rsidR="00A0283B" w:rsidRDefault="00A0283B">
            <w:pPr>
              <w:autoSpaceDE w:val="0"/>
              <w:autoSpaceDN w:val="0"/>
              <w:spacing w:after="416" w:line="230" w:lineRule="auto"/>
              <w:rPr>
                <w:rFonts w:ascii="Times New Roman" w:eastAsia="Times New Roman" w:hAnsi="Times New Roman"/>
                <w:b/>
                <w:color w:val="000000"/>
                <w:sz w:val="24"/>
                <w:szCs w:val="24"/>
                <w:lang w:val="ru-RU"/>
              </w:rPr>
            </w:pPr>
            <w:r w:rsidRPr="001E3D09">
              <w:rPr>
                <w:rFonts w:ascii="Times New Roman" w:eastAsia="Times New Roman" w:hAnsi="Times New Roman"/>
                <w:b/>
                <w:color w:val="000000"/>
                <w:sz w:val="24"/>
                <w:szCs w:val="24"/>
                <w:lang w:val="ru-RU"/>
              </w:rPr>
              <w:t>Количество часов</w:t>
            </w:r>
          </w:p>
        </w:tc>
        <w:tc>
          <w:tcPr>
            <w:tcW w:w="1701" w:type="dxa"/>
            <w:vMerge w:val="restart"/>
          </w:tcPr>
          <w:p w:rsidR="00A0283B" w:rsidRPr="008771DD" w:rsidRDefault="00A0283B" w:rsidP="001E3D09">
            <w:r w:rsidRPr="008771DD">
              <w:t>Дата</w:t>
            </w:r>
          </w:p>
        </w:tc>
        <w:tc>
          <w:tcPr>
            <w:tcW w:w="3106" w:type="dxa"/>
            <w:vMerge w:val="restart"/>
          </w:tcPr>
          <w:p w:rsidR="00A0283B" w:rsidRPr="002A5927" w:rsidRDefault="00A0283B" w:rsidP="001E3D09">
            <w:r w:rsidRPr="002A5927">
              <w:t>Видыдеятельности</w:t>
            </w:r>
          </w:p>
        </w:tc>
        <w:tc>
          <w:tcPr>
            <w:tcW w:w="1173" w:type="dxa"/>
            <w:vMerge w:val="restart"/>
          </w:tcPr>
          <w:p w:rsidR="00A0283B" w:rsidRPr="002A5927" w:rsidRDefault="00A0283B" w:rsidP="001E3D09">
            <w:r w:rsidRPr="002A5927">
              <w:t>Виды, формыконтроля</w:t>
            </w:r>
          </w:p>
        </w:tc>
        <w:tc>
          <w:tcPr>
            <w:tcW w:w="2950" w:type="dxa"/>
            <w:vMerge w:val="restart"/>
          </w:tcPr>
          <w:p w:rsidR="00A0283B" w:rsidRPr="002A5927" w:rsidRDefault="00A0283B" w:rsidP="001E3D09">
            <w:r w:rsidRPr="002A5927">
              <w:t>Электронные (цифровые) образовательныересурсы</w:t>
            </w:r>
          </w:p>
        </w:tc>
      </w:tr>
      <w:tr w:rsidR="00A0283B" w:rsidTr="00A0283B">
        <w:tc>
          <w:tcPr>
            <w:tcW w:w="561" w:type="dxa"/>
            <w:vMerge/>
          </w:tcPr>
          <w:p w:rsidR="00A0283B" w:rsidRDefault="00A0283B">
            <w:pPr>
              <w:autoSpaceDE w:val="0"/>
              <w:autoSpaceDN w:val="0"/>
              <w:spacing w:after="416" w:line="230" w:lineRule="auto"/>
              <w:rPr>
                <w:rFonts w:ascii="Times New Roman" w:eastAsia="Times New Roman" w:hAnsi="Times New Roman"/>
                <w:b/>
                <w:color w:val="000000"/>
                <w:sz w:val="24"/>
                <w:szCs w:val="24"/>
                <w:lang w:val="ru-RU"/>
              </w:rPr>
            </w:pPr>
          </w:p>
        </w:tc>
        <w:tc>
          <w:tcPr>
            <w:tcW w:w="2067" w:type="dxa"/>
            <w:vMerge/>
          </w:tcPr>
          <w:p w:rsidR="00A0283B" w:rsidRDefault="00A0283B">
            <w:pPr>
              <w:autoSpaceDE w:val="0"/>
              <w:autoSpaceDN w:val="0"/>
              <w:spacing w:after="416" w:line="230" w:lineRule="auto"/>
              <w:rPr>
                <w:rFonts w:ascii="Times New Roman" w:eastAsia="Times New Roman" w:hAnsi="Times New Roman"/>
                <w:b/>
                <w:color w:val="000000"/>
                <w:sz w:val="24"/>
                <w:szCs w:val="24"/>
                <w:lang w:val="ru-RU"/>
              </w:rPr>
            </w:pPr>
          </w:p>
        </w:tc>
        <w:tc>
          <w:tcPr>
            <w:tcW w:w="873" w:type="dxa"/>
            <w:gridSpan w:val="2"/>
          </w:tcPr>
          <w:p w:rsidR="00A0283B" w:rsidRPr="008374A4" w:rsidRDefault="00A0283B" w:rsidP="001E3D09">
            <w:r w:rsidRPr="008374A4">
              <w:t>всего</w:t>
            </w:r>
          </w:p>
        </w:tc>
        <w:tc>
          <w:tcPr>
            <w:tcW w:w="1002" w:type="dxa"/>
          </w:tcPr>
          <w:p w:rsidR="00A0283B" w:rsidRPr="008374A4" w:rsidRDefault="00A0283B" w:rsidP="001E3D09">
            <w:r w:rsidRPr="008374A4">
              <w:t>контрольныеработы</w:t>
            </w:r>
          </w:p>
        </w:tc>
        <w:tc>
          <w:tcPr>
            <w:tcW w:w="992" w:type="dxa"/>
          </w:tcPr>
          <w:p w:rsidR="00A0283B" w:rsidRDefault="00A0283B" w:rsidP="001E3D09">
            <w:r w:rsidRPr="008374A4">
              <w:t>практическиеработы</w:t>
            </w:r>
          </w:p>
        </w:tc>
        <w:tc>
          <w:tcPr>
            <w:tcW w:w="1701" w:type="dxa"/>
            <w:vMerge/>
          </w:tcPr>
          <w:p w:rsidR="00A0283B" w:rsidRDefault="00A0283B">
            <w:pPr>
              <w:autoSpaceDE w:val="0"/>
              <w:autoSpaceDN w:val="0"/>
              <w:spacing w:after="416" w:line="230" w:lineRule="auto"/>
              <w:rPr>
                <w:rFonts w:ascii="Times New Roman" w:eastAsia="Times New Roman" w:hAnsi="Times New Roman"/>
                <w:b/>
                <w:color w:val="000000"/>
                <w:sz w:val="24"/>
                <w:szCs w:val="24"/>
                <w:lang w:val="ru-RU"/>
              </w:rPr>
            </w:pPr>
          </w:p>
        </w:tc>
        <w:tc>
          <w:tcPr>
            <w:tcW w:w="3106" w:type="dxa"/>
            <w:vMerge/>
          </w:tcPr>
          <w:p w:rsidR="00A0283B" w:rsidRDefault="00A0283B">
            <w:pPr>
              <w:autoSpaceDE w:val="0"/>
              <w:autoSpaceDN w:val="0"/>
              <w:spacing w:after="416" w:line="230" w:lineRule="auto"/>
              <w:rPr>
                <w:rFonts w:ascii="Times New Roman" w:eastAsia="Times New Roman" w:hAnsi="Times New Roman"/>
                <w:b/>
                <w:color w:val="000000"/>
                <w:sz w:val="24"/>
                <w:szCs w:val="24"/>
                <w:lang w:val="ru-RU"/>
              </w:rPr>
            </w:pPr>
          </w:p>
        </w:tc>
        <w:tc>
          <w:tcPr>
            <w:tcW w:w="1173" w:type="dxa"/>
            <w:vMerge/>
          </w:tcPr>
          <w:p w:rsidR="00A0283B" w:rsidRDefault="00A0283B">
            <w:pPr>
              <w:autoSpaceDE w:val="0"/>
              <w:autoSpaceDN w:val="0"/>
              <w:spacing w:after="416" w:line="230" w:lineRule="auto"/>
              <w:rPr>
                <w:rFonts w:ascii="Times New Roman" w:eastAsia="Times New Roman" w:hAnsi="Times New Roman"/>
                <w:b/>
                <w:color w:val="000000"/>
                <w:sz w:val="24"/>
                <w:szCs w:val="24"/>
                <w:lang w:val="ru-RU"/>
              </w:rPr>
            </w:pPr>
          </w:p>
        </w:tc>
        <w:tc>
          <w:tcPr>
            <w:tcW w:w="2950" w:type="dxa"/>
            <w:vMerge/>
          </w:tcPr>
          <w:p w:rsidR="00A0283B" w:rsidRDefault="00A0283B">
            <w:pPr>
              <w:autoSpaceDE w:val="0"/>
              <w:autoSpaceDN w:val="0"/>
              <w:spacing w:after="416" w:line="230" w:lineRule="auto"/>
              <w:rPr>
                <w:rFonts w:ascii="Times New Roman" w:eastAsia="Times New Roman" w:hAnsi="Times New Roman"/>
                <w:b/>
                <w:color w:val="000000"/>
                <w:sz w:val="24"/>
                <w:szCs w:val="24"/>
                <w:lang w:val="ru-RU"/>
              </w:rPr>
            </w:pPr>
          </w:p>
        </w:tc>
      </w:tr>
      <w:tr w:rsidR="00A0283B" w:rsidTr="00A0283B">
        <w:trPr>
          <w:trHeight w:val="486"/>
        </w:trPr>
        <w:tc>
          <w:tcPr>
            <w:tcW w:w="14425" w:type="dxa"/>
            <w:gridSpan w:val="10"/>
          </w:tcPr>
          <w:p w:rsidR="00A0283B" w:rsidRDefault="00A0283B">
            <w:pPr>
              <w:autoSpaceDE w:val="0"/>
              <w:autoSpaceDN w:val="0"/>
              <w:spacing w:after="416" w:line="230" w:lineRule="auto"/>
              <w:rPr>
                <w:rFonts w:ascii="Times New Roman" w:eastAsia="Times New Roman" w:hAnsi="Times New Roman"/>
                <w:b/>
                <w:color w:val="000000"/>
                <w:sz w:val="24"/>
                <w:szCs w:val="24"/>
                <w:lang w:val="ru-RU"/>
              </w:rPr>
            </w:pPr>
            <w:r w:rsidRPr="001E3D09">
              <w:rPr>
                <w:rFonts w:ascii="Times New Roman" w:eastAsia="Times New Roman" w:hAnsi="Times New Roman"/>
                <w:b/>
                <w:color w:val="000000"/>
                <w:sz w:val="24"/>
                <w:szCs w:val="24"/>
                <w:lang w:val="ru-RU"/>
              </w:rPr>
              <w:t>Раздел 1. ЯЗЫК И КУЛЬТУРА</w:t>
            </w:r>
          </w:p>
        </w:tc>
      </w:tr>
      <w:tr w:rsidR="00A0283B" w:rsidTr="00A0283B">
        <w:tc>
          <w:tcPr>
            <w:tcW w:w="561" w:type="dxa"/>
          </w:tcPr>
          <w:p w:rsidR="00A0283B" w:rsidRPr="001E3D09" w:rsidRDefault="00A0283B" w:rsidP="001E3D09">
            <w:pPr>
              <w:autoSpaceDE w:val="0"/>
              <w:autoSpaceDN w:val="0"/>
              <w:spacing w:before="48" w:line="230" w:lineRule="auto"/>
              <w:jc w:val="center"/>
            </w:pPr>
            <w:r w:rsidRPr="001E3D09">
              <w:rPr>
                <w:rFonts w:ascii="Times New Roman" w:eastAsia="Times New Roman" w:hAnsi="Times New Roman"/>
                <w:color w:val="000000"/>
                <w:w w:val="97"/>
              </w:rPr>
              <w:t>1.1.</w:t>
            </w:r>
          </w:p>
        </w:tc>
        <w:tc>
          <w:tcPr>
            <w:tcW w:w="2241" w:type="dxa"/>
            <w:gridSpan w:val="2"/>
          </w:tcPr>
          <w:p w:rsidR="00A0283B" w:rsidRPr="001E3D09" w:rsidRDefault="00A0283B" w:rsidP="001E3D09">
            <w:pPr>
              <w:autoSpaceDE w:val="0"/>
              <w:autoSpaceDN w:val="0"/>
              <w:spacing w:before="48" w:line="250" w:lineRule="auto"/>
              <w:ind w:left="46" w:right="144"/>
              <w:rPr>
                <w:lang w:val="ru-RU"/>
              </w:rPr>
            </w:pPr>
            <w:r w:rsidRPr="001E3D09">
              <w:rPr>
                <w:rFonts w:ascii="Times New Roman" w:eastAsia="Times New Roman" w:hAnsi="Times New Roman"/>
                <w:b/>
                <w:color w:val="000000"/>
                <w:w w:val="97"/>
                <w:lang w:val="ru-RU"/>
              </w:rPr>
              <w:t xml:space="preserve">Русский язык —национальный язык русского </w:t>
            </w:r>
            <w:r w:rsidRPr="001E3D09">
              <w:rPr>
                <w:lang w:val="ru-RU"/>
              </w:rPr>
              <w:br/>
            </w:r>
            <w:r w:rsidRPr="001E3D09">
              <w:rPr>
                <w:rFonts w:ascii="Times New Roman" w:eastAsia="Times New Roman" w:hAnsi="Times New Roman"/>
                <w:b/>
                <w:color w:val="000000"/>
                <w:w w:val="97"/>
                <w:lang w:val="ru-RU"/>
              </w:rPr>
              <w:t>народа</w:t>
            </w:r>
          </w:p>
        </w:tc>
        <w:tc>
          <w:tcPr>
            <w:tcW w:w="699" w:type="dxa"/>
          </w:tcPr>
          <w:p w:rsidR="00A0283B" w:rsidRPr="001E3D09" w:rsidRDefault="00A0283B" w:rsidP="001E3D09">
            <w:pPr>
              <w:autoSpaceDE w:val="0"/>
              <w:autoSpaceDN w:val="0"/>
              <w:spacing w:before="48" w:line="230" w:lineRule="auto"/>
              <w:ind w:left="46"/>
            </w:pPr>
            <w:r w:rsidRPr="001E3D09">
              <w:rPr>
                <w:rFonts w:ascii="Times New Roman" w:eastAsia="Times New Roman" w:hAnsi="Times New Roman"/>
                <w:color w:val="000000"/>
                <w:w w:val="97"/>
              </w:rPr>
              <w:t>1</w:t>
            </w:r>
          </w:p>
        </w:tc>
        <w:tc>
          <w:tcPr>
            <w:tcW w:w="1002" w:type="dxa"/>
          </w:tcPr>
          <w:p w:rsidR="00A0283B" w:rsidRPr="001E3D09" w:rsidRDefault="00A0283B" w:rsidP="001E3D09"/>
        </w:tc>
        <w:tc>
          <w:tcPr>
            <w:tcW w:w="992" w:type="dxa"/>
          </w:tcPr>
          <w:p w:rsidR="00A0283B" w:rsidRPr="001E3D09" w:rsidRDefault="00A0283B" w:rsidP="001E3D09"/>
        </w:tc>
        <w:tc>
          <w:tcPr>
            <w:tcW w:w="1701" w:type="dxa"/>
          </w:tcPr>
          <w:p w:rsidR="00A0283B" w:rsidRPr="001E3D09" w:rsidRDefault="00A0283B" w:rsidP="001E3D09">
            <w:pPr>
              <w:autoSpaceDE w:val="0"/>
              <w:autoSpaceDN w:val="0"/>
              <w:spacing w:before="48" w:line="230" w:lineRule="auto"/>
              <w:jc w:val="center"/>
            </w:pPr>
            <w:r w:rsidRPr="001E3D09">
              <w:rPr>
                <w:rFonts w:ascii="Times New Roman" w:eastAsia="Times New Roman" w:hAnsi="Times New Roman"/>
                <w:color w:val="000000"/>
                <w:w w:val="97"/>
              </w:rPr>
              <w:t>07.09.2022</w:t>
            </w:r>
          </w:p>
        </w:tc>
        <w:tc>
          <w:tcPr>
            <w:tcW w:w="3106" w:type="dxa"/>
          </w:tcPr>
          <w:p w:rsidR="00A0283B" w:rsidRPr="001E3D09" w:rsidRDefault="00A0283B" w:rsidP="001E3D09">
            <w:pPr>
              <w:autoSpaceDE w:val="0"/>
              <w:autoSpaceDN w:val="0"/>
              <w:spacing w:before="48" w:line="254" w:lineRule="auto"/>
              <w:ind w:left="44"/>
              <w:rPr>
                <w:lang w:val="ru-RU"/>
              </w:rPr>
            </w:pPr>
            <w:r w:rsidRPr="001E3D09">
              <w:rPr>
                <w:rFonts w:ascii="Times New Roman" w:eastAsia="Times New Roman" w:hAnsi="Times New Roman"/>
                <w:color w:val="000000"/>
                <w:w w:val="97"/>
                <w:lang w:val="ru-RU"/>
              </w:rPr>
              <w:t xml:space="preserve">Характеризовать роль русского родного; </w:t>
            </w:r>
            <w:r w:rsidRPr="001E3D09">
              <w:rPr>
                <w:lang w:val="ru-RU"/>
              </w:rPr>
              <w:br/>
            </w:r>
            <w:r w:rsidRPr="001E3D09">
              <w:rPr>
                <w:rFonts w:ascii="Times New Roman" w:eastAsia="Times New Roman" w:hAnsi="Times New Roman"/>
                <w:color w:val="000000"/>
                <w:w w:val="97"/>
                <w:lang w:val="ru-RU"/>
              </w:rPr>
              <w:t xml:space="preserve">языка в жизни общества и государства; </w:t>
            </w:r>
            <w:r w:rsidRPr="001E3D09">
              <w:rPr>
                <w:lang w:val="ru-RU"/>
              </w:rPr>
              <w:br/>
            </w:r>
            <w:r w:rsidRPr="001E3D09">
              <w:rPr>
                <w:rFonts w:ascii="Times New Roman" w:eastAsia="Times New Roman" w:hAnsi="Times New Roman"/>
                <w:color w:val="000000"/>
                <w:w w:val="97"/>
                <w:lang w:val="ru-RU"/>
              </w:rPr>
              <w:t xml:space="preserve">в; </w:t>
            </w:r>
            <w:r w:rsidRPr="001E3D09">
              <w:rPr>
                <w:lang w:val="ru-RU"/>
              </w:rPr>
              <w:br/>
            </w:r>
            <w:r w:rsidRPr="001E3D09">
              <w:rPr>
                <w:rFonts w:ascii="Times New Roman" w:eastAsia="Times New Roman" w:hAnsi="Times New Roman"/>
                <w:color w:val="000000"/>
                <w:w w:val="97"/>
                <w:lang w:val="ru-RU"/>
              </w:rPr>
              <w:t xml:space="preserve">современном мире; </w:t>
            </w:r>
            <w:r w:rsidRPr="001E3D09">
              <w:rPr>
                <w:lang w:val="ru-RU"/>
              </w:rPr>
              <w:br/>
            </w:r>
            <w:r w:rsidRPr="001E3D09">
              <w:rPr>
                <w:rFonts w:ascii="Times New Roman" w:eastAsia="Times New Roman" w:hAnsi="Times New Roman"/>
                <w:color w:val="000000"/>
                <w:w w:val="97"/>
                <w:lang w:val="ru-RU"/>
              </w:rPr>
              <w:t xml:space="preserve">в жизни человека; </w:t>
            </w:r>
            <w:r w:rsidRPr="001E3D09">
              <w:rPr>
                <w:lang w:val="ru-RU"/>
              </w:rPr>
              <w:br/>
            </w:r>
            <w:r w:rsidRPr="001E3D09">
              <w:rPr>
                <w:rFonts w:ascii="Times New Roman" w:eastAsia="Times New Roman" w:hAnsi="Times New Roman"/>
                <w:color w:val="000000"/>
                <w:w w:val="97"/>
                <w:lang w:val="ru-RU"/>
              </w:rPr>
              <w:t xml:space="preserve">Приводить примеры; </w:t>
            </w:r>
            <w:r w:rsidRPr="001E3D09">
              <w:rPr>
                <w:lang w:val="ru-RU"/>
              </w:rPr>
              <w:br/>
            </w:r>
            <w:r w:rsidRPr="001E3D09">
              <w:rPr>
                <w:rFonts w:ascii="Times New Roman" w:eastAsia="Times New Roman" w:hAnsi="Times New Roman"/>
                <w:color w:val="000000"/>
                <w:w w:val="97"/>
                <w:lang w:val="ru-RU"/>
              </w:rPr>
              <w:t xml:space="preserve">доказывающие; </w:t>
            </w:r>
            <w:r w:rsidRPr="001E3D09">
              <w:rPr>
                <w:lang w:val="ru-RU"/>
              </w:rPr>
              <w:br/>
            </w:r>
            <w:r w:rsidRPr="001E3D09">
              <w:rPr>
                <w:rFonts w:ascii="Times New Roman" w:eastAsia="Times New Roman" w:hAnsi="Times New Roman"/>
                <w:color w:val="000000"/>
                <w:w w:val="97"/>
                <w:lang w:val="ru-RU"/>
              </w:rPr>
              <w:t xml:space="preserve">что; </w:t>
            </w:r>
            <w:r w:rsidRPr="001E3D09">
              <w:rPr>
                <w:lang w:val="ru-RU"/>
              </w:rPr>
              <w:br/>
            </w:r>
            <w:r w:rsidRPr="001E3D09">
              <w:rPr>
                <w:rFonts w:ascii="Times New Roman" w:eastAsia="Times New Roman" w:hAnsi="Times New Roman"/>
                <w:color w:val="000000"/>
                <w:w w:val="97"/>
                <w:lang w:val="ru-RU"/>
              </w:rPr>
              <w:t xml:space="preserve">изучение русского </w:t>
            </w:r>
            <w:r w:rsidRPr="001E3D09">
              <w:rPr>
                <w:lang w:val="ru-RU"/>
              </w:rPr>
              <w:br/>
            </w:r>
            <w:r w:rsidRPr="001E3D09">
              <w:rPr>
                <w:rFonts w:ascii="Times New Roman" w:eastAsia="Times New Roman" w:hAnsi="Times New Roman"/>
                <w:color w:val="000000"/>
                <w:w w:val="97"/>
                <w:lang w:val="ru-RU"/>
              </w:rPr>
              <w:t xml:space="preserve">языка позволяет лучше; узнать историю и </w:t>
            </w:r>
            <w:r w:rsidRPr="001E3D09">
              <w:rPr>
                <w:lang w:val="ru-RU"/>
              </w:rPr>
              <w:br/>
            </w:r>
            <w:r w:rsidRPr="001E3D09">
              <w:rPr>
                <w:rFonts w:ascii="Times New Roman" w:eastAsia="Times New Roman" w:hAnsi="Times New Roman"/>
                <w:color w:val="000000"/>
                <w:w w:val="97"/>
                <w:lang w:val="ru-RU"/>
              </w:rPr>
              <w:t xml:space="preserve">культуру страны (в; </w:t>
            </w:r>
            <w:r w:rsidRPr="001E3D09">
              <w:rPr>
                <w:lang w:val="ru-RU"/>
              </w:rPr>
              <w:br/>
            </w:r>
            <w:r w:rsidRPr="001E3D09">
              <w:rPr>
                <w:rFonts w:ascii="Times New Roman" w:eastAsia="Times New Roman" w:hAnsi="Times New Roman"/>
                <w:color w:val="000000"/>
                <w:w w:val="97"/>
                <w:lang w:val="ru-RU"/>
              </w:rPr>
              <w:t xml:space="preserve">рамках изученного); </w:t>
            </w:r>
            <w:r w:rsidRPr="001E3D09">
              <w:rPr>
                <w:lang w:val="ru-RU"/>
              </w:rPr>
              <w:br/>
            </w:r>
            <w:r w:rsidRPr="001E3D09">
              <w:rPr>
                <w:rFonts w:ascii="Times New Roman" w:eastAsia="Times New Roman" w:hAnsi="Times New Roman"/>
                <w:color w:val="000000"/>
                <w:w w:val="97"/>
                <w:lang w:val="ru-RU"/>
              </w:rPr>
              <w:t xml:space="preserve">Создавать текст на </w:t>
            </w:r>
            <w:r w:rsidRPr="001E3D09">
              <w:rPr>
                <w:lang w:val="ru-RU"/>
              </w:rPr>
              <w:br/>
            </w:r>
            <w:r w:rsidRPr="001E3D09">
              <w:rPr>
                <w:rFonts w:ascii="Times New Roman" w:eastAsia="Times New Roman" w:hAnsi="Times New Roman"/>
                <w:color w:val="000000"/>
                <w:w w:val="97"/>
                <w:lang w:val="ru-RU"/>
              </w:rPr>
              <w:t>заданную тему;;</w:t>
            </w:r>
          </w:p>
        </w:tc>
        <w:tc>
          <w:tcPr>
            <w:tcW w:w="1173" w:type="dxa"/>
          </w:tcPr>
          <w:p w:rsidR="00A0283B" w:rsidRPr="001E3D09" w:rsidRDefault="00A0283B" w:rsidP="001E3D09">
            <w:pPr>
              <w:autoSpaceDE w:val="0"/>
              <w:autoSpaceDN w:val="0"/>
              <w:spacing w:before="48" w:line="230" w:lineRule="auto"/>
              <w:jc w:val="center"/>
            </w:pPr>
            <w:r w:rsidRPr="001E3D09">
              <w:rPr>
                <w:rFonts w:ascii="Times New Roman" w:eastAsia="Times New Roman" w:hAnsi="Times New Roman"/>
                <w:color w:val="000000"/>
                <w:w w:val="97"/>
              </w:rPr>
              <w:t>Устныйопрос;</w:t>
            </w:r>
          </w:p>
        </w:tc>
        <w:tc>
          <w:tcPr>
            <w:tcW w:w="2950" w:type="dxa"/>
          </w:tcPr>
          <w:p w:rsidR="00A0283B" w:rsidRPr="00E87D65" w:rsidRDefault="00A0283B" w:rsidP="001E3D09">
            <w:pPr>
              <w:autoSpaceDE w:val="0"/>
              <w:autoSpaceDN w:val="0"/>
              <w:spacing w:before="48" w:line="230" w:lineRule="auto"/>
              <w:ind w:left="44"/>
              <w:rPr>
                <w:rFonts w:ascii="Times New Roman" w:eastAsia="Times New Roman" w:hAnsi="Times New Roman"/>
                <w:color w:val="000000"/>
                <w:w w:val="97"/>
              </w:rPr>
            </w:pPr>
            <w:r w:rsidRPr="001E3D09">
              <w:rPr>
                <w:rFonts w:ascii="Times New Roman" w:eastAsia="Times New Roman" w:hAnsi="Times New Roman"/>
                <w:color w:val="000000"/>
                <w:w w:val="97"/>
              </w:rPr>
              <w:t>https</w:t>
            </w:r>
            <w:r w:rsidRPr="00E87D65">
              <w:rPr>
                <w:rFonts w:ascii="Times New Roman" w:eastAsia="Times New Roman" w:hAnsi="Times New Roman"/>
                <w:color w:val="000000"/>
                <w:w w:val="97"/>
              </w:rPr>
              <w:t>://</w:t>
            </w:r>
            <w:r w:rsidRPr="001E3D09">
              <w:rPr>
                <w:rFonts w:ascii="Times New Roman" w:eastAsia="Times New Roman" w:hAnsi="Times New Roman"/>
                <w:color w:val="000000"/>
                <w:w w:val="97"/>
              </w:rPr>
              <w:t>www</w:t>
            </w:r>
            <w:r w:rsidRPr="00E87D65">
              <w:rPr>
                <w:rFonts w:ascii="Times New Roman" w:eastAsia="Times New Roman" w:hAnsi="Times New Roman"/>
                <w:color w:val="000000"/>
                <w:w w:val="97"/>
              </w:rPr>
              <w:t>.</w:t>
            </w:r>
            <w:r w:rsidRPr="001E3D09">
              <w:rPr>
                <w:rFonts w:ascii="Times New Roman" w:eastAsia="Times New Roman" w:hAnsi="Times New Roman"/>
                <w:color w:val="000000"/>
                <w:w w:val="97"/>
              </w:rPr>
              <w:t>youtube</w:t>
            </w:r>
            <w:r w:rsidRPr="00E87D65">
              <w:rPr>
                <w:rFonts w:ascii="Times New Roman" w:eastAsia="Times New Roman" w:hAnsi="Times New Roman"/>
                <w:color w:val="000000"/>
                <w:w w:val="97"/>
              </w:rPr>
              <w:t>.</w:t>
            </w:r>
            <w:r w:rsidRPr="001E3D09">
              <w:rPr>
                <w:rFonts w:ascii="Times New Roman" w:eastAsia="Times New Roman" w:hAnsi="Times New Roman"/>
                <w:color w:val="000000"/>
                <w:w w:val="97"/>
              </w:rPr>
              <w:t>com</w:t>
            </w:r>
            <w:r w:rsidRPr="00E87D65">
              <w:rPr>
                <w:rFonts w:ascii="Times New Roman" w:eastAsia="Times New Roman" w:hAnsi="Times New Roman"/>
                <w:color w:val="000000"/>
                <w:w w:val="97"/>
              </w:rPr>
              <w:t>/</w:t>
            </w:r>
            <w:r w:rsidRPr="001E3D09">
              <w:rPr>
                <w:rFonts w:ascii="Times New Roman" w:eastAsia="Times New Roman" w:hAnsi="Times New Roman"/>
                <w:color w:val="000000"/>
                <w:w w:val="97"/>
              </w:rPr>
              <w:t>watch</w:t>
            </w:r>
            <w:r w:rsidRPr="00E87D65">
              <w:rPr>
                <w:rFonts w:ascii="Times New Roman" w:eastAsia="Times New Roman" w:hAnsi="Times New Roman"/>
                <w:color w:val="000000"/>
                <w:w w:val="97"/>
              </w:rPr>
              <w:t>?</w:t>
            </w:r>
            <w:r w:rsidRPr="001E3D09">
              <w:rPr>
                <w:rFonts w:ascii="Times New Roman" w:eastAsia="Times New Roman" w:hAnsi="Times New Roman"/>
                <w:color w:val="000000"/>
                <w:w w:val="97"/>
              </w:rPr>
              <w:t>v</w:t>
            </w:r>
            <w:r w:rsidRPr="00E87D65">
              <w:rPr>
                <w:rFonts w:ascii="Times New Roman" w:eastAsia="Times New Roman" w:hAnsi="Times New Roman"/>
                <w:color w:val="000000"/>
                <w:w w:val="97"/>
              </w:rPr>
              <w:t>=</w:t>
            </w:r>
            <w:r w:rsidRPr="001E3D09">
              <w:rPr>
                <w:rFonts w:ascii="Times New Roman" w:eastAsia="Times New Roman" w:hAnsi="Times New Roman"/>
                <w:color w:val="000000"/>
                <w:w w:val="97"/>
              </w:rPr>
              <w:t>RyucSS</w:t>
            </w:r>
            <w:r w:rsidRPr="00E87D65">
              <w:rPr>
                <w:rFonts w:ascii="Times New Roman" w:eastAsia="Times New Roman" w:hAnsi="Times New Roman"/>
                <w:color w:val="000000"/>
                <w:w w:val="97"/>
              </w:rPr>
              <w:t>0</w:t>
            </w:r>
            <w:r w:rsidRPr="001E3D09">
              <w:rPr>
                <w:rFonts w:ascii="Times New Roman" w:eastAsia="Times New Roman" w:hAnsi="Times New Roman"/>
                <w:color w:val="000000"/>
                <w:w w:val="97"/>
              </w:rPr>
              <w:t>tsjo</w:t>
            </w:r>
            <w:r w:rsidRPr="00E87D65">
              <w:rPr>
                <w:rFonts w:ascii="Times New Roman" w:eastAsia="Times New Roman" w:hAnsi="Times New Roman"/>
                <w:color w:val="000000"/>
                <w:w w:val="97"/>
              </w:rPr>
              <w:t xml:space="preserve"> -</w:t>
            </w:r>
          </w:p>
          <w:p w:rsidR="00A0283B" w:rsidRPr="001E3D09" w:rsidRDefault="00A0283B" w:rsidP="001E3D09">
            <w:pPr>
              <w:autoSpaceDE w:val="0"/>
              <w:autoSpaceDN w:val="0"/>
              <w:spacing w:before="48" w:line="230" w:lineRule="auto"/>
              <w:ind w:left="44"/>
              <w:rPr>
                <w:lang w:val="ru-RU"/>
              </w:rPr>
            </w:pPr>
            <w:r w:rsidRPr="001E3D09">
              <w:rPr>
                <w:rFonts w:ascii="Times New Roman" w:eastAsia="Times New Roman" w:hAnsi="Times New Roman"/>
                <w:color w:val="000000"/>
                <w:w w:val="97"/>
                <w:lang w:val="ru-RU"/>
              </w:rPr>
              <w:t>видео-урок</w:t>
            </w:r>
          </w:p>
        </w:tc>
      </w:tr>
      <w:tr w:rsidR="00A0283B" w:rsidTr="00A0283B">
        <w:tc>
          <w:tcPr>
            <w:tcW w:w="561" w:type="dxa"/>
          </w:tcPr>
          <w:p w:rsidR="00A0283B" w:rsidRPr="001E3D09" w:rsidRDefault="00A0283B" w:rsidP="001E3D09">
            <w:pPr>
              <w:autoSpaceDE w:val="0"/>
              <w:autoSpaceDN w:val="0"/>
              <w:spacing w:before="48" w:line="230" w:lineRule="auto"/>
              <w:jc w:val="center"/>
              <w:rPr>
                <w:sz w:val="24"/>
                <w:szCs w:val="24"/>
              </w:rPr>
            </w:pPr>
            <w:r w:rsidRPr="001E3D09">
              <w:rPr>
                <w:rFonts w:ascii="Times New Roman" w:eastAsia="Times New Roman" w:hAnsi="Times New Roman"/>
                <w:color w:val="000000"/>
                <w:w w:val="97"/>
                <w:sz w:val="24"/>
                <w:szCs w:val="24"/>
              </w:rPr>
              <w:t>1.2.</w:t>
            </w:r>
          </w:p>
        </w:tc>
        <w:tc>
          <w:tcPr>
            <w:tcW w:w="2241" w:type="dxa"/>
            <w:gridSpan w:val="2"/>
          </w:tcPr>
          <w:p w:rsidR="00A0283B" w:rsidRPr="001E3D09" w:rsidRDefault="00A0283B" w:rsidP="001E3D09">
            <w:pPr>
              <w:autoSpaceDE w:val="0"/>
              <w:autoSpaceDN w:val="0"/>
              <w:spacing w:before="48" w:line="247" w:lineRule="auto"/>
              <w:ind w:left="46"/>
              <w:rPr>
                <w:sz w:val="24"/>
                <w:szCs w:val="24"/>
              </w:rPr>
            </w:pPr>
            <w:r w:rsidRPr="001E3D09">
              <w:rPr>
                <w:rFonts w:ascii="Times New Roman" w:eastAsia="Times New Roman" w:hAnsi="Times New Roman"/>
                <w:b/>
                <w:color w:val="000000"/>
                <w:w w:val="97"/>
                <w:sz w:val="24"/>
                <w:szCs w:val="24"/>
              </w:rPr>
              <w:t>Краткаяисториярусской</w:t>
            </w:r>
            <w:r w:rsidRPr="001E3D09">
              <w:rPr>
                <w:sz w:val="24"/>
                <w:szCs w:val="24"/>
              </w:rPr>
              <w:br/>
            </w:r>
            <w:r w:rsidRPr="001E3D09">
              <w:rPr>
                <w:rFonts w:ascii="Times New Roman" w:eastAsia="Times New Roman" w:hAnsi="Times New Roman"/>
                <w:b/>
                <w:color w:val="000000"/>
                <w:w w:val="97"/>
                <w:sz w:val="24"/>
                <w:szCs w:val="24"/>
              </w:rPr>
              <w:t>письменности</w:t>
            </w:r>
          </w:p>
        </w:tc>
        <w:tc>
          <w:tcPr>
            <w:tcW w:w="699" w:type="dxa"/>
          </w:tcPr>
          <w:p w:rsidR="00A0283B" w:rsidRPr="001E3D09" w:rsidRDefault="00A0283B" w:rsidP="001E3D09">
            <w:pPr>
              <w:autoSpaceDE w:val="0"/>
              <w:autoSpaceDN w:val="0"/>
              <w:spacing w:before="48" w:line="230" w:lineRule="auto"/>
              <w:ind w:left="46"/>
              <w:rPr>
                <w:sz w:val="24"/>
                <w:szCs w:val="24"/>
              </w:rPr>
            </w:pPr>
            <w:r w:rsidRPr="001E3D09">
              <w:rPr>
                <w:rFonts w:ascii="Times New Roman" w:eastAsia="Times New Roman" w:hAnsi="Times New Roman"/>
                <w:color w:val="000000"/>
                <w:w w:val="97"/>
                <w:sz w:val="24"/>
                <w:szCs w:val="24"/>
              </w:rPr>
              <w:t>1</w:t>
            </w:r>
          </w:p>
        </w:tc>
        <w:tc>
          <w:tcPr>
            <w:tcW w:w="1002" w:type="dxa"/>
          </w:tcPr>
          <w:p w:rsidR="00A0283B" w:rsidRPr="001E3D09" w:rsidRDefault="00A0283B" w:rsidP="001E3D09">
            <w:pPr>
              <w:rPr>
                <w:sz w:val="24"/>
                <w:szCs w:val="24"/>
              </w:rPr>
            </w:pPr>
          </w:p>
        </w:tc>
        <w:tc>
          <w:tcPr>
            <w:tcW w:w="992" w:type="dxa"/>
          </w:tcPr>
          <w:p w:rsidR="00A0283B" w:rsidRPr="001E3D09" w:rsidRDefault="00A0283B" w:rsidP="001E3D09">
            <w:pPr>
              <w:rPr>
                <w:sz w:val="24"/>
                <w:szCs w:val="24"/>
              </w:rPr>
            </w:pPr>
          </w:p>
        </w:tc>
        <w:tc>
          <w:tcPr>
            <w:tcW w:w="1701" w:type="dxa"/>
          </w:tcPr>
          <w:p w:rsidR="00A0283B" w:rsidRPr="001E3D09" w:rsidRDefault="00A0283B" w:rsidP="001E3D09">
            <w:pPr>
              <w:autoSpaceDE w:val="0"/>
              <w:autoSpaceDN w:val="0"/>
              <w:spacing w:before="48" w:line="230" w:lineRule="auto"/>
              <w:jc w:val="center"/>
              <w:rPr>
                <w:sz w:val="24"/>
                <w:szCs w:val="24"/>
              </w:rPr>
            </w:pPr>
            <w:r w:rsidRPr="001E3D09">
              <w:rPr>
                <w:rFonts w:ascii="Times New Roman" w:eastAsia="Times New Roman" w:hAnsi="Times New Roman"/>
                <w:color w:val="000000"/>
                <w:w w:val="97"/>
                <w:sz w:val="24"/>
                <w:szCs w:val="24"/>
              </w:rPr>
              <w:t>14.09.2022</w:t>
            </w:r>
          </w:p>
        </w:tc>
        <w:tc>
          <w:tcPr>
            <w:tcW w:w="3106" w:type="dxa"/>
          </w:tcPr>
          <w:p w:rsidR="00A0283B" w:rsidRPr="001E3D09" w:rsidRDefault="00A0283B" w:rsidP="001E3D09">
            <w:pPr>
              <w:autoSpaceDE w:val="0"/>
              <w:autoSpaceDN w:val="0"/>
              <w:spacing w:before="48" w:line="254" w:lineRule="auto"/>
              <w:ind w:left="44"/>
              <w:rPr>
                <w:sz w:val="24"/>
                <w:szCs w:val="24"/>
                <w:lang w:val="ru-RU"/>
              </w:rPr>
            </w:pPr>
            <w:r w:rsidRPr="001E3D09">
              <w:rPr>
                <w:rFonts w:ascii="Times New Roman" w:eastAsia="Times New Roman" w:hAnsi="Times New Roman"/>
                <w:color w:val="000000"/>
                <w:w w:val="97"/>
                <w:sz w:val="24"/>
                <w:szCs w:val="24"/>
                <w:lang w:val="ru-RU"/>
              </w:rPr>
              <w:t xml:space="preserve">Характеризовать </w:t>
            </w:r>
            <w:r w:rsidRPr="001E3D09">
              <w:rPr>
                <w:sz w:val="24"/>
                <w:szCs w:val="24"/>
                <w:lang w:val="ru-RU"/>
              </w:rPr>
              <w:br/>
            </w:r>
            <w:r w:rsidRPr="001E3D09">
              <w:rPr>
                <w:rFonts w:ascii="Times New Roman" w:eastAsia="Times New Roman" w:hAnsi="Times New Roman"/>
                <w:color w:val="000000"/>
                <w:w w:val="97"/>
                <w:sz w:val="24"/>
                <w:szCs w:val="24"/>
                <w:lang w:val="ru-RU"/>
              </w:rPr>
              <w:t xml:space="preserve">основные факты из; </w:t>
            </w:r>
            <w:r w:rsidRPr="001E3D09">
              <w:rPr>
                <w:sz w:val="24"/>
                <w:szCs w:val="24"/>
                <w:lang w:val="ru-RU"/>
              </w:rPr>
              <w:br/>
            </w:r>
            <w:r w:rsidRPr="001E3D09">
              <w:rPr>
                <w:rFonts w:ascii="Times New Roman" w:eastAsia="Times New Roman" w:hAnsi="Times New Roman"/>
                <w:color w:val="000000"/>
                <w:w w:val="97"/>
                <w:sz w:val="24"/>
                <w:szCs w:val="24"/>
                <w:lang w:val="ru-RU"/>
              </w:rPr>
              <w:t xml:space="preserve">истории русской </w:t>
            </w:r>
            <w:r w:rsidRPr="001E3D09">
              <w:rPr>
                <w:sz w:val="24"/>
                <w:szCs w:val="24"/>
                <w:lang w:val="ru-RU"/>
              </w:rPr>
              <w:br/>
            </w:r>
            <w:r w:rsidRPr="001E3D09">
              <w:rPr>
                <w:rFonts w:ascii="Times New Roman" w:eastAsia="Times New Roman" w:hAnsi="Times New Roman"/>
                <w:color w:val="000000"/>
                <w:w w:val="97"/>
                <w:sz w:val="24"/>
                <w:szCs w:val="24"/>
                <w:lang w:val="ru-RU"/>
              </w:rPr>
              <w:t xml:space="preserve">письменности (в </w:t>
            </w:r>
            <w:r w:rsidRPr="001E3D09">
              <w:rPr>
                <w:sz w:val="24"/>
                <w:szCs w:val="24"/>
                <w:lang w:val="ru-RU"/>
              </w:rPr>
              <w:br/>
            </w:r>
            <w:r w:rsidRPr="001E3D09">
              <w:rPr>
                <w:rFonts w:ascii="Times New Roman" w:eastAsia="Times New Roman" w:hAnsi="Times New Roman"/>
                <w:color w:val="000000"/>
                <w:w w:val="97"/>
                <w:sz w:val="24"/>
                <w:szCs w:val="24"/>
                <w:lang w:val="ru-RU"/>
              </w:rPr>
              <w:t xml:space="preserve">рамках; </w:t>
            </w:r>
            <w:r w:rsidRPr="001E3D09">
              <w:rPr>
                <w:sz w:val="24"/>
                <w:szCs w:val="24"/>
                <w:lang w:val="ru-RU"/>
              </w:rPr>
              <w:br/>
            </w:r>
            <w:r w:rsidRPr="001E3D09">
              <w:rPr>
                <w:rFonts w:ascii="Times New Roman" w:eastAsia="Times New Roman" w:hAnsi="Times New Roman"/>
                <w:color w:val="000000"/>
                <w:w w:val="97"/>
                <w:sz w:val="24"/>
                <w:szCs w:val="24"/>
                <w:lang w:val="ru-RU"/>
              </w:rPr>
              <w:t xml:space="preserve">изученного) и создания славянского; </w:t>
            </w:r>
            <w:r w:rsidRPr="001E3D09">
              <w:rPr>
                <w:sz w:val="24"/>
                <w:szCs w:val="24"/>
                <w:lang w:val="ru-RU"/>
              </w:rPr>
              <w:br/>
            </w:r>
            <w:r w:rsidRPr="001E3D09">
              <w:rPr>
                <w:rFonts w:ascii="Times New Roman" w:eastAsia="Times New Roman" w:hAnsi="Times New Roman"/>
                <w:color w:val="000000"/>
                <w:w w:val="97"/>
                <w:sz w:val="24"/>
                <w:szCs w:val="24"/>
                <w:lang w:val="ru-RU"/>
              </w:rPr>
              <w:t xml:space="preserve">алфавита (на материале прочитанных; </w:t>
            </w:r>
            <w:r w:rsidRPr="001E3D09">
              <w:rPr>
                <w:sz w:val="24"/>
                <w:szCs w:val="24"/>
                <w:lang w:val="ru-RU"/>
              </w:rPr>
              <w:br/>
            </w:r>
            <w:r w:rsidRPr="001E3D09">
              <w:rPr>
                <w:rFonts w:ascii="Times New Roman" w:eastAsia="Times New Roman" w:hAnsi="Times New Roman"/>
                <w:color w:val="000000"/>
                <w:w w:val="97"/>
                <w:sz w:val="24"/>
                <w:szCs w:val="24"/>
                <w:lang w:val="ru-RU"/>
              </w:rPr>
              <w:lastRenderedPageBreak/>
              <w:t xml:space="preserve">текстов); </w:t>
            </w:r>
            <w:r w:rsidRPr="001E3D09">
              <w:rPr>
                <w:sz w:val="24"/>
                <w:szCs w:val="24"/>
                <w:lang w:val="ru-RU"/>
              </w:rPr>
              <w:br/>
            </w:r>
            <w:r w:rsidRPr="001E3D09">
              <w:rPr>
                <w:rFonts w:ascii="Times New Roman" w:eastAsia="Times New Roman" w:hAnsi="Times New Roman"/>
                <w:color w:val="000000"/>
                <w:w w:val="97"/>
                <w:sz w:val="24"/>
                <w:szCs w:val="24"/>
                <w:lang w:val="ru-RU"/>
              </w:rPr>
              <w:t xml:space="preserve">Создавать </w:t>
            </w:r>
            <w:r w:rsidRPr="001E3D09">
              <w:rPr>
                <w:sz w:val="24"/>
                <w:szCs w:val="24"/>
                <w:lang w:val="ru-RU"/>
              </w:rPr>
              <w:br/>
            </w:r>
            <w:r w:rsidRPr="001E3D09">
              <w:rPr>
                <w:rFonts w:ascii="Times New Roman" w:eastAsia="Times New Roman" w:hAnsi="Times New Roman"/>
                <w:color w:val="000000"/>
                <w:w w:val="97"/>
                <w:sz w:val="24"/>
                <w:szCs w:val="24"/>
                <w:lang w:val="ru-RU"/>
              </w:rPr>
              <w:t xml:space="preserve">монологические </w:t>
            </w:r>
            <w:r w:rsidRPr="001E3D09">
              <w:rPr>
                <w:sz w:val="24"/>
                <w:szCs w:val="24"/>
                <w:lang w:val="ru-RU"/>
              </w:rPr>
              <w:br/>
            </w:r>
            <w:r w:rsidRPr="001E3D09">
              <w:rPr>
                <w:rFonts w:ascii="Times New Roman" w:eastAsia="Times New Roman" w:hAnsi="Times New Roman"/>
                <w:color w:val="000000"/>
                <w:w w:val="97"/>
                <w:sz w:val="24"/>
                <w:szCs w:val="24"/>
                <w:lang w:val="ru-RU"/>
              </w:rPr>
              <w:t xml:space="preserve">высказывания; </w:t>
            </w:r>
            <w:r w:rsidRPr="001E3D09">
              <w:rPr>
                <w:sz w:val="24"/>
                <w:szCs w:val="24"/>
                <w:lang w:val="ru-RU"/>
              </w:rPr>
              <w:br/>
            </w:r>
            <w:r w:rsidRPr="001E3D09">
              <w:rPr>
                <w:rFonts w:ascii="Times New Roman" w:eastAsia="Times New Roman" w:hAnsi="Times New Roman"/>
                <w:color w:val="000000"/>
                <w:w w:val="97"/>
                <w:sz w:val="24"/>
                <w:szCs w:val="24"/>
                <w:lang w:val="ru-RU"/>
              </w:rPr>
              <w:t xml:space="preserve">на заданную тему; </w:t>
            </w:r>
            <w:r w:rsidRPr="001E3D09">
              <w:rPr>
                <w:sz w:val="24"/>
                <w:szCs w:val="24"/>
                <w:lang w:val="ru-RU"/>
              </w:rPr>
              <w:br/>
            </w:r>
            <w:r w:rsidRPr="001E3D09">
              <w:rPr>
                <w:rFonts w:ascii="Times New Roman" w:eastAsia="Times New Roman" w:hAnsi="Times New Roman"/>
                <w:color w:val="000000"/>
                <w:w w:val="97"/>
                <w:sz w:val="24"/>
                <w:szCs w:val="24"/>
                <w:lang w:val="ru-RU"/>
              </w:rPr>
              <w:t xml:space="preserve">участвовать в диалоге и; полилоге на </w:t>
            </w:r>
            <w:r w:rsidRPr="001E3D09">
              <w:rPr>
                <w:sz w:val="24"/>
                <w:szCs w:val="24"/>
                <w:lang w:val="ru-RU"/>
              </w:rPr>
              <w:br/>
            </w:r>
            <w:r w:rsidRPr="001E3D09">
              <w:rPr>
                <w:rFonts w:ascii="Times New Roman" w:eastAsia="Times New Roman" w:hAnsi="Times New Roman"/>
                <w:color w:val="000000"/>
                <w:w w:val="97"/>
                <w:sz w:val="24"/>
                <w:szCs w:val="24"/>
                <w:lang w:val="ru-RU"/>
              </w:rPr>
              <w:t>лингвистическую тему;;</w:t>
            </w:r>
          </w:p>
        </w:tc>
        <w:tc>
          <w:tcPr>
            <w:tcW w:w="1173" w:type="dxa"/>
          </w:tcPr>
          <w:p w:rsidR="00A0283B" w:rsidRPr="001E3D09" w:rsidRDefault="00A0283B" w:rsidP="001E3D09">
            <w:pPr>
              <w:autoSpaceDE w:val="0"/>
              <w:autoSpaceDN w:val="0"/>
              <w:spacing w:before="48" w:line="230" w:lineRule="auto"/>
              <w:jc w:val="center"/>
              <w:rPr>
                <w:sz w:val="24"/>
                <w:szCs w:val="24"/>
              </w:rPr>
            </w:pPr>
            <w:r w:rsidRPr="001E3D09">
              <w:rPr>
                <w:rFonts w:ascii="Times New Roman" w:eastAsia="Times New Roman" w:hAnsi="Times New Roman"/>
                <w:color w:val="000000"/>
                <w:w w:val="97"/>
                <w:sz w:val="24"/>
                <w:szCs w:val="24"/>
              </w:rPr>
              <w:lastRenderedPageBreak/>
              <w:t>Устныйопрос;</w:t>
            </w:r>
          </w:p>
        </w:tc>
        <w:tc>
          <w:tcPr>
            <w:tcW w:w="2950" w:type="dxa"/>
          </w:tcPr>
          <w:p w:rsidR="00A0283B" w:rsidRPr="001E3D09" w:rsidRDefault="00A0283B" w:rsidP="001E3D09">
            <w:pPr>
              <w:autoSpaceDE w:val="0"/>
              <w:autoSpaceDN w:val="0"/>
              <w:spacing w:before="48" w:line="230" w:lineRule="auto"/>
              <w:ind w:left="44"/>
              <w:rPr>
                <w:rFonts w:ascii="Times New Roman" w:eastAsia="Times New Roman" w:hAnsi="Times New Roman"/>
                <w:color w:val="000000"/>
                <w:w w:val="97"/>
                <w:lang w:val="ru-RU"/>
              </w:rPr>
            </w:pPr>
            <w:r w:rsidRPr="001E3D09">
              <w:rPr>
                <w:rFonts w:ascii="Times New Roman" w:eastAsia="Times New Roman" w:hAnsi="Times New Roman"/>
                <w:color w:val="000000"/>
                <w:w w:val="97"/>
                <w:lang w:val="ru-RU"/>
              </w:rPr>
              <w:t xml:space="preserve">История русской письменности- </w:t>
            </w:r>
            <w:r w:rsidRPr="001E3D09">
              <w:rPr>
                <w:rFonts w:ascii="Times New Roman" w:eastAsia="Times New Roman" w:hAnsi="Times New Roman"/>
                <w:color w:val="000000"/>
                <w:w w:val="97"/>
              </w:rPr>
              <w:t>https</w:t>
            </w:r>
            <w:r w:rsidRPr="001E3D09">
              <w:rPr>
                <w:rFonts w:ascii="Times New Roman" w:eastAsia="Times New Roman" w:hAnsi="Times New Roman"/>
                <w:color w:val="000000"/>
                <w:w w:val="97"/>
                <w:lang w:val="ru-RU"/>
              </w:rPr>
              <w:t>://</w:t>
            </w:r>
            <w:r w:rsidRPr="001E3D09">
              <w:rPr>
                <w:rFonts w:ascii="Times New Roman" w:eastAsia="Times New Roman" w:hAnsi="Times New Roman"/>
                <w:color w:val="000000"/>
                <w:w w:val="97"/>
              </w:rPr>
              <w:t>www</w:t>
            </w:r>
            <w:r w:rsidRPr="001E3D09">
              <w:rPr>
                <w:rFonts w:ascii="Times New Roman" w:eastAsia="Times New Roman" w:hAnsi="Times New Roman"/>
                <w:color w:val="000000"/>
                <w:w w:val="97"/>
                <w:lang w:val="ru-RU"/>
              </w:rPr>
              <w:t>.</w:t>
            </w:r>
            <w:r w:rsidRPr="001E3D09">
              <w:rPr>
                <w:rFonts w:ascii="Times New Roman" w:eastAsia="Times New Roman" w:hAnsi="Times New Roman"/>
                <w:color w:val="000000"/>
                <w:w w:val="97"/>
              </w:rPr>
              <w:t>youtube</w:t>
            </w:r>
            <w:r w:rsidRPr="001E3D09">
              <w:rPr>
                <w:rFonts w:ascii="Times New Roman" w:eastAsia="Times New Roman" w:hAnsi="Times New Roman"/>
                <w:color w:val="000000"/>
                <w:w w:val="97"/>
                <w:lang w:val="ru-RU"/>
              </w:rPr>
              <w:t>.</w:t>
            </w:r>
            <w:r w:rsidRPr="001E3D09">
              <w:rPr>
                <w:rFonts w:ascii="Times New Roman" w:eastAsia="Times New Roman" w:hAnsi="Times New Roman"/>
                <w:color w:val="000000"/>
                <w:w w:val="97"/>
              </w:rPr>
              <w:t>com</w:t>
            </w:r>
            <w:r w:rsidRPr="001E3D09">
              <w:rPr>
                <w:rFonts w:ascii="Times New Roman" w:eastAsia="Times New Roman" w:hAnsi="Times New Roman"/>
                <w:color w:val="000000"/>
                <w:w w:val="97"/>
                <w:lang w:val="ru-RU"/>
              </w:rPr>
              <w:t>/</w:t>
            </w:r>
            <w:r w:rsidRPr="001E3D09">
              <w:rPr>
                <w:rFonts w:ascii="Times New Roman" w:eastAsia="Times New Roman" w:hAnsi="Times New Roman"/>
                <w:color w:val="000000"/>
                <w:w w:val="97"/>
              </w:rPr>
              <w:t>watch</w:t>
            </w:r>
            <w:r w:rsidRPr="001E3D09">
              <w:rPr>
                <w:rFonts w:ascii="Times New Roman" w:eastAsia="Times New Roman" w:hAnsi="Times New Roman"/>
                <w:color w:val="000000"/>
                <w:w w:val="97"/>
                <w:lang w:val="ru-RU"/>
              </w:rPr>
              <w:t>?</w:t>
            </w:r>
          </w:p>
          <w:p w:rsidR="00A0283B" w:rsidRPr="001E3D09" w:rsidRDefault="00A0283B" w:rsidP="001E3D09">
            <w:pPr>
              <w:autoSpaceDE w:val="0"/>
              <w:autoSpaceDN w:val="0"/>
              <w:spacing w:before="48" w:line="230" w:lineRule="auto"/>
              <w:ind w:left="44"/>
              <w:rPr>
                <w:rFonts w:ascii="Times New Roman" w:eastAsia="Times New Roman" w:hAnsi="Times New Roman"/>
                <w:color w:val="000000"/>
                <w:w w:val="97"/>
                <w:lang w:val="ru-RU"/>
              </w:rPr>
            </w:pPr>
            <w:r w:rsidRPr="001E3D09">
              <w:rPr>
                <w:rFonts w:ascii="Times New Roman" w:eastAsia="Times New Roman" w:hAnsi="Times New Roman"/>
                <w:color w:val="000000"/>
                <w:w w:val="97"/>
              </w:rPr>
              <w:t>v</w:t>
            </w:r>
            <w:r w:rsidRPr="001E3D09">
              <w:rPr>
                <w:rFonts w:ascii="Times New Roman" w:eastAsia="Times New Roman" w:hAnsi="Times New Roman"/>
                <w:color w:val="000000"/>
                <w:w w:val="97"/>
                <w:lang w:val="ru-RU"/>
              </w:rPr>
              <w:t>=</w:t>
            </w:r>
            <w:r w:rsidRPr="001E3D09">
              <w:rPr>
                <w:rFonts w:ascii="Times New Roman" w:eastAsia="Times New Roman" w:hAnsi="Times New Roman"/>
                <w:color w:val="000000"/>
                <w:w w:val="97"/>
              </w:rPr>
              <w:t>FX</w:t>
            </w:r>
            <w:r w:rsidRPr="001E3D09">
              <w:rPr>
                <w:rFonts w:ascii="Times New Roman" w:eastAsia="Times New Roman" w:hAnsi="Times New Roman"/>
                <w:color w:val="000000"/>
                <w:w w:val="97"/>
                <w:lang w:val="ru-RU"/>
              </w:rPr>
              <w:t>_</w:t>
            </w:r>
            <w:r w:rsidRPr="001E3D09">
              <w:rPr>
                <w:rFonts w:ascii="Times New Roman" w:eastAsia="Times New Roman" w:hAnsi="Times New Roman"/>
                <w:color w:val="000000"/>
                <w:w w:val="97"/>
              </w:rPr>
              <w:t>gftxCykQ</w:t>
            </w:r>
            <w:r w:rsidRPr="001E3D09">
              <w:rPr>
                <w:rFonts w:ascii="Times New Roman" w:eastAsia="Times New Roman" w:hAnsi="Times New Roman"/>
                <w:color w:val="000000"/>
                <w:w w:val="97"/>
                <w:lang w:val="ru-RU"/>
              </w:rPr>
              <w:br/>
              <w:t xml:space="preserve">Возникновение письменности на Руси - </w:t>
            </w:r>
            <w:r w:rsidRPr="001E3D09">
              <w:rPr>
                <w:rFonts w:ascii="Times New Roman" w:eastAsia="Times New Roman" w:hAnsi="Times New Roman"/>
                <w:color w:val="000000"/>
                <w:w w:val="97"/>
              </w:rPr>
              <w:t>https</w:t>
            </w:r>
            <w:r w:rsidRPr="001E3D09">
              <w:rPr>
                <w:rFonts w:ascii="Times New Roman" w:eastAsia="Times New Roman" w:hAnsi="Times New Roman"/>
                <w:color w:val="000000"/>
                <w:w w:val="97"/>
                <w:lang w:val="ru-RU"/>
              </w:rPr>
              <w:t>://</w:t>
            </w:r>
            <w:r w:rsidRPr="001E3D09">
              <w:rPr>
                <w:rFonts w:ascii="Times New Roman" w:eastAsia="Times New Roman" w:hAnsi="Times New Roman"/>
                <w:color w:val="000000"/>
                <w:w w:val="97"/>
              </w:rPr>
              <w:t>www</w:t>
            </w:r>
            <w:r w:rsidRPr="001E3D09">
              <w:rPr>
                <w:rFonts w:ascii="Times New Roman" w:eastAsia="Times New Roman" w:hAnsi="Times New Roman"/>
                <w:color w:val="000000"/>
                <w:w w:val="97"/>
                <w:lang w:val="ru-RU"/>
              </w:rPr>
              <w:t>.</w:t>
            </w:r>
            <w:r w:rsidRPr="001E3D09">
              <w:rPr>
                <w:rFonts w:ascii="Times New Roman" w:eastAsia="Times New Roman" w:hAnsi="Times New Roman"/>
                <w:color w:val="000000"/>
                <w:w w:val="97"/>
              </w:rPr>
              <w:t>youtube</w:t>
            </w:r>
            <w:r w:rsidRPr="001E3D09">
              <w:rPr>
                <w:rFonts w:ascii="Times New Roman" w:eastAsia="Times New Roman" w:hAnsi="Times New Roman"/>
                <w:color w:val="000000"/>
                <w:w w:val="97"/>
                <w:lang w:val="ru-RU"/>
              </w:rPr>
              <w:t>.</w:t>
            </w:r>
            <w:r w:rsidRPr="001E3D09">
              <w:rPr>
                <w:rFonts w:ascii="Times New Roman" w:eastAsia="Times New Roman" w:hAnsi="Times New Roman"/>
                <w:color w:val="000000"/>
                <w:w w:val="97"/>
              </w:rPr>
              <w:t>com</w:t>
            </w:r>
            <w:r w:rsidRPr="001E3D09">
              <w:rPr>
                <w:rFonts w:ascii="Times New Roman" w:eastAsia="Times New Roman" w:hAnsi="Times New Roman"/>
                <w:color w:val="000000"/>
                <w:w w:val="97"/>
                <w:lang w:val="ru-RU"/>
              </w:rPr>
              <w:t>/</w:t>
            </w:r>
            <w:r w:rsidRPr="001E3D09">
              <w:rPr>
                <w:rFonts w:ascii="Times New Roman" w:eastAsia="Times New Roman" w:hAnsi="Times New Roman"/>
                <w:color w:val="000000"/>
                <w:w w:val="97"/>
              </w:rPr>
              <w:t>watch</w:t>
            </w:r>
            <w:r w:rsidRPr="001E3D09">
              <w:rPr>
                <w:rFonts w:ascii="Times New Roman" w:eastAsia="Times New Roman" w:hAnsi="Times New Roman"/>
                <w:color w:val="000000"/>
                <w:w w:val="97"/>
                <w:lang w:val="ru-RU"/>
              </w:rPr>
              <w:t>?</w:t>
            </w:r>
          </w:p>
          <w:p w:rsidR="00A0283B" w:rsidRPr="001E3D09" w:rsidRDefault="00A0283B" w:rsidP="001E3D09">
            <w:pPr>
              <w:autoSpaceDE w:val="0"/>
              <w:autoSpaceDN w:val="0"/>
              <w:spacing w:before="48" w:line="230" w:lineRule="auto"/>
              <w:ind w:left="44"/>
              <w:rPr>
                <w:rFonts w:ascii="Times New Roman" w:eastAsia="Times New Roman" w:hAnsi="Times New Roman"/>
                <w:color w:val="000000"/>
                <w:w w:val="97"/>
              </w:rPr>
            </w:pPr>
            <w:r w:rsidRPr="001E3D09">
              <w:rPr>
                <w:rFonts w:ascii="Times New Roman" w:eastAsia="Times New Roman" w:hAnsi="Times New Roman"/>
                <w:color w:val="000000"/>
                <w:w w:val="97"/>
              </w:rPr>
              <w:t>v=drAhbnB0RsE</w:t>
            </w:r>
          </w:p>
        </w:tc>
      </w:tr>
      <w:tr w:rsidR="00A0283B" w:rsidRPr="00E87D65" w:rsidTr="00A0283B">
        <w:tc>
          <w:tcPr>
            <w:tcW w:w="561" w:type="dxa"/>
          </w:tcPr>
          <w:p w:rsidR="00A0283B" w:rsidRPr="001E3D09" w:rsidRDefault="00A0283B" w:rsidP="001E3D09">
            <w:pPr>
              <w:autoSpaceDE w:val="0"/>
              <w:autoSpaceDN w:val="0"/>
              <w:spacing w:before="48" w:line="230" w:lineRule="auto"/>
              <w:jc w:val="center"/>
              <w:rPr>
                <w:sz w:val="24"/>
                <w:szCs w:val="24"/>
              </w:rPr>
            </w:pPr>
            <w:r w:rsidRPr="001E3D09">
              <w:rPr>
                <w:rFonts w:ascii="Times New Roman" w:eastAsia="Times New Roman" w:hAnsi="Times New Roman"/>
                <w:color w:val="000000"/>
                <w:w w:val="97"/>
                <w:sz w:val="24"/>
                <w:szCs w:val="24"/>
              </w:rPr>
              <w:lastRenderedPageBreak/>
              <w:t>1.3.</w:t>
            </w:r>
          </w:p>
        </w:tc>
        <w:tc>
          <w:tcPr>
            <w:tcW w:w="2241" w:type="dxa"/>
            <w:gridSpan w:val="2"/>
          </w:tcPr>
          <w:p w:rsidR="00A0283B" w:rsidRPr="001E3D09" w:rsidRDefault="00A0283B" w:rsidP="001E3D09">
            <w:pPr>
              <w:autoSpaceDE w:val="0"/>
              <w:autoSpaceDN w:val="0"/>
              <w:spacing w:before="48" w:line="247" w:lineRule="auto"/>
              <w:ind w:left="46"/>
              <w:rPr>
                <w:sz w:val="24"/>
                <w:szCs w:val="24"/>
                <w:lang w:val="ru-RU"/>
              </w:rPr>
            </w:pPr>
            <w:r w:rsidRPr="001E3D09">
              <w:rPr>
                <w:rFonts w:ascii="Times New Roman" w:eastAsia="Times New Roman" w:hAnsi="Times New Roman"/>
                <w:b/>
                <w:color w:val="000000"/>
                <w:w w:val="97"/>
                <w:sz w:val="24"/>
                <w:szCs w:val="24"/>
                <w:lang w:val="ru-RU"/>
              </w:rPr>
              <w:t xml:space="preserve">Язык как зеркало национальной </w:t>
            </w:r>
            <w:r w:rsidRPr="001E3D09">
              <w:rPr>
                <w:sz w:val="24"/>
                <w:szCs w:val="24"/>
                <w:lang w:val="ru-RU"/>
              </w:rPr>
              <w:br/>
            </w:r>
            <w:r w:rsidRPr="001E3D09">
              <w:rPr>
                <w:rFonts w:ascii="Times New Roman" w:eastAsia="Times New Roman" w:hAnsi="Times New Roman"/>
                <w:b/>
                <w:color w:val="000000"/>
                <w:w w:val="97"/>
                <w:sz w:val="24"/>
                <w:szCs w:val="24"/>
                <w:lang w:val="ru-RU"/>
              </w:rPr>
              <w:t xml:space="preserve">культуры </w:t>
            </w:r>
          </w:p>
        </w:tc>
        <w:tc>
          <w:tcPr>
            <w:tcW w:w="699" w:type="dxa"/>
          </w:tcPr>
          <w:p w:rsidR="00A0283B" w:rsidRPr="001E3D09" w:rsidRDefault="00A0283B" w:rsidP="001E3D09">
            <w:pPr>
              <w:autoSpaceDE w:val="0"/>
              <w:autoSpaceDN w:val="0"/>
              <w:spacing w:before="48" w:line="230" w:lineRule="auto"/>
              <w:ind w:left="46"/>
              <w:rPr>
                <w:sz w:val="24"/>
                <w:szCs w:val="24"/>
              </w:rPr>
            </w:pPr>
            <w:r w:rsidRPr="001E3D09">
              <w:rPr>
                <w:rFonts w:ascii="Times New Roman" w:eastAsia="Times New Roman" w:hAnsi="Times New Roman"/>
                <w:color w:val="000000"/>
                <w:w w:val="97"/>
                <w:sz w:val="24"/>
                <w:szCs w:val="24"/>
              </w:rPr>
              <w:t>1</w:t>
            </w:r>
          </w:p>
        </w:tc>
        <w:tc>
          <w:tcPr>
            <w:tcW w:w="1002" w:type="dxa"/>
          </w:tcPr>
          <w:p w:rsidR="00A0283B" w:rsidRPr="001E3D09" w:rsidRDefault="00A0283B" w:rsidP="001E3D09">
            <w:pPr>
              <w:rPr>
                <w:sz w:val="24"/>
                <w:szCs w:val="24"/>
              </w:rPr>
            </w:pPr>
          </w:p>
        </w:tc>
        <w:tc>
          <w:tcPr>
            <w:tcW w:w="992" w:type="dxa"/>
          </w:tcPr>
          <w:p w:rsidR="00A0283B" w:rsidRPr="001E3D09" w:rsidRDefault="00A0283B" w:rsidP="001E3D09">
            <w:pPr>
              <w:rPr>
                <w:sz w:val="24"/>
                <w:szCs w:val="24"/>
              </w:rPr>
            </w:pPr>
          </w:p>
        </w:tc>
        <w:tc>
          <w:tcPr>
            <w:tcW w:w="1701" w:type="dxa"/>
          </w:tcPr>
          <w:p w:rsidR="00A0283B" w:rsidRPr="001E3D09" w:rsidRDefault="00A0283B" w:rsidP="001E3D09">
            <w:pPr>
              <w:autoSpaceDE w:val="0"/>
              <w:autoSpaceDN w:val="0"/>
              <w:spacing w:before="48" w:line="230" w:lineRule="auto"/>
              <w:jc w:val="center"/>
              <w:rPr>
                <w:sz w:val="24"/>
                <w:szCs w:val="24"/>
              </w:rPr>
            </w:pPr>
            <w:r w:rsidRPr="001E3D09">
              <w:rPr>
                <w:rFonts w:ascii="Times New Roman" w:eastAsia="Times New Roman" w:hAnsi="Times New Roman"/>
                <w:color w:val="000000"/>
                <w:w w:val="97"/>
                <w:sz w:val="24"/>
                <w:szCs w:val="24"/>
              </w:rPr>
              <w:t>21.09.2022</w:t>
            </w:r>
          </w:p>
        </w:tc>
        <w:tc>
          <w:tcPr>
            <w:tcW w:w="3106" w:type="dxa"/>
          </w:tcPr>
          <w:p w:rsidR="00A0283B" w:rsidRPr="001E3D09" w:rsidRDefault="00A0283B" w:rsidP="001E3D09">
            <w:pPr>
              <w:autoSpaceDE w:val="0"/>
              <w:autoSpaceDN w:val="0"/>
              <w:spacing w:before="48" w:line="254" w:lineRule="auto"/>
              <w:ind w:left="44"/>
              <w:rPr>
                <w:sz w:val="24"/>
                <w:szCs w:val="24"/>
                <w:lang w:val="ru-RU"/>
              </w:rPr>
            </w:pPr>
            <w:r w:rsidRPr="001E3D09">
              <w:rPr>
                <w:rFonts w:ascii="Times New Roman" w:eastAsia="Times New Roman" w:hAnsi="Times New Roman"/>
                <w:color w:val="000000"/>
                <w:w w:val="97"/>
                <w:sz w:val="24"/>
                <w:szCs w:val="24"/>
                <w:lang w:val="ru-RU"/>
              </w:rPr>
              <w:t xml:space="preserve">Распознавать и </w:t>
            </w:r>
            <w:r w:rsidRPr="001E3D09">
              <w:rPr>
                <w:sz w:val="24"/>
                <w:szCs w:val="24"/>
                <w:lang w:val="ru-RU"/>
              </w:rPr>
              <w:br/>
            </w:r>
            <w:r w:rsidRPr="001E3D09">
              <w:rPr>
                <w:rFonts w:ascii="Times New Roman" w:eastAsia="Times New Roman" w:hAnsi="Times New Roman"/>
                <w:color w:val="000000"/>
                <w:w w:val="97"/>
                <w:sz w:val="24"/>
                <w:szCs w:val="24"/>
                <w:lang w:val="ru-RU"/>
              </w:rPr>
              <w:t xml:space="preserve">правильно объяснять; значения изученных </w:t>
            </w:r>
            <w:r w:rsidRPr="001E3D09">
              <w:rPr>
                <w:sz w:val="24"/>
                <w:szCs w:val="24"/>
                <w:lang w:val="ru-RU"/>
              </w:rPr>
              <w:br/>
            </w:r>
            <w:r w:rsidRPr="001E3D09">
              <w:rPr>
                <w:rFonts w:ascii="Times New Roman" w:eastAsia="Times New Roman" w:hAnsi="Times New Roman"/>
                <w:color w:val="000000"/>
                <w:w w:val="97"/>
                <w:sz w:val="24"/>
                <w:szCs w:val="24"/>
                <w:lang w:val="ru-RU"/>
              </w:rPr>
              <w:t xml:space="preserve">слов с национально-; </w:t>
            </w:r>
            <w:r w:rsidRPr="001E3D09">
              <w:rPr>
                <w:sz w:val="24"/>
                <w:szCs w:val="24"/>
                <w:lang w:val="ru-RU"/>
              </w:rPr>
              <w:br/>
            </w:r>
            <w:r w:rsidRPr="001E3D09">
              <w:rPr>
                <w:rFonts w:ascii="Times New Roman" w:eastAsia="Times New Roman" w:hAnsi="Times New Roman"/>
                <w:color w:val="000000"/>
                <w:w w:val="97"/>
                <w:sz w:val="24"/>
                <w:szCs w:val="24"/>
                <w:lang w:val="ru-RU"/>
              </w:rPr>
              <w:t xml:space="preserve">культурным </w:t>
            </w:r>
            <w:r w:rsidRPr="001E3D09">
              <w:rPr>
                <w:sz w:val="24"/>
                <w:szCs w:val="24"/>
                <w:lang w:val="ru-RU"/>
              </w:rPr>
              <w:br/>
            </w:r>
            <w:r w:rsidRPr="001E3D09">
              <w:rPr>
                <w:rFonts w:ascii="Times New Roman" w:eastAsia="Times New Roman" w:hAnsi="Times New Roman"/>
                <w:color w:val="000000"/>
                <w:w w:val="97"/>
                <w:sz w:val="24"/>
                <w:szCs w:val="24"/>
                <w:lang w:val="ru-RU"/>
              </w:rPr>
              <w:t xml:space="preserve">компонентом; </w:t>
            </w:r>
            <w:r w:rsidRPr="001E3D09">
              <w:rPr>
                <w:sz w:val="24"/>
                <w:szCs w:val="24"/>
                <w:lang w:val="ru-RU"/>
              </w:rPr>
              <w:br/>
            </w:r>
            <w:r w:rsidRPr="001E3D09">
              <w:rPr>
                <w:rFonts w:ascii="Times New Roman" w:eastAsia="Times New Roman" w:hAnsi="Times New Roman"/>
                <w:color w:val="000000"/>
                <w:w w:val="97"/>
                <w:sz w:val="24"/>
                <w:szCs w:val="24"/>
                <w:lang w:val="ru-RU"/>
              </w:rPr>
              <w:t xml:space="preserve">правильно; </w:t>
            </w:r>
            <w:r w:rsidRPr="001E3D09">
              <w:rPr>
                <w:sz w:val="24"/>
                <w:szCs w:val="24"/>
                <w:lang w:val="ru-RU"/>
              </w:rPr>
              <w:br/>
            </w:r>
            <w:r w:rsidRPr="001E3D09">
              <w:rPr>
                <w:rFonts w:ascii="Times New Roman" w:eastAsia="Times New Roman" w:hAnsi="Times New Roman"/>
                <w:color w:val="000000"/>
                <w:w w:val="97"/>
                <w:sz w:val="24"/>
                <w:szCs w:val="24"/>
                <w:lang w:val="ru-RU"/>
              </w:rPr>
              <w:t xml:space="preserve">употреблять их в речи; Распознавать; </w:t>
            </w:r>
            <w:r w:rsidRPr="001E3D09">
              <w:rPr>
                <w:sz w:val="24"/>
                <w:szCs w:val="24"/>
                <w:lang w:val="ru-RU"/>
              </w:rPr>
              <w:br/>
            </w:r>
            <w:r w:rsidRPr="001E3D09">
              <w:rPr>
                <w:rFonts w:ascii="Times New Roman" w:eastAsia="Times New Roman" w:hAnsi="Times New Roman"/>
                <w:color w:val="000000"/>
                <w:w w:val="97"/>
                <w:sz w:val="24"/>
                <w:szCs w:val="24"/>
                <w:lang w:val="ru-RU"/>
              </w:rPr>
              <w:t xml:space="preserve">анализировать и; </w:t>
            </w:r>
            <w:r w:rsidRPr="001E3D09">
              <w:rPr>
                <w:sz w:val="24"/>
                <w:szCs w:val="24"/>
                <w:lang w:val="ru-RU"/>
              </w:rPr>
              <w:br/>
            </w:r>
            <w:r w:rsidRPr="001E3D09">
              <w:rPr>
                <w:rFonts w:ascii="Times New Roman" w:eastAsia="Times New Roman" w:hAnsi="Times New Roman"/>
                <w:color w:val="000000"/>
                <w:w w:val="97"/>
                <w:sz w:val="24"/>
                <w:szCs w:val="24"/>
                <w:lang w:val="ru-RU"/>
              </w:rPr>
              <w:t xml:space="preserve">характеризовать слова с живой внутренней; </w:t>
            </w:r>
            <w:r w:rsidRPr="001E3D09">
              <w:rPr>
                <w:sz w:val="24"/>
                <w:szCs w:val="24"/>
                <w:lang w:val="ru-RU"/>
              </w:rPr>
              <w:br/>
            </w:r>
            <w:r w:rsidRPr="001E3D09">
              <w:rPr>
                <w:rFonts w:ascii="Times New Roman" w:eastAsia="Times New Roman" w:hAnsi="Times New Roman"/>
                <w:color w:val="000000"/>
                <w:w w:val="97"/>
                <w:sz w:val="24"/>
                <w:szCs w:val="24"/>
                <w:lang w:val="ru-RU"/>
              </w:rPr>
              <w:t>формой;;</w:t>
            </w:r>
          </w:p>
        </w:tc>
        <w:tc>
          <w:tcPr>
            <w:tcW w:w="1173" w:type="dxa"/>
          </w:tcPr>
          <w:p w:rsidR="00A0283B" w:rsidRPr="001E3D09" w:rsidRDefault="00A0283B" w:rsidP="001E3D09">
            <w:pPr>
              <w:autoSpaceDE w:val="0"/>
              <w:autoSpaceDN w:val="0"/>
              <w:spacing w:before="48" w:line="230" w:lineRule="auto"/>
              <w:jc w:val="center"/>
              <w:rPr>
                <w:rFonts w:ascii="Times New Roman" w:eastAsia="Times New Roman" w:hAnsi="Times New Roman"/>
                <w:color w:val="000000"/>
                <w:w w:val="97"/>
                <w:lang w:val="ru-RU"/>
              </w:rPr>
            </w:pPr>
            <w:r w:rsidRPr="001E3D09">
              <w:rPr>
                <w:rFonts w:ascii="Times New Roman" w:eastAsia="Times New Roman" w:hAnsi="Times New Roman"/>
                <w:color w:val="000000"/>
                <w:w w:val="97"/>
                <w:lang w:val="ru-RU"/>
              </w:rPr>
              <w:t>Практическая работа;</w:t>
            </w:r>
          </w:p>
        </w:tc>
        <w:tc>
          <w:tcPr>
            <w:tcW w:w="2950" w:type="dxa"/>
          </w:tcPr>
          <w:p w:rsidR="00A0283B" w:rsidRPr="001E3D09" w:rsidRDefault="00A0283B" w:rsidP="001E3D09">
            <w:pPr>
              <w:autoSpaceDE w:val="0"/>
              <w:autoSpaceDN w:val="0"/>
              <w:spacing w:before="48" w:line="230" w:lineRule="auto"/>
              <w:ind w:left="44"/>
              <w:rPr>
                <w:rFonts w:ascii="Times New Roman" w:eastAsia="Times New Roman" w:hAnsi="Times New Roman"/>
                <w:color w:val="000000"/>
                <w:w w:val="97"/>
                <w:lang w:val="ru-RU"/>
              </w:rPr>
            </w:pPr>
            <w:r w:rsidRPr="001E3D09">
              <w:rPr>
                <w:rFonts w:ascii="Times New Roman" w:eastAsia="Times New Roman" w:hAnsi="Times New Roman"/>
                <w:color w:val="000000"/>
                <w:w w:val="97"/>
                <w:lang w:val="ru-RU"/>
              </w:rPr>
              <w:t xml:space="preserve">«Говорим по-русски». Язык как зеркало культуры </w:t>
            </w:r>
          </w:p>
          <w:p w:rsidR="00A0283B" w:rsidRPr="001E3D09" w:rsidRDefault="00A0283B" w:rsidP="001E3D09">
            <w:pPr>
              <w:autoSpaceDE w:val="0"/>
              <w:autoSpaceDN w:val="0"/>
              <w:spacing w:before="48" w:line="230" w:lineRule="auto"/>
              <w:ind w:left="44"/>
              <w:rPr>
                <w:rFonts w:ascii="Times New Roman" w:eastAsia="Times New Roman" w:hAnsi="Times New Roman"/>
                <w:color w:val="000000"/>
                <w:w w:val="97"/>
                <w:lang w:val="ru-RU"/>
              </w:rPr>
            </w:pPr>
            <w:r w:rsidRPr="001E3D09">
              <w:rPr>
                <w:rFonts w:ascii="Times New Roman" w:eastAsia="Times New Roman" w:hAnsi="Times New Roman"/>
                <w:color w:val="000000"/>
                <w:w w:val="97"/>
                <w:lang w:val="ru-RU"/>
              </w:rPr>
              <w:t xml:space="preserve">https://www.youtube.com/watch?v=lQLs9gB2w90 </w:t>
            </w:r>
          </w:p>
          <w:p w:rsidR="00A0283B" w:rsidRPr="001E3D09" w:rsidRDefault="00A0283B" w:rsidP="001E3D09">
            <w:pPr>
              <w:autoSpaceDE w:val="0"/>
              <w:autoSpaceDN w:val="0"/>
              <w:spacing w:before="48" w:line="230" w:lineRule="auto"/>
              <w:ind w:left="44"/>
              <w:rPr>
                <w:rFonts w:ascii="Times New Roman" w:eastAsia="Times New Roman" w:hAnsi="Times New Roman"/>
                <w:color w:val="000000"/>
                <w:w w:val="97"/>
                <w:lang w:val="ru-RU"/>
              </w:rPr>
            </w:pPr>
            <w:r w:rsidRPr="001E3D09">
              <w:rPr>
                <w:rFonts w:ascii="Times New Roman" w:eastAsia="Times New Roman" w:hAnsi="Times New Roman"/>
                <w:color w:val="000000"/>
                <w:w w:val="97"/>
                <w:lang w:val="ru-RU"/>
              </w:rPr>
              <w:t xml:space="preserve">Язык - волшебное зеркало мира и национальной культуры </w:t>
            </w:r>
          </w:p>
          <w:p w:rsidR="00A0283B" w:rsidRPr="001E3D09" w:rsidRDefault="00A0283B" w:rsidP="001E3D09">
            <w:pPr>
              <w:autoSpaceDE w:val="0"/>
              <w:autoSpaceDN w:val="0"/>
              <w:spacing w:before="48" w:line="230" w:lineRule="auto"/>
              <w:ind w:left="44"/>
              <w:rPr>
                <w:rFonts w:ascii="Times New Roman" w:eastAsia="Times New Roman" w:hAnsi="Times New Roman"/>
                <w:color w:val="000000"/>
                <w:w w:val="97"/>
                <w:lang w:val="ru-RU"/>
              </w:rPr>
            </w:pPr>
            <w:r w:rsidRPr="001E3D09">
              <w:rPr>
                <w:rFonts w:ascii="Times New Roman" w:eastAsia="Times New Roman" w:hAnsi="Times New Roman"/>
                <w:color w:val="000000"/>
                <w:w w:val="97"/>
                <w:lang w:val="ru-RU"/>
              </w:rPr>
              <w:t>https://www.youtube.com/watch?v=eRo-SdTeDRc</w:t>
            </w:r>
          </w:p>
        </w:tc>
      </w:tr>
      <w:tr w:rsidR="00A0283B" w:rsidRPr="00E87D65" w:rsidTr="00A0283B">
        <w:tc>
          <w:tcPr>
            <w:tcW w:w="561" w:type="dxa"/>
          </w:tcPr>
          <w:p w:rsidR="00A0283B" w:rsidRPr="001E3D09" w:rsidRDefault="00A0283B" w:rsidP="001E3D09">
            <w:pPr>
              <w:autoSpaceDE w:val="0"/>
              <w:autoSpaceDN w:val="0"/>
              <w:spacing w:before="48" w:line="230" w:lineRule="auto"/>
              <w:jc w:val="center"/>
              <w:rPr>
                <w:sz w:val="24"/>
                <w:szCs w:val="24"/>
              </w:rPr>
            </w:pPr>
            <w:r w:rsidRPr="001E3D09">
              <w:rPr>
                <w:rFonts w:ascii="Times New Roman" w:eastAsia="Times New Roman" w:hAnsi="Times New Roman"/>
                <w:color w:val="000000"/>
                <w:w w:val="97"/>
                <w:sz w:val="24"/>
                <w:szCs w:val="24"/>
              </w:rPr>
              <w:t>1.4.</w:t>
            </w:r>
          </w:p>
        </w:tc>
        <w:tc>
          <w:tcPr>
            <w:tcW w:w="2241" w:type="dxa"/>
            <w:gridSpan w:val="2"/>
          </w:tcPr>
          <w:p w:rsidR="00A0283B" w:rsidRPr="001E3D09" w:rsidRDefault="00A0283B" w:rsidP="001E3D09">
            <w:pPr>
              <w:autoSpaceDE w:val="0"/>
              <w:autoSpaceDN w:val="0"/>
              <w:spacing w:before="48" w:line="252" w:lineRule="auto"/>
              <w:ind w:left="46"/>
              <w:rPr>
                <w:sz w:val="24"/>
                <w:szCs w:val="24"/>
                <w:lang w:val="ru-RU"/>
              </w:rPr>
            </w:pPr>
            <w:r w:rsidRPr="001E3D09">
              <w:rPr>
                <w:rFonts w:ascii="Times New Roman" w:eastAsia="Times New Roman" w:hAnsi="Times New Roman"/>
                <w:b/>
                <w:color w:val="000000"/>
                <w:w w:val="97"/>
                <w:sz w:val="24"/>
                <w:szCs w:val="24"/>
                <w:lang w:val="ru-RU"/>
              </w:rPr>
              <w:t xml:space="preserve">Слово как </w:t>
            </w:r>
            <w:r w:rsidRPr="001E3D09">
              <w:rPr>
                <w:sz w:val="24"/>
                <w:szCs w:val="24"/>
                <w:lang w:val="ru-RU"/>
              </w:rPr>
              <w:br/>
            </w:r>
            <w:r w:rsidRPr="001E3D09">
              <w:rPr>
                <w:rFonts w:ascii="Times New Roman" w:eastAsia="Times New Roman" w:hAnsi="Times New Roman"/>
                <w:b/>
                <w:color w:val="000000"/>
                <w:w w:val="97"/>
                <w:sz w:val="24"/>
                <w:szCs w:val="24"/>
                <w:lang w:val="ru-RU"/>
              </w:rPr>
              <w:t xml:space="preserve">хранилище </w:t>
            </w:r>
            <w:r w:rsidRPr="001E3D09">
              <w:rPr>
                <w:sz w:val="24"/>
                <w:szCs w:val="24"/>
                <w:lang w:val="ru-RU"/>
              </w:rPr>
              <w:br/>
            </w:r>
            <w:r w:rsidRPr="001E3D09">
              <w:rPr>
                <w:rFonts w:ascii="Times New Roman" w:eastAsia="Times New Roman" w:hAnsi="Times New Roman"/>
                <w:b/>
                <w:color w:val="000000"/>
                <w:w w:val="97"/>
                <w:sz w:val="24"/>
                <w:szCs w:val="24"/>
                <w:lang w:val="ru-RU"/>
              </w:rPr>
              <w:t xml:space="preserve">материальной и духовной </w:t>
            </w:r>
            <w:r w:rsidRPr="001E3D09">
              <w:rPr>
                <w:sz w:val="24"/>
                <w:szCs w:val="24"/>
                <w:lang w:val="ru-RU"/>
              </w:rPr>
              <w:br/>
            </w:r>
            <w:r w:rsidRPr="001E3D09">
              <w:rPr>
                <w:rFonts w:ascii="Times New Roman" w:eastAsia="Times New Roman" w:hAnsi="Times New Roman"/>
                <w:b/>
                <w:color w:val="000000"/>
                <w:w w:val="97"/>
                <w:sz w:val="24"/>
                <w:szCs w:val="24"/>
                <w:lang w:val="ru-RU"/>
              </w:rPr>
              <w:t>культуры народа</w:t>
            </w:r>
          </w:p>
        </w:tc>
        <w:tc>
          <w:tcPr>
            <w:tcW w:w="699" w:type="dxa"/>
          </w:tcPr>
          <w:p w:rsidR="00A0283B" w:rsidRPr="001E3D09" w:rsidRDefault="00A0283B" w:rsidP="001E3D09">
            <w:pPr>
              <w:autoSpaceDE w:val="0"/>
              <w:autoSpaceDN w:val="0"/>
              <w:spacing w:before="48" w:line="230" w:lineRule="auto"/>
              <w:ind w:left="46"/>
              <w:rPr>
                <w:sz w:val="24"/>
                <w:szCs w:val="24"/>
              </w:rPr>
            </w:pPr>
            <w:r w:rsidRPr="001E3D09">
              <w:rPr>
                <w:rFonts w:ascii="Times New Roman" w:eastAsia="Times New Roman" w:hAnsi="Times New Roman"/>
                <w:color w:val="000000"/>
                <w:w w:val="97"/>
                <w:sz w:val="24"/>
                <w:szCs w:val="24"/>
              </w:rPr>
              <w:t>1</w:t>
            </w:r>
          </w:p>
        </w:tc>
        <w:tc>
          <w:tcPr>
            <w:tcW w:w="1002" w:type="dxa"/>
          </w:tcPr>
          <w:p w:rsidR="00A0283B" w:rsidRPr="001E3D09" w:rsidRDefault="00A0283B" w:rsidP="001E3D09">
            <w:pPr>
              <w:rPr>
                <w:sz w:val="24"/>
                <w:szCs w:val="24"/>
              </w:rPr>
            </w:pPr>
          </w:p>
        </w:tc>
        <w:tc>
          <w:tcPr>
            <w:tcW w:w="992" w:type="dxa"/>
          </w:tcPr>
          <w:p w:rsidR="00A0283B" w:rsidRPr="001E3D09" w:rsidRDefault="00A0283B" w:rsidP="001E3D09">
            <w:pPr>
              <w:rPr>
                <w:sz w:val="24"/>
                <w:szCs w:val="24"/>
              </w:rPr>
            </w:pPr>
          </w:p>
        </w:tc>
        <w:tc>
          <w:tcPr>
            <w:tcW w:w="1701" w:type="dxa"/>
          </w:tcPr>
          <w:p w:rsidR="00A0283B" w:rsidRPr="001E3D09" w:rsidRDefault="00A0283B" w:rsidP="001E3D09">
            <w:pPr>
              <w:autoSpaceDE w:val="0"/>
              <w:autoSpaceDN w:val="0"/>
              <w:spacing w:before="48" w:line="230" w:lineRule="auto"/>
              <w:jc w:val="center"/>
              <w:rPr>
                <w:sz w:val="24"/>
                <w:szCs w:val="24"/>
              </w:rPr>
            </w:pPr>
            <w:r w:rsidRPr="001E3D09">
              <w:rPr>
                <w:rFonts w:ascii="Times New Roman" w:eastAsia="Times New Roman" w:hAnsi="Times New Roman"/>
                <w:color w:val="000000"/>
                <w:w w:val="97"/>
                <w:sz w:val="24"/>
                <w:szCs w:val="24"/>
              </w:rPr>
              <w:t>28.09.2022</w:t>
            </w:r>
          </w:p>
        </w:tc>
        <w:tc>
          <w:tcPr>
            <w:tcW w:w="3106" w:type="dxa"/>
          </w:tcPr>
          <w:p w:rsidR="00A0283B" w:rsidRPr="001E3D09" w:rsidRDefault="00A0283B" w:rsidP="001E3D09">
            <w:pPr>
              <w:autoSpaceDE w:val="0"/>
              <w:autoSpaceDN w:val="0"/>
              <w:spacing w:before="48" w:line="254" w:lineRule="auto"/>
              <w:ind w:left="44"/>
              <w:rPr>
                <w:sz w:val="24"/>
                <w:szCs w:val="24"/>
                <w:lang w:val="ru-RU"/>
              </w:rPr>
            </w:pPr>
            <w:r w:rsidRPr="001E3D09">
              <w:rPr>
                <w:rFonts w:ascii="Times New Roman" w:eastAsia="Times New Roman" w:hAnsi="Times New Roman"/>
                <w:color w:val="000000"/>
                <w:w w:val="97"/>
                <w:sz w:val="24"/>
                <w:szCs w:val="24"/>
                <w:lang w:val="ru-RU"/>
              </w:rPr>
              <w:t xml:space="preserve">Распознавать и </w:t>
            </w:r>
            <w:r w:rsidRPr="001E3D09">
              <w:rPr>
                <w:sz w:val="24"/>
                <w:szCs w:val="24"/>
                <w:lang w:val="ru-RU"/>
              </w:rPr>
              <w:br/>
            </w:r>
            <w:r w:rsidRPr="001E3D09">
              <w:rPr>
                <w:rFonts w:ascii="Times New Roman" w:eastAsia="Times New Roman" w:hAnsi="Times New Roman"/>
                <w:color w:val="000000"/>
                <w:w w:val="97"/>
                <w:sz w:val="24"/>
                <w:szCs w:val="24"/>
                <w:lang w:val="ru-RU"/>
              </w:rPr>
              <w:t xml:space="preserve">правильно объяснять; </w:t>
            </w:r>
            <w:r w:rsidRPr="001E3D09">
              <w:rPr>
                <w:sz w:val="24"/>
                <w:szCs w:val="24"/>
                <w:lang w:val="ru-RU"/>
              </w:rPr>
              <w:br/>
            </w:r>
            <w:r w:rsidRPr="001E3D09">
              <w:rPr>
                <w:rFonts w:ascii="Times New Roman" w:eastAsia="Times New Roman" w:hAnsi="Times New Roman"/>
                <w:color w:val="000000"/>
                <w:w w:val="97"/>
                <w:sz w:val="24"/>
                <w:szCs w:val="24"/>
                <w:lang w:val="ru-RU"/>
              </w:rPr>
              <w:t xml:space="preserve">значения изученных </w:t>
            </w:r>
            <w:r w:rsidRPr="001E3D09">
              <w:rPr>
                <w:sz w:val="24"/>
                <w:szCs w:val="24"/>
                <w:lang w:val="ru-RU"/>
              </w:rPr>
              <w:br/>
            </w:r>
            <w:r w:rsidRPr="001E3D09">
              <w:rPr>
                <w:rFonts w:ascii="Times New Roman" w:eastAsia="Times New Roman" w:hAnsi="Times New Roman"/>
                <w:color w:val="000000"/>
                <w:w w:val="97"/>
                <w:sz w:val="24"/>
                <w:szCs w:val="24"/>
                <w:lang w:val="ru-RU"/>
              </w:rPr>
              <w:t xml:space="preserve">слов с национально-; </w:t>
            </w:r>
            <w:r w:rsidRPr="001E3D09">
              <w:rPr>
                <w:sz w:val="24"/>
                <w:szCs w:val="24"/>
                <w:lang w:val="ru-RU"/>
              </w:rPr>
              <w:br/>
            </w:r>
            <w:r w:rsidRPr="001E3D09">
              <w:rPr>
                <w:rFonts w:ascii="Times New Roman" w:eastAsia="Times New Roman" w:hAnsi="Times New Roman"/>
                <w:color w:val="000000"/>
                <w:w w:val="97"/>
                <w:sz w:val="24"/>
                <w:szCs w:val="24"/>
                <w:lang w:val="ru-RU"/>
              </w:rPr>
              <w:t xml:space="preserve">культурным </w:t>
            </w:r>
            <w:r w:rsidRPr="001E3D09">
              <w:rPr>
                <w:sz w:val="24"/>
                <w:szCs w:val="24"/>
                <w:lang w:val="ru-RU"/>
              </w:rPr>
              <w:br/>
            </w:r>
            <w:r w:rsidRPr="001E3D09">
              <w:rPr>
                <w:rFonts w:ascii="Times New Roman" w:eastAsia="Times New Roman" w:hAnsi="Times New Roman"/>
                <w:color w:val="000000"/>
                <w:w w:val="97"/>
                <w:sz w:val="24"/>
                <w:szCs w:val="24"/>
                <w:lang w:val="ru-RU"/>
              </w:rPr>
              <w:t xml:space="preserve">компонентом; </w:t>
            </w:r>
            <w:r w:rsidRPr="001E3D09">
              <w:rPr>
                <w:sz w:val="24"/>
                <w:szCs w:val="24"/>
                <w:lang w:val="ru-RU"/>
              </w:rPr>
              <w:br/>
            </w:r>
            <w:r w:rsidRPr="001E3D09">
              <w:rPr>
                <w:rFonts w:ascii="Times New Roman" w:eastAsia="Times New Roman" w:hAnsi="Times New Roman"/>
                <w:color w:val="000000"/>
                <w:w w:val="97"/>
                <w:sz w:val="24"/>
                <w:szCs w:val="24"/>
                <w:lang w:val="ru-RU"/>
              </w:rPr>
              <w:t xml:space="preserve">правильно; </w:t>
            </w:r>
            <w:r w:rsidRPr="001E3D09">
              <w:rPr>
                <w:sz w:val="24"/>
                <w:szCs w:val="24"/>
                <w:lang w:val="ru-RU"/>
              </w:rPr>
              <w:br/>
            </w:r>
            <w:r w:rsidRPr="001E3D09">
              <w:rPr>
                <w:rFonts w:ascii="Times New Roman" w:eastAsia="Times New Roman" w:hAnsi="Times New Roman"/>
                <w:color w:val="000000"/>
                <w:w w:val="97"/>
                <w:sz w:val="24"/>
                <w:szCs w:val="24"/>
                <w:lang w:val="ru-RU"/>
              </w:rPr>
              <w:t xml:space="preserve">употреблять их в речи; Извлекать и </w:t>
            </w:r>
            <w:r w:rsidRPr="001E3D09">
              <w:rPr>
                <w:sz w:val="24"/>
                <w:szCs w:val="24"/>
                <w:lang w:val="ru-RU"/>
              </w:rPr>
              <w:br/>
            </w:r>
            <w:r w:rsidRPr="001E3D09">
              <w:rPr>
                <w:rFonts w:ascii="Times New Roman" w:eastAsia="Times New Roman" w:hAnsi="Times New Roman"/>
                <w:color w:val="000000"/>
                <w:w w:val="97"/>
                <w:sz w:val="24"/>
                <w:szCs w:val="24"/>
                <w:lang w:val="ru-RU"/>
              </w:rPr>
              <w:t xml:space="preserve">анализировать </w:t>
            </w:r>
            <w:r w:rsidRPr="001E3D09">
              <w:rPr>
                <w:sz w:val="24"/>
                <w:szCs w:val="24"/>
                <w:lang w:val="ru-RU"/>
              </w:rPr>
              <w:br/>
            </w:r>
            <w:r w:rsidRPr="001E3D09">
              <w:rPr>
                <w:rFonts w:ascii="Times New Roman" w:eastAsia="Times New Roman" w:hAnsi="Times New Roman"/>
                <w:color w:val="000000"/>
                <w:w w:val="97"/>
                <w:sz w:val="24"/>
                <w:szCs w:val="24"/>
                <w:lang w:val="ru-RU"/>
              </w:rPr>
              <w:t xml:space="preserve">информацию из; </w:t>
            </w:r>
            <w:r w:rsidRPr="001E3D09">
              <w:rPr>
                <w:sz w:val="24"/>
                <w:szCs w:val="24"/>
                <w:lang w:val="ru-RU"/>
              </w:rPr>
              <w:br/>
            </w:r>
            <w:r w:rsidRPr="001E3D09">
              <w:rPr>
                <w:rFonts w:ascii="Times New Roman" w:eastAsia="Times New Roman" w:hAnsi="Times New Roman"/>
                <w:color w:val="000000"/>
                <w:w w:val="97"/>
                <w:sz w:val="24"/>
                <w:szCs w:val="24"/>
                <w:lang w:val="ru-RU"/>
              </w:rPr>
              <w:t xml:space="preserve">научно-популярных </w:t>
            </w:r>
            <w:r w:rsidRPr="001E3D09">
              <w:rPr>
                <w:sz w:val="24"/>
                <w:szCs w:val="24"/>
                <w:lang w:val="ru-RU"/>
              </w:rPr>
              <w:br/>
            </w:r>
            <w:r w:rsidRPr="001E3D09">
              <w:rPr>
                <w:rFonts w:ascii="Times New Roman" w:eastAsia="Times New Roman" w:hAnsi="Times New Roman"/>
                <w:color w:val="000000"/>
                <w:w w:val="97"/>
                <w:sz w:val="24"/>
                <w:szCs w:val="24"/>
                <w:lang w:val="ru-RU"/>
              </w:rPr>
              <w:t xml:space="preserve">текстов о предметах и; явлениях </w:t>
            </w:r>
            <w:r w:rsidRPr="001E3D09">
              <w:rPr>
                <w:sz w:val="24"/>
                <w:szCs w:val="24"/>
                <w:lang w:val="ru-RU"/>
              </w:rPr>
              <w:br/>
            </w:r>
            <w:r w:rsidRPr="001E3D09">
              <w:rPr>
                <w:rFonts w:ascii="Times New Roman" w:eastAsia="Times New Roman" w:hAnsi="Times New Roman"/>
                <w:color w:val="000000"/>
                <w:w w:val="97"/>
                <w:sz w:val="24"/>
                <w:szCs w:val="24"/>
                <w:lang w:val="ru-RU"/>
              </w:rPr>
              <w:lastRenderedPageBreak/>
              <w:t>традиционного русского быта;;</w:t>
            </w:r>
          </w:p>
        </w:tc>
        <w:tc>
          <w:tcPr>
            <w:tcW w:w="1173" w:type="dxa"/>
          </w:tcPr>
          <w:p w:rsidR="00A0283B" w:rsidRPr="001E3D09" w:rsidRDefault="00A0283B" w:rsidP="001E3D09">
            <w:pPr>
              <w:autoSpaceDE w:val="0"/>
              <w:autoSpaceDN w:val="0"/>
              <w:spacing w:before="48" w:line="230" w:lineRule="auto"/>
              <w:jc w:val="center"/>
              <w:rPr>
                <w:sz w:val="24"/>
                <w:szCs w:val="24"/>
              </w:rPr>
            </w:pPr>
            <w:r w:rsidRPr="001E3D09">
              <w:rPr>
                <w:rFonts w:ascii="Times New Roman" w:eastAsia="Times New Roman" w:hAnsi="Times New Roman"/>
                <w:color w:val="000000"/>
                <w:w w:val="97"/>
                <w:sz w:val="24"/>
                <w:szCs w:val="24"/>
              </w:rPr>
              <w:lastRenderedPageBreak/>
              <w:t>Устныйопрос;</w:t>
            </w:r>
          </w:p>
        </w:tc>
        <w:tc>
          <w:tcPr>
            <w:tcW w:w="2950" w:type="dxa"/>
          </w:tcPr>
          <w:p w:rsidR="00A0283B" w:rsidRPr="001E3D09" w:rsidRDefault="00A0283B" w:rsidP="001E3D09">
            <w:pPr>
              <w:autoSpaceDE w:val="0"/>
              <w:autoSpaceDN w:val="0"/>
              <w:spacing w:before="48" w:line="230" w:lineRule="auto"/>
              <w:ind w:left="44"/>
              <w:rPr>
                <w:rFonts w:ascii="Times New Roman" w:eastAsia="Times New Roman" w:hAnsi="Times New Roman"/>
                <w:color w:val="000000"/>
                <w:w w:val="97"/>
                <w:lang w:val="ru-RU"/>
              </w:rPr>
            </w:pPr>
            <w:r w:rsidRPr="001E3D09">
              <w:rPr>
                <w:rFonts w:ascii="Times New Roman" w:eastAsia="Times New Roman" w:hAnsi="Times New Roman"/>
                <w:color w:val="000000"/>
                <w:w w:val="97"/>
                <w:lang w:val="ru-RU"/>
              </w:rPr>
              <w:t xml:space="preserve">5 класс родной язык История в слове: наименования предметов </w:t>
            </w:r>
          </w:p>
          <w:p w:rsidR="00A0283B" w:rsidRPr="001E3D09" w:rsidRDefault="00A0283B" w:rsidP="001E3D09">
            <w:pPr>
              <w:autoSpaceDE w:val="0"/>
              <w:autoSpaceDN w:val="0"/>
              <w:spacing w:before="48" w:line="230" w:lineRule="auto"/>
              <w:ind w:left="44"/>
              <w:rPr>
                <w:rFonts w:ascii="Times New Roman" w:eastAsia="Times New Roman" w:hAnsi="Times New Roman"/>
                <w:color w:val="000000"/>
                <w:w w:val="97"/>
                <w:lang w:val="ru-RU"/>
              </w:rPr>
            </w:pPr>
            <w:r w:rsidRPr="001E3D09">
              <w:rPr>
                <w:rFonts w:ascii="Times New Roman" w:eastAsia="Times New Roman" w:hAnsi="Times New Roman"/>
                <w:color w:val="000000"/>
                <w:w w:val="97"/>
                <w:lang w:val="ru-RU"/>
              </w:rPr>
              <w:t xml:space="preserve">традиционной русской одежды </w:t>
            </w:r>
          </w:p>
          <w:p w:rsidR="00A0283B" w:rsidRPr="001E3D09" w:rsidRDefault="00A0283B" w:rsidP="001E3D09">
            <w:pPr>
              <w:autoSpaceDE w:val="0"/>
              <w:autoSpaceDN w:val="0"/>
              <w:spacing w:before="48" w:line="230" w:lineRule="auto"/>
              <w:ind w:left="44"/>
              <w:rPr>
                <w:rFonts w:ascii="Times New Roman" w:eastAsia="Times New Roman" w:hAnsi="Times New Roman"/>
                <w:color w:val="000000"/>
                <w:w w:val="97"/>
                <w:lang w:val="ru-RU"/>
              </w:rPr>
            </w:pPr>
            <w:r w:rsidRPr="001E3D09">
              <w:rPr>
                <w:rFonts w:ascii="Times New Roman" w:eastAsia="Times New Roman" w:hAnsi="Times New Roman"/>
                <w:color w:val="000000"/>
                <w:w w:val="97"/>
                <w:lang w:val="ru-RU"/>
              </w:rPr>
              <w:t>https://www.youtube.com/watch?v=w5soB_4argE</w:t>
            </w:r>
          </w:p>
        </w:tc>
      </w:tr>
      <w:tr w:rsidR="00A0283B" w:rsidRPr="00E87D65" w:rsidTr="00A0283B">
        <w:tc>
          <w:tcPr>
            <w:tcW w:w="561" w:type="dxa"/>
          </w:tcPr>
          <w:p w:rsidR="00A0283B" w:rsidRPr="001E3D09" w:rsidRDefault="00A0283B" w:rsidP="001E3D09">
            <w:pPr>
              <w:autoSpaceDE w:val="0"/>
              <w:autoSpaceDN w:val="0"/>
              <w:spacing w:before="48" w:line="230" w:lineRule="auto"/>
              <w:jc w:val="center"/>
              <w:rPr>
                <w:sz w:val="24"/>
                <w:szCs w:val="24"/>
              </w:rPr>
            </w:pPr>
            <w:r w:rsidRPr="001E3D09">
              <w:rPr>
                <w:rFonts w:ascii="Times New Roman" w:eastAsia="Times New Roman" w:hAnsi="Times New Roman"/>
                <w:color w:val="000000"/>
                <w:w w:val="97"/>
                <w:sz w:val="24"/>
                <w:szCs w:val="24"/>
              </w:rPr>
              <w:lastRenderedPageBreak/>
              <w:t>1.5.</w:t>
            </w:r>
          </w:p>
        </w:tc>
        <w:tc>
          <w:tcPr>
            <w:tcW w:w="2241" w:type="dxa"/>
            <w:gridSpan w:val="2"/>
          </w:tcPr>
          <w:p w:rsidR="00A0283B" w:rsidRPr="001E3D09" w:rsidRDefault="00A0283B" w:rsidP="001E3D09">
            <w:pPr>
              <w:autoSpaceDE w:val="0"/>
              <w:autoSpaceDN w:val="0"/>
              <w:spacing w:before="48" w:line="230" w:lineRule="auto"/>
              <w:ind w:left="46"/>
              <w:rPr>
                <w:sz w:val="24"/>
                <w:szCs w:val="24"/>
                <w:lang w:val="ru-RU"/>
              </w:rPr>
            </w:pPr>
            <w:r w:rsidRPr="001E3D09">
              <w:rPr>
                <w:rFonts w:ascii="Times New Roman" w:eastAsia="Times New Roman" w:hAnsi="Times New Roman"/>
                <w:b/>
                <w:color w:val="000000"/>
                <w:w w:val="97"/>
                <w:sz w:val="24"/>
                <w:szCs w:val="24"/>
                <w:lang w:val="ru-RU"/>
              </w:rPr>
              <w:t>Загадки.</w:t>
            </w:r>
          </w:p>
          <w:p w:rsidR="00A0283B" w:rsidRPr="001E3D09" w:rsidRDefault="00A0283B" w:rsidP="001E3D09">
            <w:pPr>
              <w:autoSpaceDE w:val="0"/>
              <w:autoSpaceDN w:val="0"/>
              <w:spacing w:before="12" w:line="245" w:lineRule="auto"/>
              <w:ind w:left="46"/>
              <w:rPr>
                <w:sz w:val="24"/>
                <w:szCs w:val="24"/>
                <w:lang w:val="ru-RU"/>
              </w:rPr>
            </w:pPr>
            <w:r w:rsidRPr="001E3D09">
              <w:rPr>
                <w:rFonts w:ascii="Times New Roman" w:eastAsia="Times New Roman" w:hAnsi="Times New Roman"/>
                <w:b/>
                <w:color w:val="000000"/>
                <w:w w:val="97"/>
                <w:sz w:val="24"/>
                <w:szCs w:val="24"/>
                <w:lang w:val="ru-RU"/>
              </w:rPr>
              <w:t>Метафоричность русской загадки.</w:t>
            </w:r>
          </w:p>
          <w:p w:rsidR="00A0283B" w:rsidRPr="001E3D09" w:rsidRDefault="00A0283B" w:rsidP="001E3D09">
            <w:pPr>
              <w:autoSpaceDE w:val="0"/>
              <w:autoSpaceDN w:val="0"/>
              <w:spacing w:before="12" w:line="252" w:lineRule="auto"/>
              <w:ind w:left="46" w:right="144"/>
              <w:rPr>
                <w:sz w:val="24"/>
                <w:szCs w:val="24"/>
                <w:lang w:val="ru-RU"/>
              </w:rPr>
            </w:pPr>
            <w:r w:rsidRPr="001E3D09">
              <w:rPr>
                <w:rFonts w:ascii="Times New Roman" w:eastAsia="Times New Roman" w:hAnsi="Times New Roman"/>
                <w:b/>
                <w:color w:val="000000"/>
                <w:w w:val="97"/>
                <w:sz w:val="24"/>
                <w:szCs w:val="24"/>
                <w:lang w:val="ru-RU"/>
              </w:rPr>
              <w:t xml:space="preserve">Метафоры </w:t>
            </w:r>
            <w:r w:rsidRPr="001E3D09">
              <w:rPr>
                <w:sz w:val="24"/>
                <w:szCs w:val="24"/>
                <w:lang w:val="ru-RU"/>
              </w:rPr>
              <w:br/>
            </w:r>
            <w:r w:rsidRPr="001E3D09">
              <w:rPr>
                <w:rFonts w:ascii="Times New Roman" w:eastAsia="Times New Roman" w:hAnsi="Times New Roman"/>
                <w:b/>
                <w:color w:val="000000"/>
                <w:w w:val="97"/>
                <w:sz w:val="24"/>
                <w:szCs w:val="24"/>
                <w:lang w:val="ru-RU"/>
              </w:rPr>
              <w:t xml:space="preserve">общеязыковые и художественные, их национально-культурная </w:t>
            </w:r>
            <w:r w:rsidRPr="001E3D09">
              <w:rPr>
                <w:sz w:val="24"/>
                <w:szCs w:val="24"/>
                <w:lang w:val="ru-RU"/>
              </w:rPr>
              <w:br/>
            </w:r>
            <w:r w:rsidRPr="001E3D09">
              <w:rPr>
                <w:rFonts w:ascii="Times New Roman" w:eastAsia="Times New Roman" w:hAnsi="Times New Roman"/>
                <w:b/>
                <w:color w:val="000000"/>
                <w:w w:val="97"/>
                <w:sz w:val="24"/>
                <w:szCs w:val="24"/>
                <w:lang w:val="ru-RU"/>
              </w:rPr>
              <w:t>специфика.</w:t>
            </w:r>
          </w:p>
          <w:p w:rsidR="00A0283B" w:rsidRPr="001E3D09" w:rsidRDefault="00A0283B" w:rsidP="001E3D09">
            <w:pPr>
              <w:autoSpaceDE w:val="0"/>
              <w:autoSpaceDN w:val="0"/>
              <w:spacing w:before="12" w:line="252" w:lineRule="auto"/>
              <w:ind w:left="46"/>
              <w:rPr>
                <w:sz w:val="24"/>
                <w:szCs w:val="24"/>
                <w:lang w:val="ru-RU"/>
              </w:rPr>
            </w:pPr>
            <w:r w:rsidRPr="001E3D09">
              <w:rPr>
                <w:rFonts w:ascii="Times New Roman" w:eastAsia="Times New Roman" w:hAnsi="Times New Roman"/>
                <w:b/>
                <w:color w:val="000000"/>
                <w:w w:val="97"/>
                <w:sz w:val="24"/>
                <w:szCs w:val="24"/>
                <w:lang w:val="ru-RU"/>
              </w:rPr>
              <w:t xml:space="preserve">Метафора, </w:t>
            </w:r>
            <w:r w:rsidRPr="001E3D09">
              <w:rPr>
                <w:sz w:val="24"/>
                <w:szCs w:val="24"/>
                <w:lang w:val="ru-RU"/>
              </w:rPr>
              <w:br/>
            </w:r>
            <w:r w:rsidRPr="001E3D09">
              <w:rPr>
                <w:rFonts w:ascii="Times New Roman" w:eastAsia="Times New Roman" w:hAnsi="Times New Roman"/>
                <w:b/>
                <w:color w:val="000000"/>
                <w:w w:val="97"/>
                <w:sz w:val="24"/>
                <w:szCs w:val="24"/>
                <w:lang w:val="ru-RU"/>
              </w:rPr>
              <w:t xml:space="preserve">олицетворение, </w:t>
            </w:r>
            <w:r w:rsidRPr="001E3D09">
              <w:rPr>
                <w:sz w:val="24"/>
                <w:szCs w:val="24"/>
                <w:lang w:val="ru-RU"/>
              </w:rPr>
              <w:br/>
            </w:r>
            <w:r w:rsidRPr="001E3D09">
              <w:rPr>
                <w:rFonts w:ascii="Times New Roman" w:eastAsia="Times New Roman" w:hAnsi="Times New Roman"/>
                <w:b/>
                <w:color w:val="000000"/>
                <w:w w:val="97"/>
                <w:sz w:val="24"/>
                <w:szCs w:val="24"/>
                <w:lang w:val="ru-RU"/>
              </w:rPr>
              <w:t xml:space="preserve">эпитет как </w:t>
            </w:r>
            <w:r w:rsidRPr="001E3D09">
              <w:rPr>
                <w:sz w:val="24"/>
                <w:szCs w:val="24"/>
                <w:lang w:val="ru-RU"/>
              </w:rPr>
              <w:br/>
            </w:r>
            <w:r w:rsidRPr="001E3D09">
              <w:rPr>
                <w:rFonts w:ascii="Times New Roman" w:eastAsia="Times New Roman" w:hAnsi="Times New Roman"/>
                <w:b/>
                <w:color w:val="000000"/>
                <w:w w:val="97"/>
                <w:sz w:val="24"/>
                <w:szCs w:val="24"/>
                <w:lang w:val="ru-RU"/>
              </w:rPr>
              <w:t xml:space="preserve">изобразительные средства </w:t>
            </w:r>
          </w:p>
        </w:tc>
        <w:tc>
          <w:tcPr>
            <w:tcW w:w="699" w:type="dxa"/>
          </w:tcPr>
          <w:p w:rsidR="00A0283B" w:rsidRPr="001E3D09" w:rsidRDefault="00A0283B" w:rsidP="001E3D09">
            <w:pPr>
              <w:autoSpaceDE w:val="0"/>
              <w:autoSpaceDN w:val="0"/>
              <w:spacing w:before="48" w:line="230" w:lineRule="auto"/>
              <w:ind w:left="46"/>
              <w:rPr>
                <w:sz w:val="24"/>
                <w:szCs w:val="24"/>
              </w:rPr>
            </w:pPr>
            <w:r w:rsidRPr="001E3D09">
              <w:rPr>
                <w:rFonts w:ascii="Times New Roman" w:eastAsia="Times New Roman" w:hAnsi="Times New Roman"/>
                <w:color w:val="000000"/>
                <w:w w:val="97"/>
                <w:sz w:val="24"/>
                <w:szCs w:val="24"/>
              </w:rPr>
              <w:t>2</w:t>
            </w:r>
          </w:p>
        </w:tc>
        <w:tc>
          <w:tcPr>
            <w:tcW w:w="1002" w:type="dxa"/>
          </w:tcPr>
          <w:p w:rsidR="00A0283B" w:rsidRPr="001E3D09" w:rsidRDefault="00A0283B" w:rsidP="001E3D09">
            <w:pPr>
              <w:rPr>
                <w:sz w:val="24"/>
                <w:szCs w:val="24"/>
              </w:rPr>
            </w:pPr>
          </w:p>
        </w:tc>
        <w:tc>
          <w:tcPr>
            <w:tcW w:w="992" w:type="dxa"/>
          </w:tcPr>
          <w:p w:rsidR="00A0283B" w:rsidRPr="001E3D09" w:rsidRDefault="00A0283B" w:rsidP="001E3D09">
            <w:pPr>
              <w:rPr>
                <w:sz w:val="24"/>
                <w:szCs w:val="24"/>
              </w:rPr>
            </w:pPr>
          </w:p>
        </w:tc>
        <w:tc>
          <w:tcPr>
            <w:tcW w:w="1701" w:type="dxa"/>
          </w:tcPr>
          <w:p w:rsidR="00A0283B" w:rsidRPr="001E3D09" w:rsidRDefault="00A0283B" w:rsidP="001E3D09">
            <w:pPr>
              <w:autoSpaceDE w:val="0"/>
              <w:autoSpaceDN w:val="0"/>
              <w:spacing w:before="48" w:line="245" w:lineRule="auto"/>
              <w:jc w:val="center"/>
              <w:rPr>
                <w:sz w:val="24"/>
                <w:szCs w:val="24"/>
              </w:rPr>
            </w:pPr>
            <w:r w:rsidRPr="001E3D09">
              <w:rPr>
                <w:rFonts w:ascii="Times New Roman" w:eastAsia="Times New Roman" w:hAnsi="Times New Roman"/>
                <w:color w:val="000000"/>
                <w:w w:val="97"/>
                <w:sz w:val="24"/>
                <w:szCs w:val="24"/>
              </w:rPr>
              <w:t>05.10.2022 12.10.2022</w:t>
            </w:r>
          </w:p>
        </w:tc>
        <w:tc>
          <w:tcPr>
            <w:tcW w:w="3106" w:type="dxa"/>
          </w:tcPr>
          <w:p w:rsidR="00A0283B" w:rsidRPr="001E3D09" w:rsidRDefault="00A0283B" w:rsidP="001E3D09">
            <w:pPr>
              <w:autoSpaceDE w:val="0"/>
              <w:autoSpaceDN w:val="0"/>
              <w:spacing w:before="48" w:line="257" w:lineRule="auto"/>
              <w:ind w:left="44"/>
              <w:rPr>
                <w:sz w:val="24"/>
                <w:szCs w:val="24"/>
                <w:lang w:val="ru-RU"/>
              </w:rPr>
            </w:pPr>
            <w:r w:rsidRPr="001E3D09">
              <w:rPr>
                <w:rFonts w:ascii="Times New Roman" w:eastAsia="Times New Roman" w:hAnsi="Times New Roman"/>
                <w:color w:val="000000"/>
                <w:w w:val="97"/>
                <w:sz w:val="24"/>
                <w:szCs w:val="24"/>
                <w:lang w:val="ru-RU"/>
              </w:rPr>
              <w:t xml:space="preserve">Анализировать русские загадки с точки; </w:t>
            </w:r>
            <w:r w:rsidRPr="001E3D09">
              <w:rPr>
                <w:sz w:val="24"/>
                <w:szCs w:val="24"/>
                <w:lang w:val="ru-RU"/>
              </w:rPr>
              <w:br/>
            </w:r>
            <w:r w:rsidRPr="001E3D09">
              <w:rPr>
                <w:rFonts w:ascii="Times New Roman" w:eastAsia="Times New Roman" w:hAnsi="Times New Roman"/>
                <w:color w:val="000000"/>
                <w:w w:val="97"/>
                <w:sz w:val="24"/>
                <w:szCs w:val="24"/>
                <w:lang w:val="ru-RU"/>
              </w:rPr>
              <w:t xml:space="preserve">зрения языковых </w:t>
            </w:r>
            <w:r w:rsidRPr="001E3D09">
              <w:rPr>
                <w:sz w:val="24"/>
                <w:szCs w:val="24"/>
                <w:lang w:val="ru-RU"/>
              </w:rPr>
              <w:br/>
            </w:r>
            <w:r w:rsidRPr="001E3D09">
              <w:rPr>
                <w:rFonts w:ascii="Times New Roman" w:eastAsia="Times New Roman" w:hAnsi="Times New Roman"/>
                <w:color w:val="000000"/>
                <w:w w:val="97"/>
                <w:sz w:val="24"/>
                <w:szCs w:val="24"/>
                <w:lang w:val="ru-RU"/>
              </w:rPr>
              <w:t xml:space="preserve">средств; </w:t>
            </w:r>
            <w:r w:rsidRPr="001E3D09">
              <w:rPr>
                <w:sz w:val="24"/>
                <w:szCs w:val="24"/>
                <w:lang w:val="ru-RU"/>
              </w:rPr>
              <w:br/>
            </w:r>
            <w:r w:rsidRPr="001E3D09">
              <w:rPr>
                <w:rFonts w:ascii="Times New Roman" w:eastAsia="Times New Roman" w:hAnsi="Times New Roman"/>
                <w:color w:val="000000"/>
                <w:w w:val="97"/>
                <w:sz w:val="24"/>
                <w:szCs w:val="24"/>
                <w:lang w:val="ru-RU"/>
              </w:rPr>
              <w:t xml:space="preserve">которые в них; </w:t>
            </w:r>
            <w:r w:rsidRPr="001E3D09">
              <w:rPr>
                <w:sz w:val="24"/>
                <w:szCs w:val="24"/>
                <w:lang w:val="ru-RU"/>
              </w:rPr>
              <w:br/>
            </w:r>
            <w:r w:rsidRPr="001E3D09">
              <w:rPr>
                <w:rFonts w:ascii="Times New Roman" w:eastAsia="Times New Roman" w:hAnsi="Times New Roman"/>
                <w:color w:val="000000"/>
                <w:w w:val="97"/>
                <w:sz w:val="24"/>
                <w:szCs w:val="24"/>
                <w:lang w:val="ru-RU"/>
              </w:rPr>
              <w:t xml:space="preserve">используются для </w:t>
            </w:r>
            <w:r w:rsidRPr="001E3D09">
              <w:rPr>
                <w:sz w:val="24"/>
                <w:szCs w:val="24"/>
                <w:lang w:val="ru-RU"/>
              </w:rPr>
              <w:br/>
            </w:r>
            <w:r w:rsidRPr="001E3D09">
              <w:rPr>
                <w:rFonts w:ascii="Times New Roman" w:eastAsia="Times New Roman" w:hAnsi="Times New Roman"/>
                <w:color w:val="000000"/>
                <w:w w:val="97"/>
                <w:sz w:val="24"/>
                <w:szCs w:val="24"/>
                <w:lang w:val="ru-RU"/>
              </w:rPr>
              <w:t xml:space="preserve">создания образа; </w:t>
            </w:r>
            <w:r w:rsidRPr="001E3D09">
              <w:rPr>
                <w:sz w:val="24"/>
                <w:szCs w:val="24"/>
                <w:lang w:val="ru-RU"/>
              </w:rPr>
              <w:br/>
            </w:r>
            <w:r w:rsidRPr="001E3D09">
              <w:rPr>
                <w:rFonts w:ascii="Times New Roman" w:eastAsia="Times New Roman" w:hAnsi="Times New Roman"/>
                <w:color w:val="000000"/>
                <w:w w:val="97"/>
                <w:sz w:val="24"/>
                <w:szCs w:val="24"/>
                <w:lang w:val="ru-RU"/>
              </w:rPr>
              <w:t xml:space="preserve">загаданного слова; </w:t>
            </w:r>
            <w:r w:rsidRPr="001E3D09">
              <w:rPr>
                <w:sz w:val="24"/>
                <w:szCs w:val="24"/>
                <w:lang w:val="ru-RU"/>
              </w:rPr>
              <w:br/>
            </w:r>
            <w:r w:rsidRPr="001E3D09">
              <w:rPr>
                <w:rFonts w:ascii="Times New Roman" w:eastAsia="Times New Roman" w:hAnsi="Times New Roman"/>
                <w:color w:val="000000"/>
                <w:w w:val="97"/>
                <w:sz w:val="24"/>
                <w:szCs w:val="24"/>
                <w:lang w:val="ru-RU"/>
              </w:rPr>
              <w:t xml:space="preserve">Сравнивать языковые метафоры в русском; </w:t>
            </w:r>
            <w:r w:rsidRPr="001E3D09">
              <w:rPr>
                <w:sz w:val="24"/>
                <w:szCs w:val="24"/>
                <w:lang w:val="ru-RU"/>
              </w:rPr>
              <w:br/>
            </w:r>
            <w:r w:rsidRPr="001E3D09">
              <w:rPr>
                <w:rFonts w:ascii="Times New Roman" w:eastAsia="Times New Roman" w:hAnsi="Times New Roman"/>
                <w:color w:val="000000"/>
                <w:w w:val="97"/>
                <w:sz w:val="24"/>
                <w:szCs w:val="24"/>
                <w:lang w:val="ru-RU"/>
              </w:rPr>
              <w:t xml:space="preserve">и других языках; </w:t>
            </w:r>
            <w:r w:rsidRPr="001E3D09">
              <w:rPr>
                <w:sz w:val="24"/>
                <w:szCs w:val="24"/>
                <w:lang w:val="ru-RU"/>
              </w:rPr>
              <w:br/>
            </w:r>
            <w:r w:rsidRPr="001E3D09">
              <w:rPr>
                <w:rFonts w:ascii="Times New Roman" w:eastAsia="Times New Roman" w:hAnsi="Times New Roman"/>
                <w:color w:val="000000"/>
                <w:w w:val="97"/>
                <w:sz w:val="24"/>
                <w:szCs w:val="24"/>
                <w:lang w:val="ru-RU"/>
              </w:rPr>
              <w:t xml:space="preserve">устанавливать </w:t>
            </w:r>
            <w:r w:rsidRPr="001E3D09">
              <w:rPr>
                <w:sz w:val="24"/>
                <w:szCs w:val="24"/>
                <w:lang w:val="ru-RU"/>
              </w:rPr>
              <w:br/>
            </w:r>
            <w:r w:rsidRPr="001E3D09">
              <w:rPr>
                <w:rFonts w:ascii="Times New Roman" w:eastAsia="Times New Roman" w:hAnsi="Times New Roman"/>
                <w:color w:val="000000"/>
                <w:w w:val="97"/>
                <w:sz w:val="24"/>
                <w:szCs w:val="24"/>
                <w:lang w:val="ru-RU"/>
              </w:rPr>
              <w:t xml:space="preserve">признаки; </w:t>
            </w:r>
            <w:r w:rsidRPr="001E3D09">
              <w:rPr>
                <w:sz w:val="24"/>
                <w:szCs w:val="24"/>
                <w:lang w:val="ru-RU"/>
              </w:rPr>
              <w:br/>
            </w:r>
            <w:r w:rsidRPr="001E3D09">
              <w:rPr>
                <w:rFonts w:ascii="Times New Roman" w:eastAsia="Times New Roman" w:hAnsi="Times New Roman"/>
                <w:color w:val="000000"/>
                <w:w w:val="97"/>
                <w:sz w:val="24"/>
                <w:szCs w:val="24"/>
                <w:lang w:val="ru-RU"/>
              </w:rPr>
              <w:t xml:space="preserve">; </w:t>
            </w:r>
            <w:r w:rsidRPr="001E3D09">
              <w:rPr>
                <w:sz w:val="24"/>
                <w:szCs w:val="24"/>
                <w:lang w:val="ru-RU"/>
              </w:rPr>
              <w:br/>
            </w:r>
            <w:r w:rsidRPr="001E3D09">
              <w:rPr>
                <w:rFonts w:ascii="Times New Roman" w:eastAsia="Times New Roman" w:hAnsi="Times New Roman"/>
                <w:color w:val="000000"/>
                <w:w w:val="97"/>
                <w:sz w:val="24"/>
                <w:szCs w:val="24"/>
                <w:lang w:val="ru-RU"/>
              </w:rPr>
              <w:t xml:space="preserve">по которым проводится сравнение; </w:t>
            </w:r>
            <w:r w:rsidRPr="001E3D09">
              <w:rPr>
                <w:sz w:val="24"/>
                <w:szCs w:val="24"/>
                <w:lang w:val="ru-RU"/>
              </w:rPr>
              <w:br/>
            </w:r>
            <w:r w:rsidRPr="001E3D09">
              <w:rPr>
                <w:rFonts w:ascii="Times New Roman" w:eastAsia="Times New Roman" w:hAnsi="Times New Roman"/>
                <w:color w:val="000000"/>
                <w:w w:val="97"/>
                <w:sz w:val="24"/>
                <w:szCs w:val="24"/>
                <w:lang w:val="ru-RU"/>
              </w:rPr>
              <w:t xml:space="preserve">Устанавливать </w:t>
            </w:r>
            <w:r w:rsidRPr="001E3D09">
              <w:rPr>
                <w:sz w:val="24"/>
                <w:szCs w:val="24"/>
                <w:lang w:val="ru-RU"/>
              </w:rPr>
              <w:br/>
            </w:r>
            <w:r w:rsidRPr="001E3D09">
              <w:rPr>
                <w:rFonts w:ascii="Times New Roman" w:eastAsia="Times New Roman" w:hAnsi="Times New Roman"/>
                <w:color w:val="000000"/>
                <w:w w:val="97"/>
                <w:sz w:val="24"/>
                <w:szCs w:val="24"/>
                <w:lang w:val="ru-RU"/>
              </w:rPr>
              <w:t xml:space="preserve">признаки для </w:t>
            </w:r>
            <w:r w:rsidRPr="001E3D09">
              <w:rPr>
                <w:sz w:val="24"/>
                <w:szCs w:val="24"/>
                <w:lang w:val="ru-RU"/>
              </w:rPr>
              <w:br/>
            </w:r>
            <w:r w:rsidRPr="001E3D09">
              <w:rPr>
                <w:rFonts w:ascii="Times New Roman" w:eastAsia="Times New Roman" w:hAnsi="Times New Roman"/>
                <w:color w:val="000000"/>
                <w:w w:val="97"/>
                <w:sz w:val="24"/>
                <w:szCs w:val="24"/>
                <w:lang w:val="ru-RU"/>
              </w:rPr>
              <w:t xml:space="preserve">сравнения; </w:t>
            </w:r>
            <w:r w:rsidRPr="001E3D09">
              <w:rPr>
                <w:sz w:val="24"/>
                <w:szCs w:val="24"/>
                <w:lang w:val="ru-RU"/>
              </w:rPr>
              <w:br/>
            </w:r>
            <w:r w:rsidRPr="001E3D09">
              <w:rPr>
                <w:rFonts w:ascii="Times New Roman" w:eastAsia="Times New Roman" w:hAnsi="Times New Roman"/>
                <w:color w:val="000000"/>
                <w:w w:val="97"/>
                <w:sz w:val="24"/>
                <w:szCs w:val="24"/>
                <w:lang w:val="ru-RU"/>
              </w:rPr>
              <w:t xml:space="preserve">прямого и переносного значения слов; </w:t>
            </w:r>
            <w:r w:rsidRPr="001E3D09">
              <w:rPr>
                <w:sz w:val="24"/>
                <w:szCs w:val="24"/>
                <w:lang w:val="ru-RU"/>
              </w:rPr>
              <w:br/>
            </w:r>
            <w:r w:rsidRPr="001E3D09">
              <w:rPr>
                <w:rFonts w:ascii="Times New Roman" w:eastAsia="Times New Roman" w:hAnsi="Times New Roman"/>
                <w:color w:val="000000"/>
                <w:w w:val="97"/>
                <w:sz w:val="24"/>
                <w:szCs w:val="24"/>
                <w:lang w:val="ru-RU"/>
              </w:rPr>
              <w:t xml:space="preserve">определять признак; </w:t>
            </w:r>
            <w:r w:rsidRPr="001E3D09">
              <w:rPr>
                <w:sz w:val="24"/>
                <w:szCs w:val="24"/>
                <w:lang w:val="ru-RU"/>
              </w:rPr>
              <w:br/>
            </w:r>
            <w:r w:rsidRPr="001E3D09">
              <w:rPr>
                <w:rFonts w:ascii="Times New Roman" w:eastAsia="Times New Roman" w:hAnsi="Times New Roman"/>
                <w:color w:val="000000"/>
                <w:w w:val="97"/>
                <w:sz w:val="24"/>
                <w:szCs w:val="24"/>
                <w:lang w:val="ru-RU"/>
              </w:rPr>
              <w:t xml:space="preserve">лежащий в основе; </w:t>
            </w:r>
            <w:r w:rsidRPr="001E3D09">
              <w:rPr>
                <w:sz w:val="24"/>
                <w:szCs w:val="24"/>
                <w:lang w:val="ru-RU"/>
              </w:rPr>
              <w:br/>
            </w:r>
            <w:r w:rsidRPr="001E3D09">
              <w:rPr>
                <w:rFonts w:ascii="Times New Roman" w:eastAsia="Times New Roman" w:hAnsi="Times New Roman"/>
                <w:color w:val="000000"/>
                <w:w w:val="97"/>
                <w:sz w:val="24"/>
                <w:szCs w:val="24"/>
                <w:lang w:val="ru-RU"/>
              </w:rPr>
              <w:t xml:space="preserve">переносного значения; Характеризовать слова со специфическим; </w:t>
            </w:r>
            <w:r w:rsidRPr="001E3D09">
              <w:rPr>
                <w:sz w:val="24"/>
                <w:szCs w:val="24"/>
                <w:lang w:val="ru-RU"/>
              </w:rPr>
              <w:br/>
            </w:r>
            <w:r w:rsidRPr="001E3D09">
              <w:rPr>
                <w:rFonts w:ascii="Times New Roman" w:eastAsia="Times New Roman" w:hAnsi="Times New Roman"/>
                <w:color w:val="000000"/>
                <w:w w:val="97"/>
                <w:sz w:val="24"/>
                <w:szCs w:val="24"/>
                <w:lang w:val="ru-RU"/>
              </w:rPr>
              <w:t>оценочно-</w:t>
            </w:r>
            <w:r w:rsidRPr="001E3D09">
              <w:rPr>
                <w:sz w:val="24"/>
                <w:szCs w:val="24"/>
                <w:lang w:val="ru-RU"/>
              </w:rPr>
              <w:br/>
            </w:r>
            <w:r w:rsidRPr="001E3D09">
              <w:rPr>
                <w:rFonts w:ascii="Times New Roman" w:eastAsia="Times New Roman" w:hAnsi="Times New Roman"/>
                <w:color w:val="000000"/>
                <w:w w:val="97"/>
                <w:sz w:val="24"/>
                <w:szCs w:val="24"/>
                <w:lang w:val="ru-RU"/>
              </w:rPr>
              <w:t xml:space="preserve">характеризующим </w:t>
            </w:r>
            <w:r w:rsidRPr="001E3D09">
              <w:rPr>
                <w:sz w:val="24"/>
                <w:szCs w:val="24"/>
                <w:lang w:val="ru-RU"/>
              </w:rPr>
              <w:br/>
            </w:r>
            <w:r w:rsidRPr="001E3D09">
              <w:rPr>
                <w:rFonts w:ascii="Times New Roman" w:eastAsia="Times New Roman" w:hAnsi="Times New Roman"/>
                <w:color w:val="000000"/>
                <w:w w:val="97"/>
                <w:sz w:val="24"/>
                <w:szCs w:val="24"/>
                <w:lang w:val="ru-RU"/>
              </w:rPr>
              <w:t xml:space="preserve">значением; </w:t>
            </w:r>
            <w:r w:rsidRPr="001E3D09">
              <w:rPr>
                <w:sz w:val="24"/>
                <w:szCs w:val="24"/>
                <w:lang w:val="ru-RU"/>
              </w:rPr>
              <w:br/>
            </w:r>
            <w:r w:rsidRPr="001E3D09">
              <w:rPr>
                <w:rFonts w:ascii="Times New Roman" w:eastAsia="Times New Roman" w:hAnsi="Times New Roman"/>
                <w:color w:val="000000"/>
                <w:w w:val="97"/>
                <w:sz w:val="24"/>
                <w:szCs w:val="24"/>
                <w:lang w:val="ru-RU"/>
              </w:rPr>
              <w:t xml:space="preserve">(переносные </w:t>
            </w:r>
            <w:r w:rsidRPr="001E3D09">
              <w:rPr>
                <w:sz w:val="24"/>
                <w:szCs w:val="24"/>
                <w:lang w:val="ru-RU"/>
              </w:rPr>
              <w:br/>
            </w:r>
            <w:r w:rsidRPr="001E3D09">
              <w:rPr>
                <w:rFonts w:ascii="Times New Roman" w:eastAsia="Times New Roman" w:hAnsi="Times New Roman"/>
                <w:color w:val="000000"/>
                <w:w w:val="97"/>
                <w:sz w:val="24"/>
                <w:szCs w:val="24"/>
                <w:lang w:val="ru-RU"/>
              </w:rPr>
              <w:t xml:space="preserve">наименования </w:t>
            </w:r>
            <w:r w:rsidRPr="001E3D09">
              <w:rPr>
                <w:sz w:val="24"/>
                <w:szCs w:val="24"/>
                <w:lang w:val="ru-RU"/>
              </w:rPr>
              <w:br/>
            </w:r>
            <w:r w:rsidRPr="001E3D09">
              <w:rPr>
                <w:rFonts w:ascii="Times New Roman" w:eastAsia="Times New Roman" w:hAnsi="Times New Roman"/>
                <w:color w:val="000000"/>
                <w:w w:val="97"/>
                <w:sz w:val="24"/>
                <w:szCs w:val="24"/>
                <w:lang w:val="ru-RU"/>
              </w:rPr>
              <w:t xml:space="preserve">животных; </w:t>
            </w:r>
            <w:r w:rsidRPr="001E3D09">
              <w:rPr>
                <w:sz w:val="24"/>
                <w:szCs w:val="24"/>
                <w:lang w:val="ru-RU"/>
              </w:rPr>
              <w:br/>
            </w:r>
            <w:r w:rsidRPr="001E3D09">
              <w:rPr>
                <w:rFonts w:ascii="Times New Roman" w:eastAsia="Times New Roman" w:hAnsi="Times New Roman"/>
                <w:color w:val="000000"/>
                <w:w w:val="97"/>
                <w:sz w:val="24"/>
                <w:szCs w:val="24"/>
                <w:lang w:val="ru-RU"/>
              </w:rPr>
              <w:t xml:space="preserve">; </w:t>
            </w:r>
            <w:r w:rsidRPr="001E3D09">
              <w:rPr>
                <w:sz w:val="24"/>
                <w:szCs w:val="24"/>
                <w:lang w:val="ru-RU"/>
              </w:rPr>
              <w:br/>
            </w:r>
            <w:r w:rsidRPr="001E3D09">
              <w:rPr>
                <w:rFonts w:ascii="Times New Roman" w:eastAsia="Times New Roman" w:hAnsi="Times New Roman"/>
                <w:color w:val="000000"/>
                <w:w w:val="97"/>
                <w:sz w:val="24"/>
                <w:szCs w:val="24"/>
                <w:lang w:val="ru-RU"/>
              </w:rPr>
              <w:lastRenderedPageBreak/>
              <w:t xml:space="preserve">растений и т. п.); </w:t>
            </w:r>
            <w:r w:rsidRPr="001E3D09">
              <w:rPr>
                <w:sz w:val="24"/>
                <w:szCs w:val="24"/>
                <w:lang w:val="ru-RU"/>
              </w:rPr>
              <w:br/>
            </w:r>
            <w:r w:rsidRPr="001E3D09">
              <w:rPr>
                <w:rFonts w:ascii="Times New Roman" w:eastAsia="Times New Roman" w:hAnsi="Times New Roman"/>
                <w:color w:val="000000"/>
                <w:w w:val="97"/>
                <w:sz w:val="24"/>
                <w:szCs w:val="24"/>
                <w:lang w:val="ru-RU"/>
              </w:rPr>
              <w:t xml:space="preserve">особенности их; </w:t>
            </w:r>
            <w:r w:rsidRPr="001E3D09">
              <w:rPr>
                <w:sz w:val="24"/>
                <w:szCs w:val="24"/>
                <w:lang w:val="ru-RU"/>
              </w:rPr>
              <w:br/>
            </w:r>
            <w:r w:rsidRPr="001E3D09">
              <w:rPr>
                <w:rFonts w:ascii="Times New Roman" w:eastAsia="Times New Roman" w:hAnsi="Times New Roman"/>
                <w:color w:val="000000"/>
                <w:w w:val="97"/>
                <w:sz w:val="24"/>
                <w:szCs w:val="24"/>
                <w:lang w:val="ru-RU"/>
              </w:rPr>
              <w:t>употребления;;</w:t>
            </w:r>
          </w:p>
        </w:tc>
        <w:tc>
          <w:tcPr>
            <w:tcW w:w="1173" w:type="dxa"/>
          </w:tcPr>
          <w:p w:rsidR="00A0283B" w:rsidRPr="001E3D09" w:rsidRDefault="00A0283B" w:rsidP="001E3D09">
            <w:pPr>
              <w:autoSpaceDE w:val="0"/>
              <w:autoSpaceDN w:val="0"/>
              <w:spacing w:before="48" w:line="245" w:lineRule="auto"/>
              <w:ind w:left="46" w:right="144"/>
              <w:rPr>
                <w:sz w:val="24"/>
                <w:szCs w:val="24"/>
              </w:rPr>
            </w:pPr>
            <w:r w:rsidRPr="001E3D09">
              <w:rPr>
                <w:rFonts w:ascii="Times New Roman" w:eastAsia="Times New Roman" w:hAnsi="Times New Roman"/>
                <w:color w:val="000000"/>
                <w:w w:val="97"/>
                <w:sz w:val="24"/>
                <w:szCs w:val="24"/>
              </w:rPr>
              <w:lastRenderedPageBreak/>
              <w:t>Практическаяработа;</w:t>
            </w:r>
          </w:p>
        </w:tc>
        <w:tc>
          <w:tcPr>
            <w:tcW w:w="2950" w:type="dxa"/>
          </w:tcPr>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 xml:space="preserve">Русские народные загадки для детей и взрослых с ответами и картинками. </w:t>
            </w:r>
          </w:p>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Старые загадки. Видео.</w:t>
            </w:r>
          </w:p>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 xml:space="preserve">https://www.youtube.com/watch?v=096YRnN0I_o </w:t>
            </w:r>
          </w:p>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 xml:space="preserve">https://www.youtube.com/watch?v=u0f8SabvuoM </w:t>
            </w:r>
          </w:p>
          <w:p w:rsidR="00A0283B" w:rsidRPr="001E3D09"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https://www.youtube.com/watch?v=uE73qlojznI</w:t>
            </w:r>
          </w:p>
        </w:tc>
      </w:tr>
      <w:tr w:rsidR="00A0283B" w:rsidTr="00A0283B">
        <w:tc>
          <w:tcPr>
            <w:tcW w:w="561" w:type="dxa"/>
          </w:tcPr>
          <w:p w:rsidR="00A0283B" w:rsidRPr="005C7BCE" w:rsidRDefault="00A0283B" w:rsidP="00E87D65">
            <w:pPr>
              <w:autoSpaceDE w:val="0"/>
              <w:autoSpaceDN w:val="0"/>
              <w:spacing w:before="48" w:line="230" w:lineRule="auto"/>
              <w:jc w:val="center"/>
              <w:rPr>
                <w:sz w:val="24"/>
                <w:szCs w:val="24"/>
              </w:rPr>
            </w:pPr>
            <w:r w:rsidRPr="005C7BCE">
              <w:rPr>
                <w:rFonts w:ascii="Times New Roman" w:eastAsia="Times New Roman" w:hAnsi="Times New Roman"/>
                <w:color w:val="000000"/>
                <w:w w:val="97"/>
                <w:sz w:val="24"/>
                <w:szCs w:val="24"/>
              </w:rPr>
              <w:lastRenderedPageBreak/>
              <w:t>1.6.</w:t>
            </w:r>
          </w:p>
        </w:tc>
        <w:tc>
          <w:tcPr>
            <w:tcW w:w="2241" w:type="dxa"/>
            <w:gridSpan w:val="2"/>
          </w:tcPr>
          <w:p w:rsidR="00A0283B" w:rsidRPr="005C7BCE" w:rsidRDefault="00A0283B" w:rsidP="00E87D65">
            <w:pPr>
              <w:autoSpaceDE w:val="0"/>
              <w:autoSpaceDN w:val="0"/>
              <w:spacing w:before="48" w:line="250" w:lineRule="auto"/>
              <w:ind w:left="46" w:right="144"/>
              <w:rPr>
                <w:sz w:val="24"/>
                <w:szCs w:val="24"/>
              </w:rPr>
            </w:pPr>
            <w:r w:rsidRPr="005C7BCE">
              <w:rPr>
                <w:rFonts w:ascii="Times New Roman" w:eastAsia="Times New Roman" w:hAnsi="Times New Roman"/>
                <w:b/>
                <w:color w:val="000000"/>
                <w:w w:val="97"/>
                <w:sz w:val="24"/>
                <w:szCs w:val="24"/>
              </w:rPr>
              <w:t>Национальнаяспецифика</w:t>
            </w:r>
            <w:r w:rsidRPr="005C7BCE">
              <w:rPr>
                <w:sz w:val="24"/>
                <w:szCs w:val="24"/>
              </w:rPr>
              <w:br/>
            </w:r>
            <w:r w:rsidRPr="005C7BCE">
              <w:rPr>
                <w:rFonts w:ascii="Times New Roman" w:eastAsia="Times New Roman" w:hAnsi="Times New Roman"/>
                <w:b/>
                <w:color w:val="000000"/>
                <w:w w:val="97"/>
                <w:sz w:val="24"/>
                <w:szCs w:val="24"/>
              </w:rPr>
              <w:t>русского</w:t>
            </w:r>
            <w:r w:rsidRPr="005C7BCE">
              <w:rPr>
                <w:sz w:val="24"/>
                <w:szCs w:val="24"/>
              </w:rPr>
              <w:br/>
            </w:r>
            <w:r w:rsidRPr="005C7BCE">
              <w:rPr>
                <w:rFonts w:ascii="Times New Roman" w:eastAsia="Times New Roman" w:hAnsi="Times New Roman"/>
                <w:b/>
                <w:color w:val="000000"/>
                <w:w w:val="97"/>
                <w:sz w:val="24"/>
                <w:szCs w:val="24"/>
              </w:rPr>
              <w:t>фольклора</w:t>
            </w:r>
          </w:p>
        </w:tc>
        <w:tc>
          <w:tcPr>
            <w:tcW w:w="699" w:type="dxa"/>
          </w:tcPr>
          <w:p w:rsidR="00A0283B" w:rsidRPr="005C7BCE" w:rsidRDefault="00A0283B" w:rsidP="00E87D65">
            <w:pPr>
              <w:autoSpaceDE w:val="0"/>
              <w:autoSpaceDN w:val="0"/>
              <w:spacing w:before="48" w:line="230" w:lineRule="auto"/>
              <w:ind w:left="46"/>
              <w:rPr>
                <w:sz w:val="24"/>
                <w:szCs w:val="24"/>
              </w:rPr>
            </w:pPr>
            <w:r w:rsidRPr="005C7BCE">
              <w:rPr>
                <w:rFonts w:ascii="Times New Roman" w:eastAsia="Times New Roman" w:hAnsi="Times New Roman"/>
                <w:color w:val="000000"/>
                <w:w w:val="97"/>
                <w:sz w:val="24"/>
                <w:szCs w:val="24"/>
              </w:rPr>
              <w:t>1</w:t>
            </w:r>
          </w:p>
        </w:tc>
        <w:tc>
          <w:tcPr>
            <w:tcW w:w="1002" w:type="dxa"/>
          </w:tcPr>
          <w:p w:rsidR="00A0283B" w:rsidRPr="005C7BCE" w:rsidRDefault="00A0283B" w:rsidP="00E87D65">
            <w:pPr>
              <w:rPr>
                <w:sz w:val="24"/>
                <w:szCs w:val="24"/>
              </w:rPr>
            </w:pPr>
          </w:p>
        </w:tc>
        <w:tc>
          <w:tcPr>
            <w:tcW w:w="992" w:type="dxa"/>
          </w:tcPr>
          <w:p w:rsidR="00A0283B" w:rsidRPr="005C7BCE" w:rsidRDefault="00A0283B" w:rsidP="00E87D65">
            <w:pPr>
              <w:rPr>
                <w:sz w:val="24"/>
                <w:szCs w:val="24"/>
              </w:rPr>
            </w:pPr>
          </w:p>
        </w:tc>
        <w:tc>
          <w:tcPr>
            <w:tcW w:w="1701" w:type="dxa"/>
          </w:tcPr>
          <w:p w:rsidR="00A0283B" w:rsidRPr="005C7BCE" w:rsidRDefault="00A0283B" w:rsidP="00E87D65">
            <w:pPr>
              <w:autoSpaceDE w:val="0"/>
              <w:autoSpaceDN w:val="0"/>
              <w:spacing w:before="48" w:line="230" w:lineRule="auto"/>
              <w:jc w:val="center"/>
              <w:rPr>
                <w:sz w:val="24"/>
                <w:szCs w:val="24"/>
              </w:rPr>
            </w:pPr>
            <w:r w:rsidRPr="005C7BCE">
              <w:rPr>
                <w:rFonts w:ascii="Times New Roman" w:eastAsia="Times New Roman" w:hAnsi="Times New Roman"/>
                <w:color w:val="000000"/>
                <w:w w:val="97"/>
                <w:sz w:val="24"/>
                <w:szCs w:val="24"/>
              </w:rPr>
              <w:t>19.10.2022</w:t>
            </w:r>
          </w:p>
        </w:tc>
        <w:tc>
          <w:tcPr>
            <w:tcW w:w="3106" w:type="dxa"/>
          </w:tcPr>
          <w:p w:rsidR="00A0283B" w:rsidRPr="005C7BCE" w:rsidRDefault="00A0283B" w:rsidP="00E87D65">
            <w:pPr>
              <w:autoSpaceDE w:val="0"/>
              <w:autoSpaceDN w:val="0"/>
              <w:spacing w:before="48" w:line="254" w:lineRule="auto"/>
              <w:ind w:left="44"/>
              <w:rPr>
                <w:sz w:val="24"/>
                <w:szCs w:val="24"/>
                <w:lang w:val="ru-RU"/>
              </w:rPr>
            </w:pPr>
            <w:r w:rsidRPr="005C7BCE">
              <w:rPr>
                <w:rFonts w:ascii="Times New Roman" w:eastAsia="Times New Roman" w:hAnsi="Times New Roman"/>
                <w:color w:val="000000"/>
                <w:w w:val="97"/>
                <w:sz w:val="24"/>
                <w:szCs w:val="24"/>
                <w:lang w:val="ru-RU"/>
              </w:rPr>
              <w:t xml:space="preserve">Анализировать </w:t>
            </w:r>
            <w:r w:rsidRPr="005C7BCE">
              <w:rPr>
                <w:sz w:val="24"/>
                <w:szCs w:val="24"/>
                <w:lang w:val="ru-RU"/>
              </w:rPr>
              <w:br/>
            </w:r>
            <w:r w:rsidRPr="005C7BCE">
              <w:rPr>
                <w:rFonts w:ascii="Times New Roman" w:eastAsia="Times New Roman" w:hAnsi="Times New Roman"/>
                <w:color w:val="000000"/>
                <w:w w:val="97"/>
                <w:sz w:val="24"/>
                <w:szCs w:val="24"/>
                <w:lang w:val="ru-RU"/>
              </w:rPr>
              <w:t xml:space="preserve">фрагменты текстов </w:t>
            </w:r>
            <w:r w:rsidRPr="005C7BCE">
              <w:rPr>
                <w:sz w:val="24"/>
                <w:szCs w:val="24"/>
                <w:lang w:val="ru-RU"/>
              </w:rPr>
              <w:br/>
            </w:r>
            <w:r w:rsidRPr="005C7BCE">
              <w:rPr>
                <w:rFonts w:ascii="Times New Roman" w:eastAsia="Times New Roman" w:hAnsi="Times New Roman"/>
                <w:color w:val="000000"/>
                <w:w w:val="97"/>
                <w:sz w:val="24"/>
                <w:szCs w:val="24"/>
                <w:lang w:val="ru-RU"/>
              </w:rPr>
              <w:t xml:space="preserve">русских; </w:t>
            </w:r>
            <w:r w:rsidRPr="005C7BCE">
              <w:rPr>
                <w:sz w:val="24"/>
                <w:szCs w:val="24"/>
                <w:lang w:val="ru-RU"/>
              </w:rPr>
              <w:br/>
            </w:r>
            <w:r w:rsidRPr="005C7BCE">
              <w:rPr>
                <w:rFonts w:ascii="Times New Roman" w:eastAsia="Times New Roman" w:hAnsi="Times New Roman"/>
                <w:color w:val="000000"/>
                <w:w w:val="97"/>
                <w:sz w:val="24"/>
                <w:szCs w:val="24"/>
                <w:lang w:val="ru-RU"/>
              </w:rPr>
              <w:t xml:space="preserve">народных и </w:t>
            </w:r>
            <w:r w:rsidRPr="005C7BCE">
              <w:rPr>
                <w:sz w:val="24"/>
                <w:szCs w:val="24"/>
                <w:lang w:val="ru-RU"/>
              </w:rPr>
              <w:br/>
            </w:r>
            <w:r w:rsidRPr="005C7BCE">
              <w:rPr>
                <w:rFonts w:ascii="Times New Roman" w:eastAsia="Times New Roman" w:hAnsi="Times New Roman"/>
                <w:color w:val="000000"/>
                <w:w w:val="97"/>
                <w:sz w:val="24"/>
                <w:szCs w:val="24"/>
                <w:lang w:val="ru-RU"/>
              </w:rPr>
              <w:t xml:space="preserve">литературных сказок; ; </w:t>
            </w:r>
            <w:r w:rsidRPr="005C7BCE">
              <w:rPr>
                <w:sz w:val="24"/>
                <w:szCs w:val="24"/>
                <w:lang w:val="ru-RU"/>
              </w:rPr>
              <w:br/>
            </w:r>
            <w:r w:rsidRPr="005C7BCE">
              <w:rPr>
                <w:rFonts w:ascii="Times New Roman" w:eastAsia="Times New Roman" w:hAnsi="Times New Roman"/>
                <w:color w:val="000000"/>
                <w:w w:val="97"/>
                <w:sz w:val="24"/>
                <w:szCs w:val="24"/>
                <w:lang w:val="ru-RU"/>
              </w:rPr>
              <w:t xml:space="preserve">народных песен; </w:t>
            </w:r>
            <w:r w:rsidRPr="005C7BCE">
              <w:rPr>
                <w:sz w:val="24"/>
                <w:szCs w:val="24"/>
                <w:lang w:val="ru-RU"/>
              </w:rPr>
              <w:br/>
            </w:r>
            <w:r w:rsidRPr="005C7BCE">
              <w:rPr>
                <w:rFonts w:ascii="Times New Roman" w:eastAsia="Times New Roman" w:hAnsi="Times New Roman"/>
                <w:color w:val="000000"/>
                <w:w w:val="97"/>
                <w:sz w:val="24"/>
                <w:szCs w:val="24"/>
                <w:lang w:val="ru-RU"/>
              </w:rPr>
              <w:t xml:space="preserve">былин; </w:t>
            </w:r>
            <w:r w:rsidRPr="005C7BCE">
              <w:rPr>
                <w:sz w:val="24"/>
                <w:szCs w:val="24"/>
                <w:lang w:val="ru-RU"/>
              </w:rPr>
              <w:br/>
            </w:r>
            <w:r w:rsidRPr="005C7BCE">
              <w:rPr>
                <w:rFonts w:ascii="Times New Roman" w:eastAsia="Times New Roman" w:hAnsi="Times New Roman"/>
                <w:color w:val="000000"/>
                <w:w w:val="97"/>
                <w:sz w:val="24"/>
                <w:szCs w:val="24"/>
                <w:lang w:val="ru-RU"/>
              </w:rPr>
              <w:t xml:space="preserve">художественных; </w:t>
            </w:r>
            <w:r w:rsidRPr="005C7BCE">
              <w:rPr>
                <w:sz w:val="24"/>
                <w:szCs w:val="24"/>
                <w:lang w:val="ru-RU"/>
              </w:rPr>
              <w:br/>
            </w:r>
            <w:r w:rsidRPr="005C7BCE">
              <w:rPr>
                <w:rFonts w:ascii="Times New Roman" w:eastAsia="Times New Roman" w:hAnsi="Times New Roman"/>
                <w:color w:val="000000"/>
                <w:w w:val="97"/>
                <w:sz w:val="24"/>
                <w:szCs w:val="24"/>
                <w:lang w:val="ru-RU"/>
              </w:rPr>
              <w:t xml:space="preserve">произведений с точки зрения; </w:t>
            </w:r>
            <w:r w:rsidRPr="005C7BCE">
              <w:rPr>
                <w:sz w:val="24"/>
                <w:szCs w:val="24"/>
                <w:lang w:val="ru-RU"/>
              </w:rPr>
              <w:br/>
            </w:r>
            <w:r w:rsidRPr="005C7BCE">
              <w:rPr>
                <w:rFonts w:ascii="Times New Roman" w:eastAsia="Times New Roman" w:hAnsi="Times New Roman"/>
                <w:color w:val="000000"/>
                <w:w w:val="97"/>
                <w:sz w:val="24"/>
                <w:szCs w:val="24"/>
                <w:lang w:val="ru-RU"/>
              </w:rPr>
              <w:t xml:space="preserve">использования в них </w:t>
            </w:r>
            <w:r w:rsidRPr="005C7BCE">
              <w:rPr>
                <w:sz w:val="24"/>
                <w:szCs w:val="24"/>
                <w:lang w:val="ru-RU"/>
              </w:rPr>
              <w:br/>
            </w:r>
            <w:r w:rsidRPr="005C7BCE">
              <w:rPr>
                <w:rFonts w:ascii="Times New Roman" w:eastAsia="Times New Roman" w:hAnsi="Times New Roman"/>
                <w:color w:val="000000"/>
                <w:w w:val="97"/>
                <w:sz w:val="24"/>
                <w:szCs w:val="24"/>
                <w:lang w:val="ru-RU"/>
              </w:rPr>
              <w:t xml:space="preserve">устойчивых оборотов; ; </w:t>
            </w:r>
            <w:r w:rsidRPr="005C7BCE">
              <w:rPr>
                <w:sz w:val="24"/>
                <w:szCs w:val="24"/>
                <w:lang w:val="ru-RU"/>
              </w:rPr>
              <w:br/>
            </w:r>
            <w:r w:rsidRPr="005C7BCE">
              <w:rPr>
                <w:rFonts w:ascii="Times New Roman" w:eastAsia="Times New Roman" w:hAnsi="Times New Roman"/>
                <w:color w:val="000000"/>
                <w:w w:val="97"/>
                <w:sz w:val="24"/>
                <w:szCs w:val="24"/>
                <w:lang w:val="ru-RU"/>
              </w:rPr>
              <w:t xml:space="preserve">народно-поэтических символов; </w:t>
            </w:r>
            <w:r w:rsidRPr="005C7BCE">
              <w:rPr>
                <w:sz w:val="24"/>
                <w:szCs w:val="24"/>
                <w:lang w:val="ru-RU"/>
              </w:rPr>
              <w:br/>
            </w:r>
            <w:r w:rsidRPr="005C7BCE">
              <w:rPr>
                <w:rFonts w:ascii="Times New Roman" w:eastAsia="Times New Roman" w:hAnsi="Times New Roman"/>
                <w:color w:val="000000"/>
                <w:w w:val="97"/>
                <w:sz w:val="24"/>
                <w:szCs w:val="24"/>
                <w:lang w:val="ru-RU"/>
              </w:rPr>
              <w:t xml:space="preserve">народно-; </w:t>
            </w:r>
            <w:r w:rsidRPr="005C7BCE">
              <w:rPr>
                <w:sz w:val="24"/>
                <w:szCs w:val="24"/>
                <w:lang w:val="ru-RU"/>
              </w:rPr>
              <w:br/>
            </w:r>
            <w:r w:rsidRPr="005C7BCE">
              <w:rPr>
                <w:rFonts w:ascii="Times New Roman" w:eastAsia="Times New Roman" w:hAnsi="Times New Roman"/>
                <w:color w:val="000000"/>
                <w:w w:val="97"/>
                <w:sz w:val="24"/>
                <w:szCs w:val="24"/>
                <w:lang w:val="ru-RU"/>
              </w:rPr>
              <w:t>поэтических эпитетов;;</w:t>
            </w:r>
          </w:p>
        </w:tc>
        <w:tc>
          <w:tcPr>
            <w:tcW w:w="1173" w:type="dxa"/>
          </w:tcPr>
          <w:p w:rsidR="00A0283B" w:rsidRPr="005C7BCE" w:rsidRDefault="00A0283B" w:rsidP="00E87D65">
            <w:pPr>
              <w:autoSpaceDE w:val="0"/>
              <w:autoSpaceDN w:val="0"/>
              <w:spacing w:before="48" w:line="230" w:lineRule="auto"/>
              <w:jc w:val="center"/>
              <w:rPr>
                <w:sz w:val="24"/>
                <w:szCs w:val="24"/>
              </w:rPr>
            </w:pPr>
            <w:r w:rsidRPr="005C7BCE">
              <w:rPr>
                <w:rFonts w:ascii="Times New Roman" w:eastAsia="Times New Roman" w:hAnsi="Times New Roman"/>
                <w:color w:val="000000"/>
                <w:w w:val="97"/>
                <w:sz w:val="24"/>
                <w:szCs w:val="24"/>
              </w:rPr>
              <w:t>Устныйопрос;</w:t>
            </w:r>
          </w:p>
        </w:tc>
        <w:tc>
          <w:tcPr>
            <w:tcW w:w="2950" w:type="dxa"/>
          </w:tcPr>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РУССКОЕ НАРОДНОЕ ТВОРЧЕСТВО ФОЛЬКЛОР -</w:t>
            </w:r>
          </w:p>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 xml:space="preserve">https://www.youtube.com/watch?v=hjoAIiHcyT4 </w:t>
            </w:r>
          </w:p>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Литература 5 класс (Урок№2 - Фольклор.Малые жанры фольклора.) -</w:t>
            </w:r>
          </w:p>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 xml:space="preserve">https://www.youtube.com/watch?v=JUu5kSbLsLw </w:t>
            </w:r>
          </w:p>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По страницам русского фольклора - https://www.youtube.com/watch?</w:t>
            </w:r>
          </w:p>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v=12orq6GPdSE</w:t>
            </w:r>
          </w:p>
        </w:tc>
      </w:tr>
      <w:tr w:rsidR="00A0283B" w:rsidRPr="00E87D65" w:rsidTr="00A0283B">
        <w:tc>
          <w:tcPr>
            <w:tcW w:w="561" w:type="dxa"/>
          </w:tcPr>
          <w:p w:rsidR="00A0283B" w:rsidRPr="005C7BCE" w:rsidRDefault="00A0283B" w:rsidP="00E87D65">
            <w:pPr>
              <w:autoSpaceDE w:val="0"/>
              <w:autoSpaceDN w:val="0"/>
              <w:spacing w:before="48" w:line="230" w:lineRule="auto"/>
              <w:jc w:val="center"/>
              <w:rPr>
                <w:sz w:val="24"/>
                <w:szCs w:val="24"/>
              </w:rPr>
            </w:pPr>
            <w:r w:rsidRPr="005C7BCE">
              <w:rPr>
                <w:rFonts w:ascii="Times New Roman" w:eastAsia="Times New Roman" w:hAnsi="Times New Roman"/>
                <w:color w:val="000000"/>
                <w:w w:val="97"/>
                <w:sz w:val="24"/>
                <w:szCs w:val="24"/>
              </w:rPr>
              <w:t>1.7.</w:t>
            </w:r>
          </w:p>
        </w:tc>
        <w:tc>
          <w:tcPr>
            <w:tcW w:w="2241" w:type="dxa"/>
            <w:gridSpan w:val="2"/>
          </w:tcPr>
          <w:p w:rsidR="00A0283B" w:rsidRPr="005C7BCE" w:rsidRDefault="00A0283B" w:rsidP="00E87D65">
            <w:pPr>
              <w:autoSpaceDE w:val="0"/>
              <w:autoSpaceDN w:val="0"/>
              <w:spacing w:before="48" w:line="247" w:lineRule="auto"/>
              <w:ind w:left="46"/>
              <w:rPr>
                <w:sz w:val="24"/>
                <w:szCs w:val="24"/>
              </w:rPr>
            </w:pPr>
            <w:r w:rsidRPr="005C7BCE">
              <w:rPr>
                <w:rFonts w:ascii="Times New Roman" w:eastAsia="Times New Roman" w:hAnsi="Times New Roman"/>
                <w:b/>
                <w:color w:val="000000"/>
                <w:w w:val="97"/>
                <w:sz w:val="24"/>
                <w:szCs w:val="24"/>
              </w:rPr>
              <w:t xml:space="preserve">Крылатыеслова, пословицы, </w:t>
            </w:r>
            <w:r w:rsidRPr="005C7BCE">
              <w:rPr>
                <w:sz w:val="24"/>
                <w:szCs w:val="24"/>
              </w:rPr>
              <w:br/>
            </w:r>
            <w:r w:rsidRPr="005C7BCE">
              <w:rPr>
                <w:rFonts w:ascii="Times New Roman" w:eastAsia="Times New Roman" w:hAnsi="Times New Roman"/>
                <w:b/>
                <w:color w:val="000000"/>
                <w:w w:val="97"/>
                <w:sz w:val="24"/>
                <w:szCs w:val="24"/>
              </w:rPr>
              <w:t>поговорки</w:t>
            </w:r>
          </w:p>
        </w:tc>
        <w:tc>
          <w:tcPr>
            <w:tcW w:w="699" w:type="dxa"/>
          </w:tcPr>
          <w:p w:rsidR="00A0283B" w:rsidRPr="005C7BCE" w:rsidRDefault="00A0283B" w:rsidP="00E87D65">
            <w:pPr>
              <w:autoSpaceDE w:val="0"/>
              <w:autoSpaceDN w:val="0"/>
              <w:spacing w:before="48" w:line="230" w:lineRule="auto"/>
              <w:ind w:left="46"/>
              <w:rPr>
                <w:sz w:val="24"/>
                <w:szCs w:val="24"/>
              </w:rPr>
            </w:pPr>
            <w:r w:rsidRPr="005C7BCE">
              <w:rPr>
                <w:rFonts w:ascii="Times New Roman" w:eastAsia="Times New Roman" w:hAnsi="Times New Roman"/>
                <w:color w:val="000000"/>
                <w:w w:val="97"/>
                <w:sz w:val="24"/>
                <w:szCs w:val="24"/>
              </w:rPr>
              <w:t>1</w:t>
            </w:r>
          </w:p>
        </w:tc>
        <w:tc>
          <w:tcPr>
            <w:tcW w:w="1002" w:type="dxa"/>
          </w:tcPr>
          <w:p w:rsidR="00A0283B" w:rsidRPr="005C7BCE" w:rsidRDefault="00A0283B" w:rsidP="00E87D65">
            <w:pPr>
              <w:rPr>
                <w:sz w:val="24"/>
                <w:szCs w:val="24"/>
              </w:rPr>
            </w:pPr>
          </w:p>
        </w:tc>
        <w:tc>
          <w:tcPr>
            <w:tcW w:w="992" w:type="dxa"/>
          </w:tcPr>
          <w:p w:rsidR="00A0283B" w:rsidRPr="005C7BCE" w:rsidRDefault="00A0283B" w:rsidP="00E87D65">
            <w:pPr>
              <w:rPr>
                <w:sz w:val="24"/>
                <w:szCs w:val="24"/>
              </w:rPr>
            </w:pPr>
          </w:p>
        </w:tc>
        <w:tc>
          <w:tcPr>
            <w:tcW w:w="1701" w:type="dxa"/>
          </w:tcPr>
          <w:p w:rsidR="00A0283B" w:rsidRPr="005C7BCE" w:rsidRDefault="00A0283B" w:rsidP="00E87D65">
            <w:pPr>
              <w:autoSpaceDE w:val="0"/>
              <w:autoSpaceDN w:val="0"/>
              <w:spacing w:before="48" w:line="230" w:lineRule="auto"/>
              <w:jc w:val="center"/>
              <w:rPr>
                <w:sz w:val="24"/>
                <w:szCs w:val="24"/>
              </w:rPr>
            </w:pPr>
            <w:r w:rsidRPr="005C7BCE">
              <w:rPr>
                <w:rFonts w:ascii="Times New Roman" w:eastAsia="Times New Roman" w:hAnsi="Times New Roman"/>
                <w:color w:val="000000"/>
                <w:w w:val="97"/>
                <w:sz w:val="24"/>
                <w:szCs w:val="24"/>
              </w:rPr>
              <w:t>26.10.2022</w:t>
            </w:r>
          </w:p>
        </w:tc>
        <w:tc>
          <w:tcPr>
            <w:tcW w:w="3106" w:type="dxa"/>
          </w:tcPr>
          <w:p w:rsidR="00A0283B" w:rsidRPr="005C7BCE" w:rsidRDefault="00A0283B" w:rsidP="00E87D65">
            <w:pPr>
              <w:autoSpaceDE w:val="0"/>
              <w:autoSpaceDN w:val="0"/>
              <w:spacing w:before="48" w:line="257" w:lineRule="auto"/>
              <w:ind w:left="44"/>
              <w:rPr>
                <w:sz w:val="24"/>
                <w:szCs w:val="24"/>
                <w:lang w:val="ru-RU"/>
              </w:rPr>
            </w:pPr>
            <w:r w:rsidRPr="005C7BCE">
              <w:rPr>
                <w:rFonts w:ascii="Times New Roman" w:eastAsia="Times New Roman" w:hAnsi="Times New Roman"/>
                <w:color w:val="000000"/>
                <w:w w:val="97"/>
                <w:sz w:val="24"/>
                <w:szCs w:val="24"/>
                <w:lang w:val="ru-RU"/>
              </w:rPr>
              <w:t xml:space="preserve">Объяснять значения </w:t>
            </w:r>
            <w:r w:rsidRPr="005C7BCE">
              <w:rPr>
                <w:sz w:val="24"/>
                <w:szCs w:val="24"/>
                <w:lang w:val="ru-RU"/>
              </w:rPr>
              <w:br/>
            </w:r>
            <w:r w:rsidRPr="005C7BCE">
              <w:rPr>
                <w:rFonts w:ascii="Times New Roman" w:eastAsia="Times New Roman" w:hAnsi="Times New Roman"/>
                <w:color w:val="000000"/>
                <w:w w:val="97"/>
                <w:sz w:val="24"/>
                <w:szCs w:val="24"/>
                <w:lang w:val="ru-RU"/>
              </w:rPr>
              <w:t xml:space="preserve">пословиц и поговорок; ; </w:t>
            </w:r>
            <w:r w:rsidRPr="005C7BCE">
              <w:rPr>
                <w:sz w:val="24"/>
                <w:szCs w:val="24"/>
                <w:lang w:val="ru-RU"/>
              </w:rPr>
              <w:br/>
            </w:r>
            <w:r w:rsidRPr="005C7BCE">
              <w:rPr>
                <w:rFonts w:ascii="Times New Roman" w:eastAsia="Times New Roman" w:hAnsi="Times New Roman"/>
                <w:color w:val="000000"/>
                <w:w w:val="97"/>
                <w:sz w:val="24"/>
                <w:szCs w:val="24"/>
                <w:lang w:val="ru-RU"/>
              </w:rPr>
              <w:t xml:space="preserve">правильно употреблять изученные; </w:t>
            </w:r>
            <w:r w:rsidRPr="005C7BCE">
              <w:rPr>
                <w:sz w:val="24"/>
                <w:szCs w:val="24"/>
                <w:lang w:val="ru-RU"/>
              </w:rPr>
              <w:br/>
            </w:r>
            <w:r w:rsidRPr="005C7BCE">
              <w:rPr>
                <w:rFonts w:ascii="Times New Roman" w:eastAsia="Times New Roman" w:hAnsi="Times New Roman"/>
                <w:color w:val="000000"/>
                <w:w w:val="97"/>
                <w:sz w:val="24"/>
                <w:szCs w:val="24"/>
                <w:lang w:val="ru-RU"/>
              </w:rPr>
              <w:t xml:space="preserve">пословицы; </w:t>
            </w:r>
            <w:r w:rsidRPr="005C7BCE">
              <w:rPr>
                <w:sz w:val="24"/>
                <w:szCs w:val="24"/>
                <w:lang w:val="ru-RU"/>
              </w:rPr>
              <w:br/>
            </w:r>
            <w:r w:rsidRPr="005C7BCE">
              <w:rPr>
                <w:rFonts w:ascii="Times New Roman" w:eastAsia="Times New Roman" w:hAnsi="Times New Roman"/>
                <w:color w:val="000000"/>
                <w:w w:val="97"/>
                <w:sz w:val="24"/>
                <w:szCs w:val="24"/>
                <w:lang w:val="ru-RU"/>
              </w:rPr>
              <w:t xml:space="preserve">поговорки; </w:t>
            </w:r>
            <w:r w:rsidRPr="005C7BCE">
              <w:rPr>
                <w:sz w:val="24"/>
                <w:szCs w:val="24"/>
                <w:lang w:val="ru-RU"/>
              </w:rPr>
              <w:br/>
            </w:r>
            <w:r w:rsidRPr="005C7BCE">
              <w:rPr>
                <w:rFonts w:ascii="Times New Roman" w:eastAsia="Times New Roman" w:hAnsi="Times New Roman"/>
                <w:color w:val="000000"/>
                <w:w w:val="97"/>
                <w:sz w:val="24"/>
                <w:szCs w:val="24"/>
                <w:lang w:val="ru-RU"/>
              </w:rPr>
              <w:t xml:space="preserve">Сравнивать русские </w:t>
            </w:r>
            <w:r w:rsidRPr="005C7BCE">
              <w:rPr>
                <w:sz w:val="24"/>
                <w:szCs w:val="24"/>
                <w:lang w:val="ru-RU"/>
              </w:rPr>
              <w:br/>
            </w:r>
            <w:r w:rsidRPr="005C7BCE">
              <w:rPr>
                <w:rFonts w:ascii="Times New Roman" w:eastAsia="Times New Roman" w:hAnsi="Times New Roman"/>
                <w:color w:val="000000"/>
                <w:w w:val="97"/>
                <w:sz w:val="24"/>
                <w:szCs w:val="24"/>
                <w:lang w:val="ru-RU"/>
              </w:rPr>
              <w:t xml:space="preserve">пословицы с; </w:t>
            </w:r>
            <w:r w:rsidRPr="005C7BCE">
              <w:rPr>
                <w:sz w:val="24"/>
                <w:szCs w:val="24"/>
                <w:lang w:val="ru-RU"/>
              </w:rPr>
              <w:br/>
            </w:r>
            <w:r w:rsidRPr="005C7BCE">
              <w:rPr>
                <w:rFonts w:ascii="Times New Roman" w:eastAsia="Times New Roman" w:hAnsi="Times New Roman"/>
                <w:color w:val="000000"/>
                <w:w w:val="97"/>
                <w:sz w:val="24"/>
                <w:szCs w:val="24"/>
                <w:lang w:val="ru-RU"/>
              </w:rPr>
              <w:t xml:space="preserve">пословицами других </w:t>
            </w:r>
            <w:r w:rsidRPr="005C7BCE">
              <w:rPr>
                <w:sz w:val="24"/>
                <w:szCs w:val="24"/>
                <w:lang w:val="ru-RU"/>
              </w:rPr>
              <w:br/>
            </w:r>
            <w:r w:rsidRPr="005C7BCE">
              <w:rPr>
                <w:rFonts w:ascii="Times New Roman" w:eastAsia="Times New Roman" w:hAnsi="Times New Roman"/>
                <w:color w:val="000000"/>
                <w:w w:val="97"/>
                <w:sz w:val="24"/>
                <w:szCs w:val="24"/>
                <w:lang w:val="ru-RU"/>
              </w:rPr>
              <w:t xml:space="preserve">народов; </w:t>
            </w:r>
            <w:r w:rsidRPr="005C7BCE">
              <w:rPr>
                <w:sz w:val="24"/>
                <w:szCs w:val="24"/>
                <w:lang w:val="ru-RU"/>
              </w:rPr>
              <w:br/>
            </w:r>
            <w:r w:rsidRPr="005C7BCE">
              <w:rPr>
                <w:rFonts w:ascii="Times New Roman" w:eastAsia="Times New Roman" w:hAnsi="Times New Roman"/>
                <w:color w:val="000000"/>
                <w:w w:val="97"/>
                <w:sz w:val="24"/>
                <w:szCs w:val="24"/>
                <w:lang w:val="ru-RU"/>
              </w:rPr>
              <w:t xml:space="preserve">определять; </w:t>
            </w:r>
            <w:r w:rsidRPr="005C7BCE">
              <w:rPr>
                <w:sz w:val="24"/>
                <w:szCs w:val="24"/>
                <w:lang w:val="ru-RU"/>
              </w:rPr>
              <w:br/>
            </w:r>
            <w:r w:rsidRPr="005C7BCE">
              <w:rPr>
                <w:rFonts w:ascii="Times New Roman" w:eastAsia="Times New Roman" w:hAnsi="Times New Roman"/>
                <w:color w:val="000000"/>
                <w:w w:val="97"/>
                <w:sz w:val="24"/>
                <w:szCs w:val="24"/>
                <w:lang w:val="ru-RU"/>
              </w:rPr>
              <w:t xml:space="preserve">их сходства и различия; Характеризовать </w:t>
            </w:r>
            <w:r w:rsidRPr="005C7BCE">
              <w:rPr>
                <w:sz w:val="24"/>
                <w:szCs w:val="24"/>
                <w:lang w:val="ru-RU"/>
              </w:rPr>
              <w:br/>
            </w:r>
            <w:r w:rsidRPr="005C7BCE">
              <w:rPr>
                <w:rFonts w:ascii="Times New Roman" w:eastAsia="Times New Roman" w:hAnsi="Times New Roman"/>
                <w:color w:val="000000"/>
                <w:w w:val="97"/>
                <w:sz w:val="24"/>
                <w:szCs w:val="24"/>
                <w:lang w:val="ru-RU"/>
              </w:rPr>
              <w:t xml:space="preserve">пословицы и поговорки с; </w:t>
            </w:r>
            <w:r w:rsidRPr="005C7BCE">
              <w:rPr>
                <w:sz w:val="24"/>
                <w:szCs w:val="24"/>
                <w:lang w:val="ru-RU"/>
              </w:rPr>
              <w:br/>
            </w:r>
            <w:r w:rsidRPr="005C7BCE">
              <w:rPr>
                <w:rFonts w:ascii="Times New Roman" w:eastAsia="Times New Roman" w:hAnsi="Times New Roman"/>
                <w:color w:val="000000"/>
                <w:w w:val="97"/>
                <w:sz w:val="24"/>
                <w:szCs w:val="24"/>
                <w:lang w:val="ru-RU"/>
              </w:rPr>
              <w:t xml:space="preserve">точки зрения </w:t>
            </w:r>
            <w:r w:rsidRPr="005C7BCE">
              <w:rPr>
                <w:sz w:val="24"/>
                <w:szCs w:val="24"/>
                <w:lang w:val="ru-RU"/>
              </w:rPr>
              <w:br/>
            </w:r>
            <w:r w:rsidRPr="005C7BCE">
              <w:rPr>
                <w:rFonts w:ascii="Times New Roman" w:eastAsia="Times New Roman" w:hAnsi="Times New Roman"/>
                <w:color w:val="000000"/>
                <w:w w:val="97"/>
                <w:sz w:val="24"/>
                <w:szCs w:val="24"/>
                <w:lang w:val="ru-RU"/>
              </w:rPr>
              <w:t xml:space="preserve">выражения в них опыта; ; </w:t>
            </w:r>
            <w:r w:rsidRPr="005C7BCE">
              <w:rPr>
                <w:sz w:val="24"/>
                <w:szCs w:val="24"/>
                <w:lang w:val="ru-RU"/>
              </w:rPr>
              <w:br/>
            </w:r>
            <w:r w:rsidRPr="005C7BCE">
              <w:rPr>
                <w:rFonts w:ascii="Times New Roman" w:eastAsia="Times New Roman" w:hAnsi="Times New Roman"/>
                <w:color w:val="000000"/>
                <w:w w:val="97"/>
                <w:sz w:val="24"/>
                <w:szCs w:val="24"/>
                <w:lang w:val="ru-RU"/>
              </w:rPr>
              <w:lastRenderedPageBreak/>
              <w:t xml:space="preserve">наблюдений; </w:t>
            </w:r>
            <w:r w:rsidRPr="005C7BCE">
              <w:rPr>
                <w:sz w:val="24"/>
                <w:szCs w:val="24"/>
                <w:lang w:val="ru-RU"/>
              </w:rPr>
              <w:br/>
            </w:r>
            <w:r w:rsidRPr="005C7BCE">
              <w:rPr>
                <w:rFonts w:ascii="Times New Roman" w:eastAsia="Times New Roman" w:hAnsi="Times New Roman"/>
                <w:color w:val="000000"/>
                <w:w w:val="97"/>
                <w:sz w:val="24"/>
                <w:szCs w:val="24"/>
                <w:lang w:val="ru-RU"/>
              </w:rPr>
              <w:t xml:space="preserve">оценок; </w:t>
            </w:r>
            <w:r w:rsidRPr="005C7BCE">
              <w:rPr>
                <w:sz w:val="24"/>
                <w:szCs w:val="24"/>
                <w:lang w:val="ru-RU"/>
              </w:rPr>
              <w:br/>
            </w:r>
            <w:r w:rsidRPr="005C7BCE">
              <w:rPr>
                <w:rFonts w:ascii="Times New Roman" w:eastAsia="Times New Roman" w:hAnsi="Times New Roman"/>
                <w:color w:val="000000"/>
                <w:w w:val="97"/>
                <w:sz w:val="24"/>
                <w:szCs w:val="24"/>
                <w:lang w:val="ru-RU"/>
              </w:rPr>
              <w:t xml:space="preserve">народного ума и; </w:t>
            </w:r>
            <w:r w:rsidRPr="005C7BCE">
              <w:rPr>
                <w:sz w:val="24"/>
                <w:szCs w:val="24"/>
                <w:lang w:val="ru-RU"/>
              </w:rPr>
              <w:br/>
            </w:r>
            <w:r w:rsidRPr="005C7BCE">
              <w:rPr>
                <w:rFonts w:ascii="Times New Roman" w:eastAsia="Times New Roman" w:hAnsi="Times New Roman"/>
                <w:color w:val="000000"/>
                <w:w w:val="97"/>
                <w:sz w:val="24"/>
                <w:szCs w:val="24"/>
                <w:lang w:val="ru-RU"/>
              </w:rPr>
              <w:t xml:space="preserve">особенностей </w:t>
            </w:r>
            <w:r w:rsidRPr="005C7BCE">
              <w:rPr>
                <w:sz w:val="24"/>
                <w:szCs w:val="24"/>
                <w:lang w:val="ru-RU"/>
              </w:rPr>
              <w:br/>
            </w:r>
            <w:r w:rsidRPr="005C7BCE">
              <w:rPr>
                <w:rFonts w:ascii="Times New Roman" w:eastAsia="Times New Roman" w:hAnsi="Times New Roman"/>
                <w:color w:val="000000"/>
                <w:w w:val="97"/>
                <w:sz w:val="24"/>
                <w:szCs w:val="24"/>
                <w:lang w:val="ru-RU"/>
              </w:rPr>
              <w:t xml:space="preserve">национальной </w:t>
            </w:r>
            <w:r w:rsidRPr="005C7BCE">
              <w:rPr>
                <w:sz w:val="24"/>
                <w:szCs w:val="24"/>
                <w:lang w:val="ru-RU"/>
              </w:rPr>
              <w:br/>
            </w:r>
            <w:r w:rsidRPr="005C7BCE">
              <w:rPr>
                <w:rFonts w:ascii="Times New Roman" w:eastAsia="Times New Roman" w:hAnsi="Times New Roman"/>
                <w:color w:val="000000"/>
                <w:w w:val="97"/>
                <w:sz w:val="24"/>
                <w:szCs w:val="24"/>
                <w:lang w:val="ru-RU"/>
              </w:rPr>
              <w:t xml:space="preserve">культуры; </w:t>
            </w:r>
            <w:r w:rsidRPr="005C7BCE">
              <w:rPr>
                <w:sz w:val="24"/>
                <w:szCs w:val="24"/>
                <w:lang w:val="ru-RU"/>
              </w:rPr>
              <w:br/>
            </w:r>
            <w:r w:rsidRPr="005C7BCE">
              <w:rPr>
                <w:rFonts w:ascii="Times New Roman" w:eastAsia="Times New Roman" w:hAnsi="Times New Roman"/>
                <w:color w:val="000000"/>
                <w:w w:val="97"/>
                <w:sz w:val="24"/>
                <w:szCs w:val="24"/>
                <w:lang w:val="ru-RU"/>
              </w:rPr>
              <w:t xml:space="preserve">народа; </w:t>
            </w:r>
            <w:r w:rsidRPr="005C7BCE">
              <w:rPr>
                <w:sz w:val="24"/>
                <w:szCs w:val="24"/>
                <w:lang w:val="ru-RU"/>
              </w:rPr>
              <w:br/>
            </w:r>
            <w:r w:rsidRPr="005C7BCE">
              <w:rPr>
                <w:rFonts w:ascii="Times New Roman" w:eastAsia="Times New Roman" w:hAnsi="Times New Roman"/>
                <w:color w:val="000000"/>
                <w:w w:val="97"/>
                <w:sz w:val="24"/>
                <w:szCs w:val="24"/>
                <w:lang w:val="ru-RU"/>
              </w:rPr>
              <w:t xml:space="preserve">Использовать толковые словари; </w:t>
            </w:r>
            <w:r w:rsidRPr="005C7BCE">
              <w:rPr>
                <w:sz w:val="24"/>
                <w:szCs w:val="24"/>
                <w:lang w:val="ru-RU"/>
              </w:rPr>
              <w:br/>
            </w:r>
            <w:r w:rsidRPr="005C7BCE">
              <w:rPr>
                <w:rFonts w:ascii="Times New Roman" w:eastAsia="Times New Roman" w:hAnsi="Times New Roman"/>
                <w:color w:val="000000"/>
                <w:w w:val="97"/>
                <w:sz w:val="24"/>
                <w:szCs w:val="24"/>
                <w:lang w:val="ru-RU"/>
              </w:rPr>
              <w:t xml:space="preserve">словари; </w:t>
            </w:r>
            <w:r w:rsidRPr="005C7BCE">
              <w:rPr>
                <w:sz w:val="24"/>
                <w:szCs w:val="24"/>
                <w:lang w:val="ru-RU"/>
              </w:rPr>
              <w:br/>
            </w:r>
            <w:r w:rsidRPr="005C7BCE">
              <w:rPr>
                <w:rFonts w:ascii="Times New Roman" w:eastAsia="Times New Roman" w:hAnsi="Times New Roman"/>
                <w:color w:val="000000"/>
                <w:w w:val="97"/>
                <w:sz w:val="24"/>
                <w:szCs w:val="24"/>
                <w:lang w:val="ru-RU"/>
              </w:rPr>
              <w:t>пословиц и поговорок; крылатых слов и;</w:t>
            </w:r>
            <w:r w:rsidRPr="005C7BCE">
              <w:rPr>
                <w:sz w:val="24"/>
                <w:szCs w:val="24"/>
                <w:lang w:val="ru-RU"/>
              </w:rPr>
              <w:br/>
            </w:r>
            <w:r w:rsidRPr="005C7BCE">
              <w:rPr>
                <w:rFonts w:ascii="Times New Roman" w:eastAsia="Times New Roman" w:hAnsi="Times New Roman"/>
                <w:color w:val="000000"/>
                <w:w w:val="97"/>
                <w:sz w:val="24"/>
                <w:szCs w:val="24"/>
                <w:lang w:val="ru-RU"/>
              </w:rPr>
              <w:t xml:space="preserve">выражений; </w:t>
            </w:r>
            <w:r w:rsidRPr="005C7BCE">
              <w:rPr>
                <w:sz w:val="24"/>
                <w:szCs w:val="24"/>
                <w:lang w:val="ru-RU"/>
              </w:rPr>
              <w:br/>
            </w:r>
            <w:r w:rsidRPr="005C7BCE">
              <w:rPr>
                <w:rFonts w:ascii="Times New Roman" w:eastAsia="Times New Roman" w:hAnsi="Times New Roman"/>
                <w:color w:val="000000"/>
                <w:w w:val="97"/>
                <w:sz w:val="24"/>
                <w:szCs w:val="24"/>
                <w:lang w:val="ru-RU"/>
              </w:rPr>
              <w:t xml:space="preserve">словари эпитетов; </w:t>
            </w:r>
            <w:r w:rsidRPr="005C7BCE">
              <w:rPr>
                <w:sz w:val="24"/>
                <w:szCs w:val="24"/>
                <w:lang w:val="ru-RU"/>
              </w:rPr>
              <w:br/>
            </w:r>
            <w:r w:rsidRPr="005C7BCE">
              <w:rPr>
                <w:rFonts w:ascii="Times New Roman" w:eastAsia="Times New Roman" w:hAnsi="Times New Roman"/>
                <w:color w:val="000000"/>
                <w:w w:val="97"/>
                <w:sz w:val="24"/>
                <w:szCs w:val="24"/>
                <w:lang w:val="ru-RU"/>
              </w:rPr>
              <w:t xml:space="preserve">метафор и; </w:t>
            </w:r>
            <w:r w:rsidRPr="005C7BCE">
              <w:rPr>
                <w:sz w:val="24"/>
                <w:szCs w:val="24"/>
                <w:lang w:val="ru-RU"/>
              </w:rPr>
              <w:br/>
            </w:r>
            <w:r w:rsidRPr="005C7BCE">
              <w:rPr>
                <w:rFonts w:ascii="Times New Roman" w:eastAsia="Times New Roman" w:hAnsi="Times New Roman"/>
                <w:color w:val="000000"/>
                <w:w w:val="97"/>
                <w:sz w:val="24"/>
                <w:szCs w:val="24"/>
                <w:lang w:val="ru-RU"/>
              </w:rPr>
              <w:t xml:space="preserve">сравнений; учебные </w:t>
            </w:r>
            <w:r w:rsidRPr="005C7BCE">
              <w:rPr>
                <w:sz w:val="24"/>
                <w:szCs w:val="24"/>
                <w:lang w:val="ru-RU"/>
              </w:rPr>
              <w:br/>
            </w:r>
            <w:r w:rsidRPr="005C7BCE">
              <w:rPr>
                <w:rFonts w:ascii="Times New Roman" w:eastAsia="Times New Roman" w:hAnsi="Times New Roman"/>
                <w:color w:val="000000"/>
                <w:w w:val="97"/>
                <w:sz w:val="24"/>
                <w:szCs w:val="24"/>
                <w:lang w:val="ru-RU"/>
              </w:rPr>
              <w:t xml:space="preserve">этимологические; </w:t>
            </w:r>
            <w:r w:rsidRPr="005C7BCE">
              <w:rPr>
                <w:sz w:val="24"/>
                <w:szCs w:val="24"/>
                <w:lang w:val="ru-RU"/>
              </w:rPr>
              <w:br/>
            </w:r>
            <w:r w:rsidRPr="005C7BCE">
              <w:rPr>
                <w:rFonts w:ascii="Times New Roman" w:eastAsia="Times New Roman" w:hAnsi="Times New Roman"/>
                <w:color w:val="000000"/>
                <w:w w:val="97"/>
                <w:sz w:val="24"/>
                <w:szCs w:val="24"/>
                <w:lang w:val="ru-RU"/>
              </w:rPr>
              <w:t xml:space="preserve">словари; </w:t>
            </w:r>
            <w:r w:rsidRPr="005C7BCE">
              <w:rPr>
                <w:sz w:val="24"/>
                <w:szCs w:val="24"/>
                <w:lang w:val="ru-RU"/>
              </w:rPr>
              <w:br/>
            </w:r>
            <w:r w:rsidRPr="005C7BCE">
              <w:rPr>
                <w:rFonts w:ascii="Times New Roman" w:eastAsia="Times New Roman" w:hAnsi="Times New Roman"/>
                <w:color w:val="000000"/>
                <w:w w:val="97"/>
                <w:sz w:val="24"/>
                <w:szCs w:val="24"/>
                <w:lang w:val="ru-RU"/>
              </w:rPr>
              <w:t xml:space="preserve">орфографические </w:t>
            </w:r>
            <w:r w:rsidRPr="005C7BCE">
              <w:rPr>
                <w:sz w:val="24"/>
                <w:szCs w:val="24"/>
                <w:lang w:val="ru-RU"/>
              </w:rPr>
              <w:br/>
            </w:r>
            <w:r w:rsidRPr="005C7BCE">
              <w:rPr>
                <w:rFonts w:ascii="Times New Roman" w:eastAsia="Times New Roman" w:hAnsi="Times New Roman"/>
                <w:color w:val="000000"/>
                <w:w w:val="97"/>
                <w:sz w:val="24"/>
                <w:szCs w:val="24"/>
                <w:lang w:val="ru-RU"/>
              </w:rPr>
              <w:t xml:space="preserve">словари; </w:t>
            </w:r>
            <w:r w:rsidRPr="005C7BCE">
              <w:rPr>
                <w:sz w:val="24"/>
                <w:szCs w:val="24"/>
                <w:lang w:val="ru-RU"/>
              </w:rPr>
              <w:br/>
            </w:r>
            <w:r w:rsidRPr="005C7BCE">
              <w:rPr>
                <w:rFonts w:ascii="Times New Roman" w:eastAsia="Times New Roman" w:hAnsi="Times New Roman"/>
                <w:color w:val="000000"/>
                <w:w w:val="97"/>
                <w:sz w:val="24"/>
                <w:szCs w:val="24"/>
                <w:lang w:val="ru-RU"/>
              </w:rPr>
              <w:t xml:space="preserve">; </w:t>
            </w:r>
            <w:r w:rsidRPr="005C7BCE">
              <w:rPr>
                <w:sz w:val="24"/>
                <w:szCs w:val="24"/>
                <w:lang w:val="ru-RU"/>
              </w:rPr>
              <w:br/>
            </w:r>
            <w:r w:rsidRPr="005C7BCE">
              <w:rPr>
                <w:rFonts w:ascii="Times New Roman" w:eastAsia="Times New Roman" w:hAnsi="Times New Roman"/>
                <w:color w:val="000000"/>
                <w:w w:val="97"/>
                <w:sz w:val="24"/>
                <w:szCs w:val="24"/>
                <w:lang w:val="ru-RU"/>
              </w:rPr>
              <w:t xml:space="preserve">грамматические </w:t>
            </w:r>
            <w:r w:rsidRPr="005C7BCE">
              <w:rPr>
                <w:sz w:val="24"/>
                <w:szCs w:val="24"/>
                <w:lang w:val="ru-RU"/>
              </w:rPr>
              <w:br/>
            </w:r>
            <w:r w:rsidRPr="005C7BCE">
              <w:rPr>
                <w:rFonts w:ascii="Times New Roman" w:eastAsia="Times New Roman" w:hAnsi="Times New Roman"/>
                <w:color w:val="000000"/>
                <w:w w:val="97"/>
                <w:sz w:val="24"/>
                <w:szCs w:val="24"/>
                <w:lang w:val="ru-RU"/>
              </w:rPr>
              <w:t xml:space="preserve">словари и справочники по; </w:t>
            </w:r>
            <w:r w:rsidRPr="005C7BCE">
              <w:rPr>
                <w:sz w:val="24"/>
                <w:szCs w:val="24"/>
                <w:lang w:val="ru-RU"/>
              </w:rPr>
              <w:br/>
            </w:r>
            <w:r w:rsidRPr="005C7BCE">
              <w:rPr>
                <w:rFonts w:ascii="Times New Roman" w:eastAsia="Times New Roman" w:hAnsi="Times New Roman"/>
                <w:color w:val="000000"/>
                <w:w w:val="97"/>
                <w:sz w:val="24"/>
                <w:szCs w:val="24"/>
                <w:lang w:val="ru-RU"/>
              </w:rPr>
              <w:t xml:space="preserve">пунктуации (в том </w:t>
            </w:r>
            <w:r w:rsidRPr="005C7BCE">
              <w:rPr>
                <w:sz w:val="24"/>
                <w:szCs w:val="24"/>
                <w:lang w:val="ru-RU"/>
              </w:rPr>
              <w:br/>
            </w:r>
            <w:r w:rsidRPr="005C7BCE">
              <w:rPr>
                <w:rFonts w:ascii="Times New Roman" w:eastAsia="Times New Roman" w:hAnsi="Times New Roman"/>
                <w:color w:val="000000"/>
                <w:w w:val="97"/>
                <w:sz w:val="24"/>
                <w:szCs w:val="24"/>
                <w:lang w:val="ru-RU"/>
              </w:rPr>
              <w:t xml:space="preserve">числе; </w:t>
            </w:r>
            <w:r w:rsidRPr="005C7BCE">
              <w:rPr>
                <w:sz w:val="24"/>
                <w:szCs w:val="24"/>
                <w:lang w:val="ru-RU"/>
              </w:rPr>
              <w:br/>
            </w:r>
            <w:r w:rsidRPr="005C7BCE">
              <w:rPr>
                <w:rFonts w:ascii="Times New Roman" w:eastAsia="Times New Roman" w:hAnsi="Times New Roman"/>
                <w:color w:val="000000"/>
                <w:w w:val="97"/>
                <w:sz w:val="24"/>
                <w:szCs w:val="24"/>
                <w:lang w:val="ru-RU"/>
              </w:rPr>
              <w:t>мультимедийные);;</w:t>
            </w:r>
          </w:p>
        </w:tc>
        <w:tc>
          <w:tcPr>
            <w:tcW w:w="1173" w:type="dxa"/>
          </w:tcPr>
          <w:p w:rsidR="00A0283B" w:rsidRPr="005C7BCE" w:rsidRDefault="00A0283B" w:rsidP="00E87D65">
            <w:pPr>
              <w:autoSpaceDE w:val="0"/>
              <w:autoSpaceDN w:val="0"/>
              <w:spacing w:before="48" w:line="245" w:lineRule="auto"/>
              <w:ind w:left="46" w:right="144"/>
              <w:rPr>
                <w:sz w:val="24"/>
                <w:szCs w:val="24"/>
              </w:rPr>
            </w:pPr>
            <w:r w:rsidRPr="005C7BCE">
              <w:rPr>
                <w:rFonts w:ascii="Times New Roman" w:eastAsia="Times New Roman" w:hAnsi="Times New Roman"/>
                <w:color w:val="000000"/>
                <w:w w:val="97"/>
                <w:sz w:val="24"/>
                <w:szCs w:val="24"/>
              </w:rPr>
              <w:lastRenderedPageBreak/>
              <w:t>Практическаяработа;</w:t>
            </w:r>
          </w:p>
        </w:tc>
        <w:tc>
          <w:tcPr>
            <w:tcW w:w="2950" w:type="dxa"/>
          </w:tcPr>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 xml:space="preserve">Толковый словарь живого великорусского языка В.И. Даля </w:t>
            </w:r>
          </w:p>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 xml:space="preserve">(http://vidahl.agava.ru)/ </w:t>
            </w:r>
          </w:p>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Пословицы о труде. Сборник пословиц о труде. 35 пословиц и поговорок.</w:t>
            </w:r>
          </w:p>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 https://www.youtube.com/watch?v=omuzwm0JaIw</w:t>
            </w:r>
          </w:p>
        </w:tc>
      </w:tr>
      <w:tr w:rsidR="00A0283B" w:rsidRPr="00087B41" w:rsidTr="00A0283B">
        <w:tc>
          <w:tcPr>
            <w:tcW w:w="561" w:type="dxa"/>
          </w:tcPr>
          <w:p w:rsidR="00A0283B" w:rsidRPr="005C7BCE" w:rsidRDefault="00A0283B" w:rsidP="00E87D65">
            <w:pPr>
              <w:autoSpaceDE w:val="0"/>
              <w:autoSpaceDN w:val="0"/>
              <w:spacing w:before="48" w:line="230" w:lineRule="auto"/>
              <w:jc w:val="center"/>
              <w:rPr>
                <w:sz w:val="24"/>
                <w:szCs w:val="24"/>
              </w:rPr>
            </w:pPr>
            <w:r w:rsidRPr="005C7BCE">
              <w:rPr>
                <w:rFonts w:ascii="Times New Roman" w:eastAsia="Times New Roman" w:hAnsi="Times New Roman"/>
                <w:color w:val="000000"/>
                <w:w w:val="97"/>
                <w:sz w:val="24"/>
                <w:szCs w:val="24"/>
              </w:rPr>
              <w:lastRenderedPageBreak/>
              <w:t>1.8.</w:t>
            </w:r>
          </w:p>
        </w:tc>
        <w:tc>
          <w:tcPr>
            <w:tcW w:w="2241" w:type="dxa"/>
            <w:gridSpan w:val="2"/>
          </w:tcPr>
          <w:p w:rsidR="00A0283B" w:rsidRPr="005C7BCE" w:rsidRDefault="00A0283B" w:rsidP="00E87D65">
            <w:pPr>
              <w:autoSpaceDE w:val="0"/>
              <w:autoSpaceDN w:val="0"/>
              <w:spacing w:before="48" w:line="230" w:lineRule="auto"/>
              <w:ind w:left="46"/>
              <w:rPr>
                <w:sz w:val="24"/>
                <w:szCs w:val="24"/>
              </w:rPr>
            </w:pPr>
            <w:r w:rsidRPr="005C7BCE">
              <w:rPr>
                <w:rFonts w:ascii="Times New Roman" w:eastAsia="Times New Roman" w:hAnsi="Times New Roman"/>
                <w:b/>
                <w:color w:val="000000"/>
                <w:w w:val="97"/>
                <w:sz w:val="24"/>
                <w:szCs w:val="24"/>
              </w:rPr>
              <w:t>Русскиеимена</w:t>
            </w:r>
          </w:p>
        </w:tc>
        <w:tc>
          <w:tcPr>
            <w:tcW w:w="699" w:type="dxa"/>
          </w:tcPr>
          <w:p w:rsidR="00A0283B" w:rsidRPr="005C7BCE" w:rsidRDefault="00A0283B" w:rsidP="00E87D65">
            <w:pPr>
              <w:autoSpaceDE w:val="0"/>
              <w:autoSpaceDN w:val="0"/>
              <w:spacing w:before="48" w:line="230" w:lineRule="auto"/>
              <w:ind w:left="46"/>
              <w:rPr>
                <w:sz w:val="24"/>
                <w:szCs w:val="24"/>
              </w:rPr>
            </w:pPr>
            <w:r w:rsidRPr="005C7BCE">
              <w:rPr>
                <w:rFonts w:ascii="Times New Roman" w:eastAsia="Times New Roman" w:hAnsi="Times New Roman"/>
                <w:color w:val="000000"/>
                <w:w w:val="97"/>
                <w:sz w:val="24"/>
                <w:szCs w:val="24"/>
              </w:rPr>
              <w:t>1</w:t>
            </w:r>
          </w:p>
        </w:tc>
        <w:tc>
          <w:tcPr>
            <w:tcW w:w="1002" w:type="dxa"/>
          </w:tcPr>
          <w:p w:rsidR="00A0283B" w:rsidRPr="005C7BCE" w:rsidRDefault="00A0283B" w:rsidP="00E87D65">
            <w:pPr>
              <w:rPr>
                <w:sz w:val="24"/>
                <w:szCs w:val="24"/>
              </w:rPr>
            </w:pPr>
          </w:p>
        </w:tc>
        <w:tc>
          <w:tcPr>
            <w:tcW w:w="992" w:type="dxa"/>
          </w:tcPr>
          <w:p w:rsidR="00A0283B" w:rsidRPr="005C7BCE" w:rsidRDefault="00A0283B" w:rsidP="00E87D65">
            <w:pPr>
              <w:rPr>
                <w:sz w:val="24"/>
                <w:szCs w:val="24"/>
              </w:rPr>
            </w:pPr>
          </w:p>
        </w:tc>
        <w:tc>
          <w:tcPr>
            <w:tcW w:w="1701" w:type="dxa"/>
          </w:tcPr>
          <w:p w:rsidR="00A0283B" w:rsidRPr="005C7BCE" w:rsidRDefault="00A0283B" w:rsidP="00E87D65">
            <w:pPr>
              <w:autoSpaceDE w:val="0"/>
              <w:autoSpaceDN w:val="0"/>
              <w:spacing w:before="48" w:line="230" w:lineRule="auto"/>
              <w:jc w:val="center"/>
              <w:rPr>
                <w:sz w:val="24"/>
                <w:szCs w:val="24"/>
              </w:rPr>
            </w:pPr>
            <w:r w:rsidRPr="005C7BCE">
              <w:rPr>
                <w:rFonts w:ascii="Times New Roman" w:eastAsia="Times New Roman" w:hAnsi="Times New Roman"/>
                <w:color w:val="000000"/>
                <w:w w:val="97"/>
                <w:sz w:val="24"/>
                <w:szCs w:val="24"/>
              </w:rPr>
              <w:t>09.11.2022</w:t>
            </w:r>
          </w:p>
        </w:tc>
        <w:tc>
          <w:tcPr>
            <w:tcW w:w="3106" w:type="dxa"/>
          </w:tcPr>
          <w:p w:rsidR="00A0283B" w:rsidRPr="005C7BCE" w:rsidRDefault="00A0283B" w:rsidP="00E87D65">
            <w:pPr>
              <w:autoSpaceDE w:val="0"/>
              <w:autoSpaceDN w:val="0"/>
              <w:spacing w:before="48" w:line="257" w:lineRule="auto"/>
              <w:ind w:left="44"/>
              <w:rPr>
                <w:sz w:val="24"/>
                <w:szCs w:val="24"/>
                <w:lang w:val="ru-RU"/>
              </w:rPr>
            </w:pPr>
            <w:r w:rsidRPr="005C7BCE">
              <w:rPr>
                <w:rFonts w:ascii="Times New Roman" w:eastAsia="Times New Roman" w:hAnsi="Times New Roman"/>
                <w:color w:val="000000"/>
                <w:w w:val="97"/>
                <w:sz w:val="24"/>
                <w:szCs w:val="24"/>
                <w:lang w:val="ru-RU"/>
              </w:rPr>
              <w:t xml:space="preserve">Характеризовать </w:t>
            </w:r>
            <w:r w:rsidRPr="005C7BCE">
              <w:rPr>
                <w:sz w:val="24"/>
                <w:szCs w:val="24"/>
                <w:lang w:val="ru-RU"/>
              </w:rPr>
              <w:br/>
            </w:r>
            <w:r w:rsidRPr="005C7BCE">
              <w:rPr>
                <w:rFonts w:ascii="Times New Roman" w:eastAsia="Times New Roman" w:hAnsi="Times New Roman"/>
                <w:color w:val="000000"/>
                <w:w w:val="97"/>
                <w:sz w:val="24"/>
                <w:szCs w:val="24"/>
                <w:lang w:val="ru-RU"/>
              </w:rPr>
              <w:t xml:space="preserve">исконно русские; </w:t>
            </w:r>
            <w:r w:rsidRPr="005C7BCE">
              <w:rPr>
                <w:sz w:val="24"/>
                <w:szCs w:val="24"/>
                <w:lang w:val="ru-RU"/>
              </w:rPr>
              <w:br/>
            </w:r>
            <w:r w:rsidRPr="005C7BCE">
              <w:rPr>
                <w:rFonts w:ascii="Times New Roman" w:eastAsia="Times New Roman" w:hAnsi="Times New Roman"/>
                <w:color w:val="000000"/>
                <w:w w:val="97"/>
                <w:sz w:val="24"/>
                <w:szCs w:val="24"/>
                <w:lang w:val="ru-RU"/>
              </w:rPr>
              <w:t xml:space="preserve">(славянские) имена; </w:t>
            </w:r>
            <w:r w:rsidRPr="005C7BCE">
              <w:rPr>
                <w:sz w:val="24"/>
                <w:szCs w:val="24"/>
                <w:lang w:val="ru-RU"/>
              </w:rPr>
              <w:br/>
            </w:r>
            <w:r w:rsidRPr="005C7BCE">
              <w:rPr>
                <w:rFonts w:ascii="Times New Roman" w:eastAsia="Times New Roman" w:hAnsi="Times New Roman"/>
                <w:color w:val="000000"/>
                <w:w w:val="97"/>
                <w:sz w:val="24"/>
                <w:szCs w:val="24"/>
                <w:lang w:val="ru-RU"/>
              </w:rPr>
              <w:t xml:space="preserve">комментировать их; </w:t>
            </w:r>
            <w:r w:rsidRPr="005C7BCE">
              <w:rPr>
                <w:sz w:val="24"/>
                <w:szCs w:val="24"/>
                <w:lang w:val="ru-RU"/>
              </w:rPr>
              <w:br/>
            </w:r>
            <w:r w:rsidRPr="005C7BCE">
              <w:rPr>
                <w:rFonts w:ascii="Times New Roman" w:eastAsia="Times New Roman" w:hAnsi="Times New Roman"/>
                <w:color w:val="000000"/>
                <w:w w:val="97"/>
                <w:sz w:val="24"/>
                <w:szCs w:val="24"/>
                <w:lang w:val="ru-RU"/>
              </w:rPr>
              <w:t xml:space="preserve">происхождение (в </w:t>
            </w:r>
            <w:r w:rsidRPr="005C7BCE">
              <w:rPr>
                <w:sz w:val="24"/>
                <w:szCs w:val="24"/>
                <w:lang w:val="ru-RU"/>
              </w:rPr>
              <w:br/>
            </w:r>
            <w:r w:rsidRPr="005C7BCE">
              <w:rPr>
                <w:rFonts w:ascii="Times New Roman" w:eastAsia="Times New Roman" w:hAnsi="Times New Roman"/>
                <w:color w:val="000000"/>
                <w:w w:val="97"/>
                <w:sz w:val="24"/>
                <w:szCs w:val="24"/>
                <w:lang w:val="ru-RU"/>
              </w:rPr>
              <w:t xml:space="preserve">рамках изученного); </w:t>
            </w:r>
            <w:r w:rsidRPr="005C7BCE">
              <w:rPr>
                <w:sz w:val="24"/>
                <w:szCs w:val="24"/>
                <w:lang w:val="ru-RU"/>
              </w:rPr>
              <w:br/>
            </w:r>
            <w:r w:rsidRPr="005C7BCE">
              <w:rPr>
                <w:rFonts w:ascii="Times New Roman" w:eastAsia="Times New Roman" w:hAnsi="Times New Roman"/>
                <w:color w:val="000000"/>
                <w:w w:val="97"/>
                <w:sz w:val="24"/>
                <w:szCs w:val="24"/>
                <w:lang w:val="ru-RU"/>
              </w:rPr>
              <w:t xml:space="preserve">Характеризовать </w:t>
            </w:r>
            <w:r w:rsidRPr="005C7BCE">
              <w:rPr>
                <w:sz w:val="24"/>
                <w:szCs w:val="24"/>
                <w:lang w:val="ru-RU"/>
              </w:rPr>
              <w:br/>
            </w:r>
            <w:r w:rsidRPr="005C7BCE">
              <w:rPr>
                <w:rFonts w:ascii="Times New Roman" w:eastAsia="Times New Roman" w:hAnsi="Times New Roman"/>
                <w:color w:val="000000"/>
                <w:w w:val="97"/>
                <w:sz w:val="24"/>
                <w:szCs w:val="24"/>
                <w:lang w:val="ru-RU"/>
              </w:rPr>
              <w:t xml:space="preserve">стилистическую </w:t>
            </w:r>
            <w:r w:rsidRPr="005C7BCE">
              <w:rPr>
                <w:sz w:val="24"/>
                <w:szCs w:val="24"/>
                <w:lang w:val="ru-RU"/>
              </w:rPr>
              <w:br/>
            </w:r>
            <w:r w:rsidRPr="005C7BCE">
              <w:rPr>
                <w:rFonts w:ascii="Times New Roman" w:eastAsia="Times New Roman" w:hAnsi="Times New Roman"/>
                <w:color w:val="000000"/>
                <w:w w:val="97"/>
                <w:sz w:val="24"/>
                <w:szCs w:val="24"/>
                <w:lang w:val="ru-RU"/>
              </w:rPr>
              <w:t xml:space="preserve">окраску; </w:t>
            </w:r>
            <w:r w:rsidRPr="005C7BCE">
              <w:rPr>
                <w:sz w:val="24"/>
                <w:szCs w:val="24"/>
                <w:lang w:val="ru-RU"/>
              </w:rPr>
              <w:br/>
            </w:r>
            <w:r w:rsidRPr="005C7BCE">
              <w:rPr>
                <w:rFonts w:ascii="Times New Roman" w:eastAsia="Times New Roman" w:hAnsi="Times New Roman"/>
                <w:color w:val="000000"/>
                <w:w w:val="97"/>
                <w:sz w:val="24"/>
                <w:szCs w:val="24"/>
                <w:lang w:val="ru-RU"/>
              </w:rPr>
              <w:lastRenderedPageBreak/>
              <w:t xml:space="preserve">имён; </w:t>
            </w:r>
            <w:r w:rsidRPr="005C7BCE">
              <w:rPr>
                <w:sz w:val="24"/>
                <w:szCs w:val="24"/>
                <w:lang w:val="ru-RU"/>
              </w:rPr>
              <w:br/>
            </w:r>
            <w:r w:rsidRPr="005C7BCE">
              <w:rPr>
                <w:rFonts w:ascii="Times New Roman" w:eastAsia="Times New Roman" w:hAnsi="Times New Roman"/>
                <w:color w:val="000000"/>
                <w:w w:val="97"/>
                <w:sz w:val="24"/>
                <w:szCs w:val="24"/>
                <w:lang w:val="ru-RU"/>
              </w:rPr>
              <w:t xml:space="preserve">входящих в состав </w:t>
            </w:r>
            <w:r w:rsidRPr="005C7BCE">
              <w:rPr>
                <w:sz w:val="24"/>
                <w:szCs w:val="24"/>
                <w:lang w:val="ru-RU"/>
              </w:rPr>
              <w:br/>
            </w:r>
            <w:r w:rsidRPr="005C7BCE">
              <w:rPr>
                <w:rFonts w:ascii="Times New Roman" w:eastAsia="Times New Roman" w:hAnsi="Times New Roman"/>
                <w:color w:val="000000"/>
                <w:w w:val="97"/>
                <w:sz w:val="24"/>
                <w:szCs w:val="24"/>
                <w:lang w:val="ru-RU"/>
              </w:rPr>
              <w:t xml:space="preserve">пословиц и; </w:t>
            </w:r>
            <w:r w:rsidRPr="005C7BCE">
              <w:rPr>
                <w:sz w:val="24"/>
                <w:szCs w:val="24"/>
                <w:lang w:val="ru-RU"/>
              </w:rPr>
              <w:br/>
            </w:r>
            <w:r w:rsidRPr="005C7BCE">
              <w:rPr>
                <w:rFonts w:ascii="Times New Roman" w:eastAsia="Times New Roman" w:hAnsi="Times New Roman"/>
                <w:color w:val="000000"/>
                <w:w w:val="97"/>
                <w:sz w:val="24"/>
                <w:szCs w:val="24"/>
                <w:lang w:val="ru-RU"/>
              </w:rPr>
              <w:t xml:space="preserve">поговорок (в рамках </w:t>
            </w:r>
            <w:r w:rsidRPr="005C7BCE">
              <w:rPr>
                <w:sz w:val="24"/>
                <w:szCs w:val="24"/>
                <w:lang w:val="ru-RU"/>
              </w:rPr>
              <w:br/>
            </w:r>
            <w:r w:rsidRPr="005C7BCE">
              <w:rPr>
                <w:rFonts w:ascii="Times New Roman" w:eastAsia="Times New Roman" w:hAnsi="Times New Roman"/>
                <w:color w:val="000000"/>
                <w:w w:val="97"/>
                <w:sz w:val="24"/>
                <w:szCs w:val="24"/>
                <w:lang w:val="ru-RU"/>
              </w:rPr>
              <w:t xml:space="preserve">изученного); </w:t>
            </w:r>
            <w:r w:rsidRPr="005C7BCE">
              <w:rPr>
                <w:sz w:val="24"/>
                <w:szCs w:val="24"/>
                <w:lang w:val="ru-RU"/>
              </w:rPr>
              <w:br/>
            </w:r>
            <w:r w:rsidRPr="005C7BCE">
              <w:rPr>
                <w:rFonts w:ascii="Times New Roman" w:eastAsia="Times New Roman" w:hAnsi="Times New Roman"/>
                <w:color w:val="000000"/>
                <w:w w:val="97"/>
                <w:sz w:val="24"/>
                <w:szCs w:val="24"/>
                <w:lang w:val="ru-RU"/>
              </w:rPr>
              <w:t xml:space="preserve">Объяснять взаимосвязь происхождения; </w:t>
            </w:r>
            <w:r w:rsidRPr="005C7BCE">
              <w:rPr>
                <w:sz w:val="24"/>
                <w:szCs w:val="24"/>
                <w:lang w:val="ru-RU"/>
              </w:rPr>
              <w:br/>
            </w:r>
            <w:r w:rsidRPr="005C7BCE">
              <w:rPr>
                <w:rFonts w:ascii="Times New Roman" w:eastAsia="Times New Roman" w:hAnsi="Times New Roman"/>
                <w:color w:val="000000"/>
                <w:w w:val="97"/>
                <w:sz w:val="24"/>
                <w:szCs w:val="24"/>
                <w:lang w:val="ru-RU"/>
              </w:rPr>
              <w:t xml:space="preserve">названий старинных </w:t>
            </w:r>
            <w:r w:rsidRPr="005C7BCE">
              <w:rPr>
                <w:sz w:val="24"/>
                <w:szCs w:val="24"/>
                <w:lang w:val="ru-RU"/>
              </w:rPr>
              <w:br/>
            </w:r>
            <w:r w:rsidRPr="005C7BCE">
              <w:rPr>
                <w:rFonts w:ascii="Times New Roman" w:eastAsia="Times New Roman" w:hAnsi="Times New Roman"/>
                <w:color w:val="000000"/>
                <w:w w:val="97"/>
                <w:sz w:val="24"/>
                <w:szCs w:val="24"/>
                <w:lang w:val="ru-RU"/>
              </w:rPr>
              <w:t xml:space="preserve">русских городов и; </w:t>
            </w:r>
            <w:r w:rsidRPr="005C7BCE">
              <w:rPr>
                <w:sz w:val="24"/>
                <w:szCs w:val="24"/>
                <w:lang w:val="ru-RU"/>
              </w:rPr>
              <w:br/>
            </w:r>
            <w:r w:rsidRPr="005C7BCE">
              <w:rPr>
                <w:rFonts w:ascii="Times New Roman" w:eastAsia="Times New Roman" w:hAnsi="Times New Roman"/>
                <w:color w:val="000000"/>
                <w:w w:val="97"/>
                <w:sz w:val="24"/>
                <w:szCs w:val="24"/>
                <w:lang w:val="ru-RU"/>
              </w:rPr>
              <w:t xml:space="preserve">истории народа; </w:t>
            </w:r>
            <w:r w:rsidRPr="005C7BCE">
              <w:rPr>
                <w:sz w:val="24"/>
                <w:szCs w:val="24"/>
                <w:lang w:val="ru-RU"/>
              </w:rPr>
              <w:br/>
            </w:r>
            <w:r w:rsidRPr="005C7BCE">
              <w:rPr>
                <w:rFonts w:ascii="Times New Roman" w:eastAsia="Times New Roman" w:hAnsi="Times New Roman"/>
                <w:color w:val="000000"/>
                <w:w w:val="97"/>
                <w:sz w:val="24"/>
                <w:szCs w:val="24"/>
                <w:lang w:val="ru-RU"/>
              </w:rPr>
              <w:t xml:space="preserve">истории языка (в </w:t>
            </w:r>
            <w:r w:rsidRPr="005C7BCE">
              <w:rPr>
                <w:sz w:val="24"/>
                <w:szCs w:val="24"/>
                <w:lang w:val="ru-RU"/>
              </w:rPr>
              <w:br/>
            </w:r>
            <w:r w:rsidRPr="005C7BCE">
              <w:rPr>
                <w:rFonts w:ascii="Times New Roman" w:eastAsia="Times New Roman" w:hAnsi="Times New Roman"/>
                <w:color w:val="000000"/>
                <w:w w:val="97"/>
                <w:sz w:val="24"/>
                <w:szCs w:val="24"/>
                <w:lang w:val="ru-RU"/>
              </w:rPr>
              <w:t xml:space="preserve">рамках; </w:t>
            </w:r>
            <w:r w:rsidRPr="005C7BCE">
              <w:rPr>
                <w:sz w:val="24"/>
                <w:szCs w:val="24"/>
                <w:lang w:val="ru-RU"/>
              </w:rPr>
              <w:br/>
            </w:r>
            <w:r w:rsidRPr="005C7BCE">
              <w:rPr>
                <w:rFonts w:ascii="Times New Roman" w:eastAsia="Times New Roman" w:hAnsi="Times New Roman"/>
                <w:color w:val="000000"/>
                <w:w w:val="97"/>
                <w:sz w:val="24"/>
                <w:szCs w:val="24"/>
                <w:lang w:val="ru-RU"/>
              </w:rPr>
              <w:t>изученного);;</w:t>
            </w:r>
          </w:p>
        </w:tc>
        <w:tc>
          <w:tcPr>
            <w:tcW w:w="1173" w:type="dxa"/>
          </w:tcPr>
          <w:p w:rsidR="00A0283B" w:rsidRPr="005C7BCE" w:rsidRDefault="00A0283B" w:rsidP="00E87D65">
            <w:pPr>
              <w:autoSpaceDE w:val="0"/>
              <w:autoSpaceDN w:val="0"/>
              <w:spacing w:before="48" w:line="230" w:lineRule="auto"/>
              <w:jc w:val="center"/>
              <w:rPr>
                <w:sz w:val="24"/>
                <w:szCs w:val="24"/>
              </w:rPr>
            </w:pPr>
            <w:r w:rsidRPr="005C7BCE">
              <w:rPr>
                <w:rFonts w:ascii="Times New Roman" w:eastAsia="Times New Roman" w:hAnsi="Times New Roman"/>
                <w:color w:val="000000"/>
                <w:w w:val="97"/>
                <w:sz w:val="24"/>
                <w:szCs w:val="24"/>
              </w:rPr>
              <w:lastRenderedPageBreak/>
              <w:t>Устныйопрос;</w:t>
            </w:r>
          </w:p>
        </w:tc>
        <w:tc>
          <w:tcPr>
            <w:tcW w:w="2950" w:type="dxa"/>
          </w:tcPr>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 xml:space="preserve">• Рубрикон: энциклопедии, словари, справочники </w:t>
            </w:r>
          </w:p>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(http://www.rubricon.com/)</w:t>
            </w:r>
          </w:p>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 Русские словари. Служба русского языка (http://www.slovari.ru)</w:t>
            </w:r>
          </w:p>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 Словари и энциклопедии on-line на Академик.ру (http://dic.academic.ru/)</w:t>
            </w:r>
          </w:p>
        </w:tc>
      </w:tr>
      <w:tr w:rsidR="00A0283B" w:rsidRPr="00E87D65" w:rsidTr="00A0283B">
        <w:tc>
          <w:tcPr>
            <w:tcW w:w="561" w:type="dxa"/>
          </w:tcPr>
          <w:p w:rsidR="00A0283B" w:rsidRPr="005C7BCE" w:rsidRDefault="00A0283B" w:rsidP="00E87D65">
            <w:pPr>
              <w:autoSpaceDE w:val="0"/>
              <w:autoSpaceDN w:val="0"/>
              <w:spacing w:before="48" w:line="230" w:lineRule="auto"/>
              <w:jc w:val="center"/>
              <w:rPr>
                <w:sz w:val="24"/>
                <w:szCs w:val="24"/>
              </w:rPr>
            </w:pPr>
            <w:r w:rsidRPr="005C7BCE">
              <w:rPr>
                <w:rFonts w:ascii="Times New Roman" w:eastAsia="Times New Roman" w:hAnsi="Times New Roman"/>
                <w:color w:val="000000"/>
                <w:w w:val="97"/>
                <w:sz w:val="24"/>
                <w:szCs w:val="24"/>
              </w:rPr>
              <w:lastRenderedPageBreak/>
              <w:t>1.9.</w:t>
            </w:r>
          </w:p>
        </w:tc>
        <w:tc>
          <w:tcPr>
            <w:tcW w:w="2241" w:type="dxa"/>
            <w:gridSpan w:val="2"/>
          </w:tcPr>
          <w:p w:rsidR="00A0283B" w:rsidRPr="005C7BCE" w:rsidRDefault="00A0283B" w:rsidP="00E87D65">
            <w:pPr>
              <w:autoSpaceDE w:val="0"/>
              <w:autoSpaceDN w:val="0"/>
              <w:spacing w:before="48" w:line="247" w:lineRule="auto"/>
              <w:ind w:left="46"/>
              <w:rPr>
                <w:sz w:val="24"/>
                <w:szCs w:val="24"/>
                <w:lang w:val="ru-RU"/>
              </w:rPr>
            </w:pPr>
            <w:r w:rsidRPr="005C7BCE">
              <w:rPr>
                <w:rFonts w:ascii="Times New Roman" w:eastAsia="Times New Roman" w:hAnsi="Times New Roman"/>
                <w:b/>
                <w:color w:val="000000"/>
                <w:w w:val="97"/>
                <w:sz w:val="24"/>
                <w:szCs w:val="24"/>
                <w:lang w:val="ru-RU"/>
              </w:rPr>
              <w:t xml:space="preserve">Язык как зеркало национальной </w:t>
            </w:r>
            <w:r w:rsidRPr="005C7BCE">
              <w:rPr>
                <w:sz w:val="24"/>
                <w:szCs w:val="24"/>
                <w:lang w:val="ru-RU"/>
              </w:rPr>
              <w:br/>
            </w:r>
            <w:r w:rsidRPr="005C7BCE">
              <w:rPr>
                <w:rFonts w:ascii="Times New Roman" w:eastAsia="Times New Roman" w:hAnsi="Times New Roman"/>
                <w:b/>
                <w:color w:val="000000"/>
                <w:w w:val="97"/>
                <w:sz w:val="24"/>
                <w:szCs w:val="24"/>
                <w:lang w:val="ru-RU"/>
              </w:rPr>
              <w:t>культуры.</w:t>
            </w:r>
          </w:p>
          <w:p w:rsidR="00A0283B" w:rsidRPr="005C7BCE" w:rsidRDefault="00A0283B" w:rsidP="00E87D65">
            <w:pPr>
              <w:autoSpaceDE w:val="0"/>
              <w:autoSpaceDN w:val="0"/>
              <w:spacing w:before="12" w:line="250" w:lineRule="auto"/>
              <w:ind w:left="46"/>
              <w:rPr>
                <w:sz w:val="24"/>
                <w:szCs w:val="24"/>
                <w:lang w:val="ru-RU"/>
              </w:rPr>
            </w:pPr>
            <w:r w:rsidRPr="005C7BCE">
              <w:rPr>
                <w:rFonts w:ascii="Times New Roman" w:eastAsia="Times New Roman" w:hAnsi="Times New Roman"/>
                <w:b/>
                <w:color w:val="000000"/>
                <w:w w:val="97"/>
                <w:sz w:val="24"/>
                <w:szCs w:val="24"/>
                <w:lang w:val="ru-RU"/>
              </w:rPr>
              <w:t xml:space="preserve">Представление </w:t>
            </w:r>
            <w:r w:rsidRPr="005C7BCE">
              <w:rPr>
                <w:sz w:val="24"/>
                <w:szCs w:val="24"/>
                <w:lang w:val="ru-RU"/>
              </w:rPr>
              <w:br/>
            </w:r>
            <w:r w:rsidRPr="005C7BCE">
              <w:rPr>
                <w:rFonts w:ascii="Times New Roman" w:eastAsia="Times New Roman" w:hAnsi="Times New Roman"/>
                <w:b/>
                <w:color w:val="000000"/>
                <w:w w:val="97"/>
                <w:sz w:val="24"/>
                <w:szCs w:val="24"/>
                <w:lang w:val="ru-RU"/>
              </w:rPr>
              <w:t xml:space="preserve">проектных, </w:t>
            </w:r>
            <w:r w:rsidRPr="005C7BCE">
              <w:rPr>
                <w:sz w:val="24"/>
                <w:szCs w:val="24"/>
                <w:lang w:val="ru-RU"/>
              </w:rPr>
              <w:br/>
            </w:r>
            <w:r w:rsidRPr="005C7BCE">
              <w:rPr>
                <w:rFonts w:ascii="Times New Roman" w:eastAsia="Times New Roman" w:hAnsi="Times New Roman"/>
                <w:b/>
                <w:color w:val="000000"/>
                <w:w w:val="97"/>
                <w:sz w:val="24"/>
                <w:szCs w:val="24"/>
                <w:lang w:val="ru-RU"/>
              </w:rPr>
              <w:t>исследовательских работ.</w:t>
            </w:r>
          </w:p>
          <w:p w:rsidR="00A0283B" w:rsidRPr="005C7BCE" w:rsidRDefault="00A0283B" w:rsidP="00E87D65">
            <w:pPr>
              <w:autoSpaceDE w:val="0"/>
              <w:autoSpaceDN w:val="0"/>
              <w:spacing w:before="12" w:line="245" w:lineRule="auto"/>
              <w:ind w:left="46" w:right="288"/>
              <w:rPr>
                <w:sz w:val="24"/>
                <w:szCs w:val="24"/>
                <w:lang w:val="ru-RU"/>
              </w:rPr>
            </w:pPr>
            <w:r w:rsidRPr="005C7BCE">
              <w:rPr>
                <w:rFonts w:ascii="Times New Roman" w:eastAsia="Times New Roman" w:hAnsi="Times New Roman"/>
                <w:b/>
                <w:color w:val="000000"/>
                <w:w w:val="97"/>
                <w:sz w:val="24"/>
                <w:szCs w:val="24"/>
                <w:lang w:val="ru-RU"/>
              </w:rPr>
              <w:t>Проверочная работа № 1</w:t>
            </w:r>
          </w:p>
        </w:tc>
        <w:tc>
          <w:tcPr>
            <w:tcW w:w="699" w:type="dxa"/>
          </w:tcPr>
          <w:p w:rsidR="00A0283B" w:rsidRPr="005C7BCE" w:rsidRDefault="00A0283B" w:rsidP="00E87D65">
            <w:pPr>
              <w:autoSpaceDE w:val="0"/>
              <w:autoSpaceDN w:val="0"/>
              <w:spacing w:before="48" w:line="230" w:lineRule="auto"/>
              <w:ind w:left="46"/>
              <w:rPr>
                <w:sz w:val="24"/>
                <w:szCs w:val="24"/>
              </w:rPr>
            </w:pPr>
            <w:r w:rsidRPr="005C7BCE">
              <w:rPr>
                <w:rFonts w:ascii="Times New Roman" w:eastAsia="Times New Roman" w:hAnsi="Times New Roman"/>
                <w:color w:val="000000"/>
                <w:w w:val="97"/>
                <w:sz w:val="24"/>
                <w:szCs w:val="24"/>
              </w:rPr>
              <w:t>1</w:t>
            </w:r>
          </w:p>
        </w:tc>
        <w:tc>
          <w:tcPr>
            <w:tcW w:w="1002" w:type="dxa"/>
          </w:tcPr>
          <w:p w:rsidR="00A0283B" w:rsidRPr="005C7BCE" w:rsidRDefault="00A0283B" w:rsidP="00E87D65">
            <w:pPr>
              <w:autoSpaceDE w:val="0"/>
              <w:autoSpaceDN w:val="0"/>
              <w:spacing w:before="48" w:line="230" w:lineRule="auto"/>
              <w:ind w:left="46"/>
              <w:rPr>
                <w:sz w:val="24"/>
                <w:szCs w:val="24"/>
              </w:rPr>
            </w:pPr>
            <w:r w:rsidRPr="005C7BCE">
              <w:rPr>
                <w:rFonts w:ascii="Times New Roman" w:eastAsia="Times New Roman" w:hAnsi="Times New Roman"/>
                <w:color w:val="000000"/>
                <w:w w:val="97"/>
                <w:sz w:val="24"/>
                <w:szCs w:val="24"/>
              </w:rPr>
              <w:t>1</w:t>
            </w:r>
          </w:p>
        </w:tc>
        <w:tc>
          <w:tcPr>
            <w:tcW w:w="992" w:type="dxa"/>
          </w:tcPr>
          <w:p w:rsidR="00A0283B" w:rsidRPr="005C7BCE" w:rsidRDefault="00A0283B" w:rsidP="00E87D65">
            <w:pPr>
              <w:rPr>
                <w:sz w:val="24"/>
                <w:szCs w:val="24"/>
              </w:rPr>
            </w:pPr>
          </w:p>
        </w:tc>
        <w:tc>
          <w:tcPr>
            <w:tcW w:w="1701" w:type="dxa"/>
          </w:tcPr>
          <w:p w:rsidR="00A0283B" w:rsidRPr="005C7BCE" w:rsidRDefault="00A0283B" w:rsidP="00E87D65">
            <w:pPr>
              <w:autoSpaceDE w:val="0"/>
              <w:autoSpaceDN w:val="0"/>
              <w:spacing w:before="48" w:line="230" w:lineRule="auto"/>
              <w:jc w:val="center"/>
              <w:rPr>
                <w:sz w:val="24"/>
                <w:szCs w:val="24"/>
              </w:rPr>
            </w:pPr>
            <w:r w:rsidRPr="005C7BCE">
              <w:rPr>
                <w:rFonts w:ascii="Times New Roman" w:eastAsia="Times New Roman" w:hAnsi="Times New Roman"/>
                <w:color w:val="000000"/>
                <w:w w:val="97"/>
                <w:sz w:val="24"/>
                <w:szCs w:val="24"/>
              </w:rPr>
              <w:t>16.11.2022</w:t>
            </w:r>
          </w:p>
        </w:tc>
        <w:tc>
          <w:tcPr>
            <w:tcW w:w="3106" w:type="dxa"/>
          </w:tcPr>
          <w:p w:rsidR="00A0283B" w:rsidRPr="005C7BCE" w:rsidRDefault="00A0283B" w:rsidP="00E87D65">
            <w:pPr>
              <w:autoSpaceDE w:val="0"/>
              <w:autoSpaceDN w:val="0"/>
              <w:spacing w:before="48" w:line="254" w:lineRule="auto"/>
              <w:ind w:left="44"/>
              <w:rPr>
                <w:sz w:val="24"/>
                <w:szCs w:val="24"/>
                <w:lang w:val="ru-RU"/>
              </w:rPr>
            </w:pPr>
            <w:r w:rsidRPr="005C7BCE">
              <w:rPr>
                <w:rFonts w:ascii="Times New Roman" w:eastAsia="Times New Roman" w:hAnsi="Times New Roman"/>
                <w:color w:val="000000"/>
                <w:w w:val="97"/>
                <w:sz w:val="24"/>
                <w:szCs w:val="24"/>
                <w:lang w:val="ru-RU"/>
              </w:rPr>
              <w:t xml:space="preserve">Публично представлять результаты; </w:t>
            </w:r>
            <w:r w:rsidRPr="005C7BCE">
              <w:rPr>
                <w:sz w:val="24"/>
                <w:szCs w:val="24"/>
                <w:lang w:val="ru-RU"/>
              </w:rPr>
              <w:br/>
            </w:r>
            <w:r w:rsidRPr="005C7BCE">
              <w:rPr>
                <w:rFonts w:ascii="Times New Roman" w:eastAsia="Times New Roman" w:hAnsi="Times New Roman"/>
                <w:color w:val="000000"/>
                <w:w w:val="97"/>
                <w:sz w:val="24"/>
                <w:szCs w:val="24"/>
                <w:lang w:val="ru-RU"/>
              </w:rPr>
              <w:t xml:space="preserve">проведённого языкового анализа; </w:t>
            </w:r>
            <w:r w:rsidRPr="005C7BCE">
              <w:rPr>
                <w:sz w:val="24"/>
                <w:szCs w:val="24"/>
                <w:lang w:val="ru-RU"/>
              </w:rPr>
              <w:br/>
            </w:r>
            <w:r w:rsidRPr="005C7BCE">
              <w:rPr>
                <w:rFonts w:ascii="Times New Roman" w:eastAsia="Times New Roman" w:hAnsi="Times New Roman"/>
                <w:color w:val="000000"/>
                <w:w w:val="97"/>
                <w:sz w:val="24"/>
                <w:szCs w:val="24"/>
                <w:lang w:val="ru-RU"/>
              </w:rPr>
              <w:t xml:space="preserve">; </w:t>
            </w:r>
            <w:r w:rsidRPr="005C7BCE">
              <w:rPr>
                <w:sz w:val="24"/>
                <w:szCs w:val="24"/>
                <w:lang w:val="ru-RU"/>
              </w:rPr>
              <w:br/>
            </w:r>
            <w:r w:rsidRPr="005C7BCE">
              <w:rPr>
                <w:rFonts w:ascii="Times New Roman" w:eastAsia="Times New Roman" w:hAnsi="Times New Roman"/>
                <w:color w:val="000000"/>
                <w:w w:val="97"/>
                <w:sz w:val="24"/>
                <w:szCs w:val="24"/>
                <w:lang w:val="ru-RU"/>
              </w:rPr>
              <w:t xml:space="preserve">выполненного </w:t>
            </w:r>
            <w:r w:rsidRPr="005C7BCE">
              <w:rPr>
                <w:sz w:val="24"/>
                <w:szCs w:val="24"/>
                <w:lang w:val="ru-RU"/>
              </w:rPr>
              <w:br/>
            </w:r>
            <w:r w:rsidRPr="005C7BCE">
              <w:rPr>
                <w:rFonts w:ascii="Times New Roman" w:eastAsia="Times New Roman" w:hAnsi="Times New Roman"/>
                <w:color w:val="000000"/>
                <w:w w:val="97"/>
                <w:sz w:val="24"/>
                <w:szCs w:val="24"/>
                <w:lang w:val="ru-RU"/>
              </w:rPr>
              <w:t xml:space="preserve">лингвистического; </w:t>
            </w:r>
            <w:r w:rsidRPr="005C7BCE">
              <w:rPr>
                <w:sz w:val="24"/>
                <w:szCs w:val="24"/>
                <w:lang w:val="ru-RU"/>
              </w:rPr>
              <w:br/>
            </w:r>
            <w:r w:rsidRPr="005C7BCE">
              <w:rPr>
                <w:rFonts w:ascii="Times New Roman" w:eastAsia="Times New Roman" w:hAnsi="Times New Roman"/>
                <w:color w:val="000000"/>
                <w:w w:val="97"/>
                <w:sz w:val="24"/>
                <w:szCs w:val="24"/>
                <w:lang w:val="ru-RU"/>
              </w:rPr>
              <w:t xml:space="preserve">эксперимента; </w:t>
            </w:r>
            <w:r w:rsidRPr="005C7BCE">
              <w:rPr>
                <w:sz w:val="24"/>
                <w:szCs w:val="24"/>
                <w:lang w:val="ru-RU"/>
              </w:rPr>
              <w:br/>
            </w:r>
            <w:r w:rsidRPr="005C7BCE">
              <w:rPr>
                <w:rFonts w:ascii="Times New Roman" w:eastAsia="Times New Roman" w:hAnsi="Times New Roman"/>
                <w:color w:val="000000"/>
                <w:w w:val="97"/>
                <w:sz w:val="24"/>
                <w:szCs w:val="24"/>
                <w:lang w:val="ru-RU"/>
              </w:rPr>
              <w:t xml:space="preserve">исследования; </w:t>
            </w:r>
            <w:r w:rsidRPr="005C7BCE">
              <w:rPr>
                <w:sz w:val="24"/>
                <w:szCs w:val="24"/>
                <w:lang w:val="ru-RU"/>
              </w:rPr>
              <w:br/>
            </w:r>
            <w:r w:rsidRPr="005C7BCE">
              <w:rPr>
                <w:rFonts w:ascii="Times New Roman" w:eastAsia="Times New Roman" w:hAnsi="Times New Roman"/>
                <w:color w:val="000000"/>
                <w:w w:val="97"/>
                <w:sz w:val="24"/>
                <w:szCs w:val="24"/>
                <w:lang w:val="ru-RU"/>
              </w:rPr>
              <w:t xml:space="preserve">проекта; </w:t>
            </w:r>
            <w:r w:rsidRPr="005C7BCE">
              <w:rPr>
                <w:sz w:val="24"/>
                <w:szCs w:val="24"/>
                <w:lang w:val="ru-RU"/>
              </w:rPr>
              <w:br/>
            </w:r>
            <w:r w:rsidRPr="005C7BCE">
              <w:rPr>
                <w:rFonts w:ascii="Times New Roman" w:eastAsia="Times New Roman" w:hAnsi="Times New Roman"/>
                <w:color w:val="000000"/>
                <w:w w:val="97"/>
                <w:sz w:val="24"/>
                <w:szCs w:val="24"/>
                <w:lang w:val="ru-RU"/>
              </w:rPr>
              <w:t xml:space="preserve">Самостоятельно </w:t>
            </w:r>
            <w:r w:rsidRPr="005C7BCE">
              <w:rPr>
                <w:sz w:val="24"/>
                <w:szCs w:val="24"/>
                <w:lang w:val="ru-RU"/>
              </w:rPr>
              <w:br/>
            </w:r>
            <w:r w:rsidRPr="005C7BCE">
              <w:rPr>
                <w:rFonts w:ascii="Times New Roman" w:eastAsia="Times New Roman" w:hAnsi="Times New Roman"/>
                <w:color w:val="000000"/>
                <w:w w:val="97"/>
                <w:sz w:val="24"/>
                <w:szCs w:val="24"/>
                <w:lang w:val="ru-RU"/>
              </w:rPr>
              <w:t xml:space="preserve">выбирать формат; </w:t>
            </w:r>
            <w:r w:rsidRPr="005C7BCE">
              <w:rPr>
                <w:sz w:val="24"/>
                <w:szCs w:val="24"/>
                <w:lang w:val="ru-RU"/>
              </w:rPr>
              <w:br/>
            </w:r>
            <w:r w:rsidRPr="005C7BCE">
              <w:rPr>
                <w:rFonts w:ascii="Times New Roman" w:eastAsia="Times New Roman" w:hAnsi="Times New Roman"/>
                <w:color w:val="000000"/>
                <w:w w:val="97"/>
                <w:sz w:val="24"/>
                <w:szCs w:val="24"/>
                <w:lang w:val="ru-RU"/>
              </w:rPr>
              <w:t xml:space="preserve">выступления с учётом цели презентации и; </w:t>
            </w:r>
            <w:r w:rsidRPr="005C7BCE">
              <w:rPr>
                <w:sz w:val="24"/>
                <w:szCs w:val="24"/>
                <w:lang w:val="ru-RU"/>
              </w:rPr>
              <w:br/>
            </w:r>
            <w:r w:rsidRPr="005C7BCE">
              <w:rPr>
                <w:rFonts w:ascii="Times New Roman" w:eastAsia="Times New Roman" w:hAnsi="Times New Roman"/>
                <w:color w:val="000000"/>
                <w:w w:val="97"/>
                <w:sz w:val="24"/>
                <w:szCs w:val="24"/>
                <w:lang w:val="ru-RU"/>
              </w:rPr>
              <w:t xml:space="preserve">особенностей </w:t>
            </w:r>
            <w:r w:rsidRPr="005C7BCE">
              <w:rPr>
                <w:sz w:val="24"/>
                <w:szCs w:val="24"/>
                <w:lang w:val="ru-RU"/>
              </w:rPr>
              <w:br/>
            </w:r>
            <w:r w:rsidRPr="005C7BCE">
              <w:rPr>
                <w:rFonts w:ascii="Times New Roman" w:eastAsia="Times New Roman" w:hAnsi="Times New Roman"/>
                <w:color w:val="000000"/>
                <w:w w:val="97"/>
                <w:sz w:val="24"/>
                <w:szCs w:val="24"/>
                <w:lang w:val="ru-RU"/>
              </w:rPr>
              <w:t xml:space="preserve">аудитории и в </w:t>
            </w:r>
            <w:r w:rsidRPr="005C7BCE">
              <w:rPr>
                <w:sz w:val="24"/>
                <w:szCs w:val="24"/>
                <w:lang w:val="ru-RU"/>
              </w:rPr>
              <w:br/>
            </w:r>
            <w:r w:rsidRPr="005C7BCE">
              <w:rPr>
                <w:rFonts w:ascii="Times New Roman" w:eastAsia="Times New Roman" w:hAnsi="Times New Roman"/>
                <w:color w:val="000000"/>
                <w:w w:val="97"/>
                <w:sz w:val="24"/>
                <w:szCs w:val="24"/>
                <w:lang w:val="ru-RU"/>
              </w:rPr>
              <w:t xml:space="preserve">соответствии с; </w:t>
            </w:r>
            <w:r w:rsidRPr="005C7BCE">
              <w:rPr>
                <w:sz w:val="24"/>
                <w:szCs w:val="24"/>
                <w:lang w:val="ru-RU"/>
              </w:rPr>
              <w:br/>
            </w:r>
            <w:r w:rsidRPr="005C7BCE">
              <w:rPr>
                <w:rFonts w:ascii="Times New Roman" w:eastAsia="Times New Roman" w:hAnsi="Times New Roman"/>
                <w:color w:val="000000"/>
                <w:w w:val="97"/>
                <w:sz w:val="24"/>
                <w:szCs w:val="24"/>
                <w:lang w:val="ru-RU"/>
              </w:rPr>
              <w:t xml:space="preserve">ним составлять устные и письменные; </w:t>
            </w:r>
            <w:r w:rsidRPr="005C7BCE">
              <w:rPr>
                <w:sz w:val="24"/>
                <w:szCs w:val="24"/>
                <w:lang w:val="ru-RU"/>
              </w:rPr>
              <w:br/>
            </w:r>
            <w:r w:rsidRPr="005C7BCE">
              <w:rPr>
                <w:rFonts w:ascii="Times New Roman" w:eastAsia="Times New Roman" w:hAnsi="Times New Roman"/>
                <w:color w:val="000000"/>
                <w:w w:val="97"/>
                <w:sz w:val="24"/>
                <w:szCs w:val="24"/>
                <w:lang w:val="ru-RU"/>
              </w:rPr>
              <w:t>тексты;;</w:t>
            </w:r>
          </w:p>
        </w:tc>
        <w:tc>
          <w:tcPr>
            <w:tcW w:w="1173" w:type="dxa"/>
          </w:tcPr>
          <w:p w:rsidR="00A0283B" w:rsidRPr="005C7BCE" w:rsidRDefault="00A0283B" w:rsidP="00E87D65">
            <w:pPr>
              <w:autoSpaceDE w:val="0"/>
              <w:autoSpaceDN w:val="0"/>
              <w:spacing w:before="48" w:line="245" w:lineRule="auto"/>
              <w:ind w:left="46" w:right="144"/>
              <w:rPr>
                <w:sz w:val="24"/>
                <w:szCs w:val="24"/>
              </w:rPr>
            </w:pPr>
            <w:r w:rsidRPr="005C7BCE">
              <w:rPr>
                <w:rFonts w:ascii="Times New Roman" w:eastAsia="Times New Roman" w:hAnsi="Times New Roman"/>
                <w:color w:val="000000"/>
                <w:w w:val="97"/>
                <w:sz w:val="24"/>
                <w:szCs w:val="24"/>
              </w:rPr>
              <w:t>Контрольнаяработа;</w:t>
            </w:r>
          </w:p>
        </w:tc>
        <w:tc>
          <w:tcPr>
            <w:tcW w:w="2950" w:type="dxa"/>
          </w:tcPr>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Портал «Культура письменной речи» (http://www.gramma.ru/)</w:t>
            </w:r>
          </w:p>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 Свиток — История письменности на Руси (http://www.ivki.ru/svitok/)</w:t>
            </w:r>
          </w:p>
        </w:tc>
      </w:tr>
      <w:tr w:rsidR="00A0283B" w:rsidTr="00A0283B">
        <w:tc>
          <w:tcPr>
            <w:tcW w:w="2802" w:type="dxa"/>
            <w:gridSpan w:val="3"/>
          </w:tcPr>
          <w:p w:rsidR="00A0283B" w:rsidRPr="005C7BCE" w:rsidRDefault="00A0283B" w:rsidP="00E87D65">
            <w:pPr>
              <w:autoSpaceDE w:val="0"/>
              <w:autoSpaceDN w:val="0"/>
              <w:spacing w:before="48" w:line="230" w:lineRule="auto"/>
              <w:ind w:left="44"/>
              <w:rPr>
                <w:sz w:val="24"/>
                <w:szCs w:val="24"/>
              </w:rPr>
            </w:pPr>
            <w:r w:rsidRPr="005C7BCE">
              <w:rPr>
                <w:rFonts w:ascii="Times New Roman" w:eastAsia="Times New Roman" w:hAnsi="Times New Roman"/>
                <w:color w:val="000000"/>
                <w:w w:val="97"/>
                <w:sz w:val="24"/>
                <w:szCs w:val="24"/>
              </w:rPr>
              <w:t>Итогопоразделу</w:t>
            </w:r>
          </w:p>
        </w:tc>
        <w:tc>
          <w:tcPr>
            <w:tcW w:w="699" w:type="dxa"/>
          </w:tcPr>
          <w:p w:rsidR="00A0283B" w:rsidRPr="005C7BCE" w:rsidRDefault="00A0283B" w:rsidP="00E87D65">
            <w:pPr>
              <w:autoSpaceDE w:val="0"/>
              <w:autoSpaceDN w:val="0"/>
              <w:spacing w:before="48" w:line="230" w:lineRule="auto"/>
              <w:ind w:left="46"/>
              <w:rPr>
                <w:sz w:val="24"/>
                <w:szCs w:val="24"/>
              </w:rPr>
            </w:pPr>
            <w:r w:rsidRPr="005C7BCE">
              <w:rPr>
                <w:rFonts w:ascii="Times New Roman" w:eastAsia="Times New Roman" w:hAnsi="Times New Roman"/>
                <w:color w:val="000000"/>
                <w:w w:val="97"/>
                <w:sz w:val="24"/>
                <w:szCs w:val="24"/>
              </w:rPr>
              <w:t>10</w:t>
            </w:r>
          </w:p>
        </w:tc>
        <w:tc>
          <w:tcPr>
            <w:tcW w:w="10924" w:type="dxa"/>
            <w:gridSpan w:val="6"/>
          </w:tcPr>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p>
        </w:tc>
      </w:tr>
      <w:tr w:rsidR="00A0283B" w:rsidTr="00A0283B">
        <w:tc>
          <w:tcPr>
            <w:tcW w:w="14425" w:type="dxa"/>
            <w:gridSpan w:val="10"/>
          </w:tcPr>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Раздел 2. КУЛЬТУРА РЕЧИ</w:t>
            </w:r>
          </w:p>
        </w:tc>
      </w:tr>
      <w:tr w:rsidR="00A0283B" w:rsidRPr="00E87D65" w:rsidTr="00A0283B">
        <w:tc>
          <w:tcPr>
            <w:tcW w:w="561" w:type="dxa"/>
          </w:tcPr>
          <w:p w:rsidR="00A0283B" w:rsidRPr="005C7BCE" w:rsidRDefault="00A0283B" w:rsidP="00E87D65">
            <w:pPr>
              <w:autoSpaceDE w:val="0"/>
              <w:autoSpaceDN w:val="0"/>
              <w:spacing w:before="48" w:line="230" w:lineRule="auto"/>
              <w:jc w:val="center"/>
              <w:rPr>
                <w:sz w:val="24"/>
                <w:szCs w:val="24"/>
              </w:rPr>
            </w:pPr>
            <w:r w:rsidRPr="005C7BCE">
              <w:rPr>
                <w:rFonts w:ascii="Times New Roman" w:eastAsia="Times New Roman" w:hAnsi="Times New Roman"/>
                <w:color w:val="000000"/>
                <w:w w:val="97"/>
                <w:sz w:val="24"/>
                <w:szCs w:val="24"/>
              </w:rPr>
              <w:lastRenderedPageBreak/>
              <w:t>2.1.</w:t>
            </w:r>
          </w:p>
        </w:tc>
        <w:tc>
          <w:tcPr>
            <w:tcW w:w="2241" w:type="dxa"/>
            <w:gridSpan w:val="2"/>
          </w:tcPr>
          <w:p w:rsidR="00A0283B" w:rsidRPr="005C7BCE" w:rsidRDefault="00A0283B" w:rsidP="00E87D65">
            <w:pPr>
              <w:autoSpaceDE w:val="0"/>
              <w:autoSpaceDN w:val="0"/>
              <w:spacing w:before="48" w:line="250" w:lineRule="auto"/>
              <w:ind w:left="46" w:right="144"/>
              <w:rPr>
                <w:sz w:val="24"/>
                <w:szCs w:val="24"/>
              </w:rPr>
            </w:pPr>
            <w:r w:rsidRPr="005C7BCE">
              <w:rPr>
                <w:rFonts w:ascii="Times New Roman" w:eastAsia="Times New Roman" w:hAnsi="Times New Roman"/>
                <w:b/>
                <w:color w:val="000000"/>
                <w:w w:val="97"/>
                <w:sz w:val="24"/>
                <w:szCs w:val="24"/>
              </w:rPr>
              <w:t>Современныйрусский</w:t>
            </w:r>
            <w:r w:rsidRPr="005C7BCE">
              <w:rPr>
                <w:sz w:val="24"/>
                <w:szCs w:val="24"/>
              </w:rPr>
              <w:br/>
            </w:r>
            <w:r w:rsidRPr="005C7BCE">
              <w:rPr>
                <w:rFonts w:ascii="Times New Roman" w:eastAsia="Times New Roman" w:hAnsi="Times New Roman"/>
                <w:b/>
                <w:color w:val="000000"/>
                <w:w w:val="97"/>
                <w:sz w:val="24"/>
                <w:szCs w:val="24"/>
              </w:rPr>
              <w:t>литературныйязык</w:t>
            </w:r>
          </w:p>
        </w:tc>
        <w:tc>
          <w:tcPr>
            <w:tcW w:w="699" w:type="dxa"/>
          </w:tcPr>
          <w:p w:rsidR="00A0283B" w:rsidRPr="005C7BCE" w:rsidRDefault="00A0283B" w:rsidP="00E87D65">
            <w:pPr>
              <w:autoSpaceDE w:val="0"/>
              <w:autoSpaceDN w:val="0"/>
              <w:spacing w:before="48" w:line="230" w:lineRule="auto"/>
              <w:ind w:left="46"/>
              <w:rPr>
                <w:sz w:val="24"/>
                <w:szCs w:val="24"/>
              </w:rPr>
            </w:pPr>
            <w:r w:rsidRPr="005C7BCE">
              <w:rPr>
                <w:rFonts w:ascii="Times New Roman" w:eastAsia="Times New Roman" w:hAnsi="Times New Roman"/>
                <w:color w:val="000000"/>
                <w:w w:val="97"/>
                <w:sz w:val="24"/>
                <w:szCs w:val="24"/>
              </w:rPr>
              <w:t>2</w:t>
            </w:r>
          </w:p>
        </w:tc>
        <w:tc>
          <w:tcPr>
            <w:tcW w:w="1002" w:type="dxa"/>
          </w:tcPr>
          <w:p w:rsidR="00A0283B" w:rsidRPr="005C7BCE" w:rsidRDefault="00A0283B" w:rsidP="00E87D65">
            <w:pPr>
              <w:rPr>
                <w:sz w:val="24"/>
                <w:szCs w:val="24"/>
              </w:rPr>
            </w:pPr>
          </w:p>
        </w:tc>
        <w:tc>
          <w:tcPr>
            <w:tcW w:w="992" w:type="dxa"/>
          </w:tcPr>
          <w:p w:rsidR="00A0283B" w:rsidRPr="005C7BCE" w:rsidRDefault="00A0283B" w:rsidP="00E87D65">
            <w:pPr>
              <w:rPr>
                <w:sz w:val="24"/>
                <w:szCs w:val="24"/>
              </w:rPr>
            </w:pPr>
          </w:p>
        </w:tc>
        <w:tc>
          <w:tcPr>
            <w:tcW w:w="1701" w:type="dxa"/>
          </w:tcPr>
          <w:p w:rsidR="00A0283B" w:rsidRPr="005C7BCE" w:rsidRDefault="00A0283B" w:rsidP="00E87D65">
            <w:pPr>
              <w:autoSpaceDE w:val="0"/>
              <w:autoSpaceDN w:val="0"/>
              <w:spacing w:before="48" w:line="245" w:lineRule="auto"/>
              <w:jc w:val="center"/>
              <w:rPr>
                <w:sz w:val="24"/>
                <w:szCs w:val="24"/>
              </w:rPr>
            </w:pPr>
            <w:r w:rsidRPr="005C7BCE">
              <w:rPr>
                <w:rFonts w:ascii="Times New Roman" w:eastAsia="Times New Roman" w:hAnsi="Times New Roman"/>
                <w:color w:val="000000"/>
                <w:w w:val="97"/>
                <w:sz w:val="24"/>
                <w:szCs w:val="24"/>
              </w:rPr>
              <w:t>23.11.2022 30.11.2022</w:t>
            </w:r>
          </w:p>
        </w:tc>
        <w:tc>
          <w:tcPr>
            <w:tcW w:w="3106" w:type="dxa"/>
          </w:tcPr>
          <w:p w:rsidR="00A0283B" w:rsidRPr="005C7BCE" w:rsidRDefault="00A0283B" w:rsidP="00E87D65">
            <w:pPr>
              <w:autoSpaceDE w:val="0"/>
              <w:autoSpaceDN w:val="0"/>
              <w:spacing w:before="48" w:line="257" w:lineRule="auto"/>
              <w:ind w:left="44"/>
              <w:rPr>
                <w:sz w:val="24"/>
                <w:szCs w:val="24"/>
                <w:lang w:val="ru-RU"/>
              </w:rPr>
            </w:pPr>
            <w:r w:rsidRPr="005C7BCE">
              <w:rPr>
                <w:rFonts w:ascii="Times New Roman" w:eastAsia="Times New Roman" w:hAnsi="Times New Roman"/>
                <w:color w:val="000000"/>
                <w:w w:val="97"/>
                <w:sz w:val="24"/>
                <w:szCs w:val="24"/>
                <w:lang w:val="ru-RU"/>
              </w:rPr>
              <w:t>Понимать и объяснять различие понятий;</w:t>
            </w:r>
            <w:r w:rsidRPr="005C7BCE">
              <w:rPr>
                <w:sz w:val="24"/>
                <w:szCs w:val="24"/>
                <w:lang w:val="ru-RU"/>
              </w:rPr>
              <w:br/>
            </w:r>
            <w:r w:rsidRPr="005C7BCE">
              <w:rPr>
                <w:rFonts w:ascii="Times New Roman" w:eastAsia="Times New Roman" w:hAnsi="Times New Roman"/>
                <w:color w:val="000000"/>
                <w:w w:val="97"/>
                <w:sz w:val="24"/>
                <w:szCs w:val="24"/>
                <w:lang w:val="ru-RU"/>
              </w:rPr>
              <w:t>«национальный русский язык» и;</w:t>
            </w:r>
            <w:r w:rsidRPr="005C7BCE">
              <w:rPr>
                <w:sz w:val="24"/>
                <w:szCs w:val="24"/>
                <w:lang w:val="ru-RU"/>
              </w:rPr>
              <w:br/>
            </w:r>
            <w:r w:rsidRPr="005C7BCE">
              <w:rPr>
                <w:rFonts w:ascii="Times New Roman" w:eastAsia="Times New Roman" w:hAnsi="Times New Roman"/>
                <w:color w:val="000000"/>
                <w:w w:val="97"/>
                <w:sz w:val="24"/>
                <w:szCs w:val="24"/>
                <w:lang w:val="ru-RU"/>
              </w:rPr>
              <w:t xml:space="preserve">«литературный русский язык» (на уровне; </w:t>
            </w:r>
            <w:r w:rsidRPr="005C7BCE">
              <w:rPr>
                <w:sz w:val="24"/>
                <w:szCs w:val="24"/>
                <w:lang w:val="ru-RU"/>
              </w:rPr>
              <w:br/>
            </w:r>
            <w:r w:rsidRPr="005C7BCE">
              <w:rPr>
                <w:rFonts w:ascii="Times New Roman" w:eastAsia="Times New Roman" w:hAnsi="Times New Roman"/>
                <w:color w:val="000000"/>
                <w:w w:val="97"/>
                <w:sz w:val="24"/>
                <w:szCs w:val="24"/>
                <w:lang w:val="ru-RU"/>
              </w:rPr>
              <w:t xml:space="preserve">общего представления); Анализировать </w:t>
            </w:r>
            <w:r w:rsidRPr="005C7BCE">
              <w:rPr>
                <w:sz w:val="24"/>
                <w:szCs w:val="24"/>
                <w:lang w:val="ru-RU"/>
              </w:rPr>
              <w:br/>
            </w:r>
            <w:r w:rsidRPr="005C7BCE">
              <w:rPr>
                <w:rFonts w:ascii="Times New Roman" w:eastAsia="Times New Roman" w:hAnsi="Times New Roman"/>
                <w:color w:val="000000"/>
                <w:w w:val="97"/>
                <w:sz w:val="24"/>
                <w:szCs w:val="24"/>
                <w:lang w:val="ru-RU"/>
              </w:rPr>
              <w:t xml:space="preserve">примеры речевых; </w:t>
            </w:r>
            <w:r w:rsidRPr="005C7BCE">
              <w:rPr>
                <w:sz w:val="24"/>
                <w:szCs w:val="24"/>
                <w:lang w:val="ru-RU"/>
              </w:rPr>
              <w:br/>
            </w:r>
            <w:r w:rsidRPr="005C7BCE">
              <w:rPr>
                <w:rFonts w:ascii="Times New Roman" w:eastAsia="Times New Roman" w:hAnsi="Times New Roman"/>
                <w:color w:val="000000"/>
                <w:w w:val="97"/>
                <w:sz w:val="24"/>
                <w:szCs w:val="24"/>
                <w:lang w:val="ru-RU"/>
              </w:rPr>
              <w:t xml:space="preserve">высказываний с точки зрения показателей; </w:t>
            </w:r>
            <w:r w:rsidRPr="005C7BCE">
              <w:rPr>
                <w:sz w:val="24"/>
                <w:szCs w:val="24"/>
                <w:lang w:val="ru-RU"/>
              </w:rPr>
              <w:br/>
            </w:r>
            <w:r w:rsidRPr="005C7BCE">
              <w:rPr>
                <w:rFonts w:ascii="Times New Roman" w:eastAsia="Times New Roman" w:hAnsi="Times New Roman"/>
                <w:color w:val="000000"/>
                <w:w w:val="97"/>
                <w:sz w:val="24"/>
                <w:szCs w:val="24"/>
                <w:lang w:val="ru-RU"/>
              </w:rPr>
              <w:t xml:space="preserve">хорошей и правильной речи; </w:t>
            </w:r>
            <w:r w:rsidRPr="005C7BCE">
              <w:rPr>
                <w:sz w:val="24"/>
                <w:szCs w:val="24"/>
                <w:lang w:val="ru-RU"/>
              </w:rPr>
              <w:br/>
            </w:r>
            <w:r w:rsidRPr="005C7BCE">
              <w:rPr>
                <w:rFonts w:ascii="Times New Roman" w:eastAsia="Times New Roman" w:hAnsi="Times New Roman"/>
                <w:color w:val="000000"/>
                <w:w w:val="97"/>
                <w:sz w:val="24"/>
                <w:szCs w:val="24"/>
                <w:lang w:val="ru-RU"/>
              </w:rPr>
              <w:t xml:space="preserve">соблюдения; </w:t>
            </w:r>
            <w:r w:rsidRPr="005C7BCE">
              <w:rPr>
                <w:sz w:val="24"/>
                <w:szCs w:val="24"/>
                <w:lang w:val="ru-RU"/>
              </w:rPr>
              <w:br/>
            </w:r>
            <w:r w:rsidRPr="005C7BCE">
              <w:rPr>
                <w:rFonts w:ascii="Times New Roman" w:eastAsia="Times New Roman" w:hAnsi="Times New Roman"/>
                <w:color w:val="000000"/>
                <w:w w:val="97"/>
                <w:sz w:val="24"/>
                <w:szCs w:val="24"/>
                <w:lang w:val="ru-RU"/>
              </w:rPr>
              <w:t xml:space="preserve">говорящим норм </w:t>
            </w:r>
            <w:r w:rsidRPr="005C7BCE">
              <w:rPr>
                <w:sz w:val="24"/>
                <w:szCs w:val="24"/>
                <w:lang w:val="ru-RU"/>
              </w:rPr>
              <w:br/>
            </w:r>
            <w:r w:rsidRPr="005C7BCE">
              <w:rPr>
                <w:rFonts w:ascii="Times New Roman" w:eastAsia="Times New Roman" w:hAnsi="Times New Roman"/>
                <w:color w:val="000000"/>
                <w:w w:val="97"/>
                <w:sz w:val="24"/>
                <w:szCs w:val="24"/>
                <w:lang w:val="ru-RU"/>
              </w:rPr>
              <w:t xml:space="preserve">литературного языка; </w:t>
            </w:r>
            <w:r w:rsidRPr="005C7BCE">
              <w:rPr>
                <w:sz w:val="24"/>
                <w:szCs w:val="24"/>
                <w:lang w:val="ru-RU"/>
              </w:rPr>
              <w:br/>
            </w:r>
            <w:r w:rsidRPr="005C7BCE">
              <w:rPr>
                <w:rFonts w:ascii="Times New Roman" w:eastAsia="Times New Roman" w:hAnsi="Times New Roman"/>
                <w:color w:val="000000"/>
                <w:w w:val="97"/>
                <w:sz w:val="24"/>
                <w:szCs w:val="24"/>
                <w:lang w:val="ru-RU"/>
              </w:rPr>
              <w:t xml:space="preserve">Понимать важность </w:t>
            </w:r>
            <w:r w:rsidRPr="005C7BCE">
              <w:rPr>
                <w:sz w:val="24"/>
                <w:szCs w:val="24"/>
                <w:lang w:val="ru-RU"/>
              </w:rPr>
              <w:br/>
            </w:r>
            <w:r w:rsidRPr="005C7BCE">
              <w:rPr>
                <w:rFonts w:ascii="Times New Roman" w:eastAsia="Times New Roman" w:hAnsi="Times New Roman"/>
                <w:color w:val="000000"/>
                <w:w w:val="97"/>
                <w:sz w:val="24"/>
                <w:szCs w:val="24"/>
                <w:lang w:val="ru-RU"/>
              </w:rPr>
              <w:t xml:space="preserve">соблюдения норм; </w:t>
            </w:r>
            <w:r w:rsidRPr="005C7BCE">
              <w:rPr>
                <w:sz w:val="24"/>
                <w:szCs w:val="24"/>
                <w:lang w:val="ru-RU"/>
              </w:rPr>
              <w:br/>
            </w:r>
            <w:r w:rsidRPr="005C7BCE">
              <w:rPr>
                <w:rFonts w:ascii="Times New Roman" w:eastAsia="Times New Roman" w:hAnsi="Times New Roman"/>
                <w:color w:val="000000"/>
                <w:w w:val="97"/>
                <w:sz w:val="24"/>
                <w:szCs w:val="24"/>
                <w:lang w:val="ru-RU"/>
              </w:rPr>
              <w:t xml:space="preserve">современного русского литературного; </w:t>
            </w:r>
            <w:r w:rsidRPr="005C7BCE">
              <w:rPr>
                <w:sz w:val="24"/>
                <w:szCs w:val="24"/>
                <w:lang w:val="ru-RU"/>
              </w:rPr>
              <w:br/>
            </w:r>
            <w:r w:rsidRPr="005C7BCE">
              <w:rPr>
                <w:rFonts w:ascii="Times New Roman" w:eastAsia="Times New Roman" w:hAnsi="Times New Roman"/>
                <w:color w:val="000000"/>
                <w:w w:val="97"/>
                <w:sz w:val="24"/>
                <w:szCs w:val="24"/>
                <w:lang w:val="ru-RU"/>
              </w:rPr>
              <w:t xml:space="preserve">языка для культурного человека; </w:t>
            </w:r>
            <w:r w:rsidRPr="005C7BCE">
              <w:rPr>
                <w:sz w:val="24"/>
                <w:szCs w:val="24"/>
                <w:lang w:val="ru-RU"/>
              </w:rPr>
              <w:br/>
            </w:r>
            <w:r w:rsidRPr="005C7BCE">
              <w:rPr>
                <w:rFonts w:ascii="Times New Roman" w:eastAsia="Times New Roman" w:hAnsi="Times New Roman"/>
                <w:color w:val="000000"/>
                <w:w w:val="97"/>
                <w:sz w:val="24"/>
                <w:szCs w:val="24"/>
                <w:lang w:val="ru-RU"/>
              </w:rPr>
              <w:t xml:space="preserve">Объяснять смысл </w:t>
            </w:r>
            <w:r w:rsidRPr="005C7BCE">
              <w:rPr>
                <w:sz w:val="24"/>
                <w:szCs w:val="24"/>
                <w:lang w:val="ru-RU"/>
              </w:rPr>
              <w:br/>
            </w:r>
            <w:r w:rsidRPr="005C7BCE">
              <w:rPr>
                <w:rFonts w:ascii="Times New Roman" w:eastAsia="Times New Roman" w:hAnsi="Times New Roman"/>
                <w:color w:val="000000"/>
                <w:w w:val="97"/>
                <w:sz w:val="24"/>
                <w:szCs w:val="24"/>
                <w:lang w:val="ru-RU"/>
              </w:rPr>
              <w:t xml:space="preserve">утверждений; </w:t>
            </w:r>
            <w:r w:rsidRPr="005C7BCE">
              <w:rPr>
                <w:sz w:val="24"/>
                <w:szCs w:val="24"/>
                <w:lang w:val="ru-RU"/>
              </w:rPr>
              <w:br/>
            </w:r>
            <w:r w:rsidRPr="005C7BCE">
              <w:rPr>
                <w:rFonts w:ascii="Times New Roman" w:eastAsia="Times New Roman" w:hAnsi="Times New Roman"/>
                <w:color w:val="000000"/>
                <w:w w:val="97"/>
                <w:sz w:val="24"/>
                <w:szCs w:val="24"/>
                <w:lang w:val="ru-RU"/>
              </w:rPr>
              <w:t xml:space="preserve">; </w:t>
            </w:r>
            <w:r w:rsidRPr="005C7BCE">
              <w:rPr>
                <w:sz w:val="24"/>
                <w:szCs w:val="24"/>
                <w:lang w:val="ru-RU"/>
              </w:rPr>
              <w:br/>
            </w:r>
            <w:r w:rsidRPr="005C7BCE">
              <w:rPr>
                <w:rFonts w:ascii="Times New Roman" w:eastAsia="Times New Roman" w:hAnsi="Times New Roman"/>
                <w:color w:val="000000"/>
                <w:w w:val="97"/>
                <w:sz w:val="24"/>
                <w:szCs w:val="24"/>
                <w:lang w:val="ru-RU"/>
              </w:rPr>
              <w:t>характеризующих роль А. С. Пушкина в;</w:t>
            </w:r>
            <w:r w:rsidRPr="005C7BCE">
              <w:rPr>
                <w:sz w:val="24"/>
                <w:szCs w:val="24"/>
                <w:lang w:val="ru-RU"/>
              </w:rPr>
              <w:br/>
            </w:r>
            <w:r w:rsidRPr="005C7BCE">
              <w:rPr>
                <w:rFonts w:ascii="Times New Roman" w:eastAsia="Times New Roman" w:hAnsi="Times New Roman"/>
                <w:color w:val="000000"/>
                <w:w w:val="97"/>
                <w:sz w:val="24"/>
                <w:szCs w:val="24"/>
                <w:lang w:val="ru-RU"/>
              </w:rPr>
              <w:t xml:space="preserve">создании современного русского; </w:t>
            </w:r>
            <w:r w:rsidRPr="005C7BCE">
              <w:rPr>
                <w:sz w:val="24"/>
                <w:szCs w:val="24"/>
                <w:lang w:val="ru-RU"/>
              </w:rPr>
              <w:br/>
            </w:r>
            <w:r w:rsidRPr="005C7BCE">
              <w:rPr>
                <w:rFonts w:ascii="Times New Roman" w:eastAsia="Times New Roman" w:hAnsi="Times New Roman"/>
                <w:color w:val="000000"/>
                <w:w w:val="97"/>
                <w:sz w:val="24"/>
                <w:szCs w:val="24"/>
                <w:lang w:val="ru-RU"/>
              </w:rPr>
              <w:t>литературного языка;;</w:t>
            </w:r>
          </w:p>
        </w:tc>
        <w:tc>
          <w:tcPr>
            <w:tcW w:w="1173" w:type="dxa"/>
          </w:tcPr>
          <w:p w:rsidR="00A0283B" w:rsidRPr="005C7BCE" w:rsidRDefault="00A0283B" w:rsidP="00E87D65">
            <w:pPr>
              <w:autoSpaceDE w:val="0"/>
              <w:autoSpaceDN w:val="0"/>
              <w:spacing w:before="48" w:line="250" w:lineRule="auto"/>
              <w:ind w:left="46"/>
              <w:rPr>
                <w:sz w:val="24"/>
                <w:szCs w:val="24"/>
                <w:lang w:val="ru-RU"/>
              </w:rPr>
            </w:pPr>
            <w:r w:rsidRPr="005C7BCE">
              <w:rPr>
                <w:rFonts w:ascii="Times New Roman" w:eastAsia="Times New Roman" w:hAnsi="Times New Roman"/>
                <w:color w:val="000000"/>
                <w:w w:val="97"/>
                <w:sz w:val="24"/>
                <w:szCs w:val="24"/>
                <w:lang w:val="ru-RU"/>
              </w:rPr>
              <w:t xml:space="preserve">Самооценка с </w:t>
            </w:r>
            <w:r w:rsidRPr="005C7BCE">
              <w:rPr>
                <w:sz w:val="24"/>
                <w:szCs w:val="24"/>
                <w:lang w:val="ru-RU"/>
              </w:rPr>
              <w:br/>
            </w:r>
            <w:r w:rsidRPr="005C7BCE">
              <w:rPr>
                <w:rFonts w:ascii="Times New Roman" w:eastAsia="Times New Roman" w:hAnsi="Times New Roman"/>
                <w:color w:val="000000"/>
                <w:w w:val="97"/>
                <w:sz w:val="24"/>
                <w:szCs w:val="24"/>
                <w:lang w:val="ru-RU"/>
              </w:rPr>
              <w:t>использованием«Оценочного</w:t>
            </w:r>
            <w:r w:rsidRPr="005C7BCE">
              <w:rPr>
                <w:sz w:val="24"/>
                <w:szCs w:val="24"/>
                <w:lang w:val="ru-RU"/>
              </w:rPr>
              <w:br/>
            </w:r>
            <w:r w:rsidRPr="005C7BCE">
              <w:rPr>
                <w:rFonts w:ascii="Times New Roman" w:eastAsia="Times New Roman" w:hAnsi="Times New Roman"/>
                <w:color w:val="000000"/>
                <w:w w:val="97"/>
                <w:sz w:val="24"/>
                <w:szCs w:val="24"/>
                <w:lang w:val="ru-RU"/>
              </w:rPr>
              <w:t>листа»;</w:t>
            </w:r>
          </w:p>
        </w:tc>
        <w:tc>
          <w:tcPr>
            <w:tcW w:w="2950" w:type="dxa"/>
          </w:tcPr>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Русский национальный язык и русский литературный язык -</w:t>
            </w:r>
          </w:p>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5C7BCE">
              <w:rPr>
                <w:rFonts w:ascii="Times New Roman" w:eastAsia="Times New Roman" w:hAnsi="Times New Roman"/>
                <w:color w:val="000000"/>
                <w:w w:val="97"/>
                <w:lang w:val="ru-RU"/>
              </w:rPr>
              <w:t>https://www.youtube.com/watch?v=6hxVfXB1JeM</w:t>
            </w:r>
          </w:p>
        </w:tc>
      </w:tr>
      <w:tr w:rsidR="00A0283B" w:rsidRPr="00E87D65" w:rsidTr="00A0283B">
        <w:tc>
          <w:tcPr>
            <w:tcW w:w="56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t>2.2.</w:t>
            </w:r>
          </w:p>
        </w:tc>
        <w:tc>
          <w:tcPr>
            <w:tcW w:w="2241" w:type="dxa"/>
            <w:gridSpan w:val="2"/>
          </w:tcPr>
          <w:p w:rsidR="00A0283B" w:rsidRPr="00E87D65" w:rsidRDefault="00A0283B" w:rsidP="00E87D65">
            <w:pPr>
              <w:autoSpaceDE w:val="0"/>
              <w:autoSpaceDN w:val="0"/>
              <w:spacing w:before="48" w:line="230" w:lineRule="auto"/>
              <w:jc w:val="center"/>
              <w:rPr>
                <w:sz w:val="24"/>
                <w:szCs w:val="24"/>
                <w:lang w:val="ru-RU"/>
              </w:rPr>
            </w:pPr>
            <w:r w:rsidRPr="00E87D65">
              <w:rPr>
                <w:rFonts w:ascii="Times New Roman" w:eastAsia="Times New Roman" w:hAnsi="Times New Roman"/>
                <w:b/>
                <w:color w:val="000000"/>
                <w:w w:val="97"/>
                <w:sz w:val="24"/>
                <w:szCs w:val="24"/>
                <w:lang w:val="ru-RU"/>
              </w:rPr>
              <w:t>Русская орфоэпия.</w:t>
            </w:r>
          </w:p>
          <w:p w:rsidR="00A0283B" w:rsidRPr="00E87D65" w:rsidRDefault="00A0283B" w:rsidP="00E87D65">
            <w:pPr>
              <w:autoSpaceDE w:val="0"/>
              <w:autoSpaceDN w:val="0"/>
              <w:spacing w:before="12" w:line="247" w:lineRule="auto"/>
              <w:ind w:left="46" w:right="144"/>
              <w:rPr>
                <w:sz w:val="24"/>
                <w:szCs w:val="24"/>
                <w:lang w:val="ru-RU"/>
              </w:rPr>
            </w:pPr>
            <w:r w:rsidRPr="00E87D65">
              <w:rPr>
                <w:rFonts w:ascii="Times New Roman" w:eastAsia="Times New Roman" w:hAnsi="Times New Roman"/>
                <w:b/>
                <w:color w:val="000000"/>
                <w:w w:val="97"/>
                <w:sz w:val="24"/>
                <w:szCs w:val="24"/>
                <w:lang w:val="ru-RU"/>
              </w:rPr>
              <w:t xml:space="preserve">Нормы </w:t>
            </w:r>
            <w:r w:rsidRPr="00E87D65">
              <w:rPr>
                <w:sz w:val="24"/>
                <w:szCs w:val="24"/>
                <w:lang w:val="ru-RU"/>
              </w:rPr>
              <w:br/>
            </w:r>
            <w:r w:rsidRPr="00E87D65">
              <w:rPr>
                <w:rFonts w:ascii="Times New Roman" w:eastAsia="Times New Roman" w:hAnsi="Times New Roman"/>
                <w:b/>
                <w:color w:val="000000"/>
                <w:w w:val="97"/>
                <w:sz w:val="24"/>
                <w:szCs w:val="24"/>
                <w:lang w:val="ru-RU"/>
              </w:rPr>
              <w:t>произношения и ударения</w:t>
            </w:r>
          </w:p>
        </w:tc>
        <w:tc>
          <w:tcPr>
            <w:tcW w:w="699" w:type="dxa"/>
          </w:tcPr>
          <w:p w:rsidR="00A0283B" w:rsidRPr="00E87D65" w:rsidRDefault="00A0283B" w:rsidP="00E87D65">
            <w:pPr>
              <w:autoSpaceDE w:val="0"/>
              <w:autoSpaceDN w:val="0"/>
              <w:spacing w:before="48" w:line="230" w:lineRule="auto"/>
              <w:ind w:left="46"/>
              <w:rPr>
                <w:sz w:val="24"/>
                <w:szCs w:val="24"/>
              </w:rPr>
            </w:pPr>
            <w:r w:rsidRPr="00E87D65">
              <w:rPr>
                <w:rFonts w:ascii="Times New Roman" w:eastAsia="Times New Roman" w:hAnsi="Times New Roman"/>
                <w:color w:val="000000"/>
                <w:w w:val="97"/>
                <w:sz w:val="24"/>
                <w:szCs w:val="24"/>
              </w:rPr>
              <w:t>2</w:t>
            </w:r>
          </w:p>
        </w:tc>
        <w:tc>
          <w:tcPr>
            <w:tcW w:w="1002" w:type="dxa"/>
          </w:tcPr>
          <w:p w:rsidR="00A0283B" w:rsidRPr="00E87D65" w:rsidRDefault="00A0283B" w:rsidP="00E87D65">
            <w:pPr>
              <w:rPr>
                <w:sz w:val="24"/>
                <w:szCs w:val="24"/>
              </w:rPr>
            </w:pPr>
          </w:p>
        </w:tc>
        <w:tc>
          <w:tcPr>
            <w:tcW w:w="992" w:type="dxa"/>
          </w:tcPr>
          <w:p w:rsidR="00A0283B" w:rsidRPr="00E87D65" w:rsidRDefault="00A0283B" w:rsidP="00E87D65">
            <w:pPr>
              <w:rPr>
                <w:sz w:val="24"/>
                <w:szCs w:val="24"/>
              </w:rPr>
            </w:pPr>
          </w:p>
        </w:tc>
        <w:tc>
          <w:tcPr>
            <w:tcW w:w="1701" w:type="dxa"/>
          </w:tcPr>
          <w:p w:rsidR="00A0283B" w:rsidRPr="00E87D65" w:rsidRDefault="00A0283B" w:rsidP="00E87D65">
            <w:pPr>
              <w:autoSpaceDE w:val="0"/>
              <w:autoSpaceDN w:val="0"/>
              <w:spacing w:before="48" w:line="245" w:lineRule="auto"/>
              <w:jc w:val="center"/>
              <w:rPr>
                <w:sz w:val="24"/>
                <w:szCs w:val="24"/>
              </w:rPr>
            </w:pPr>
            <w:r w:rsidRPr="00E87D65">
              <w:rPr>
                <w:rFonts w:ascii="Times New Roman" w:eastAsia="Times New Roman" w:hAnsi="Times New Roman"/>
                <w:color w:val="000000"/>
                <w:w w:val="97"/>
                <w:sz w:val="24"/>
                <w:szCs w:val="24"/>
              </w:rPr>
              <w:t>07.12.2022 14.12.2022</w:t>
            </w:r>
          </w:p>
        </w:tc>
        <w:tc>
          <w:tcPr>
            <w:tcW w:w="3106" w:type="dxa"/>
          </w:tcPr>
          <w:p w:rsidR="00A0283B" w:rsidRPr="00E87D65" w:rsidRDefault="00A0283B" w:rsidP="00E87D65">
            <w:pPr>
              <w:autoSpaceDE w:val="0"/>
              <w:autoSpaceDN w:val="0"/>
              <w:spacing w:before="48" w:line="257" w:lineRule="auto"/>
              <w:ind w:left="44"/>
              <w:rPr>
                <w:sz w:val="24"/>
                <w:szCs w:val="24"/>
                <w:lang w:val="ru-RU"/>
              </w:rPr>
            </w:pPr>
            <w:r w:rsidRPr="00E87D65">
              <w:rPr>
                <w:rFonts w:ascii="Times New Roman" w:eastAsia="Times New Roman" w:hAnsi="Times New Roman"/>
                <w:color w:val="000000"/>
                <w:w w:val="97"/>
                <w:sz w:val="24"/>
                <w:szCs w:val="24"/>
                <w:lang w:val="ru-RU"/>
              </w:rPr>
              <w:t xml:space="preserve">Различать варианты </w:t>
            </w:r>
            <w:r w:rsidRPr="00E87D65">
              <w:rPr>
                <w:sz w:val="24"/>
                <w:szCs w:val="24"/>
                <w:lang w:val="ru-RU"/>
              </w:rPr>
              <w:br/>
            </w:r>
            <w:r w:rsidRPr="00E87D65">
              <w:rPr>
                <w:rFonts w:ascii="Times New Roman" w:eastAsia="Times New Roman" w:hAnsi="Times New Roman"/>
                <w:color w:val="000000"/>
                <w:w w:val="97"/>
                <w:sz w:val="24"/>
                <w:szCs w:val="24"/>
                <w:lang w:val="ru-RU"/>
              </w:rPr>
              <w:t xml:space="preserve">орфоэпической и; </w:t>
            </w:r>
            <w:r w:rsidRPr="00E87D65">
              <w:rPr>
                <w:sz w:val="24"/>
                <w:szCs w:val="24"/>
                <w:lang w:val="ru-RU"/>
              </w:rPr>
              <w:br/>
            </w:r>
            <w:r w:rsidRPr="00E87D65">
              <w:rPr>
                <w:rFonts w:ascii="Times New Roman" w:eastAsia="Times New Roman" w:hAnsi="Times New Roman"/>
                <w:color w:val="000000"/>
                <w:w w:val="97"/>
                <w:sz w:val="24"/>
                <w:szCs w:val="24"/>
                <w:lang w:val="ru-RU"/>
              </w:rPr>
              <w:t xml:space="preserve">акцентологической </w:t>
            </w:r>
            <w:r w:rsidRPr="00E87D65">
              <w:rPr>
                <w:sz w:val="24"/>
                <w:szCs w:val="24"/>
                <w:lang w:val="ru-RU"/>
              </w:rPr>
              <w:br/>
            </w:r>
            <w:r w:rsidRPr="00E87D65">
              <w:rPr>
                <w:rFonts w:ascii="Times New Roman" w:eastAsia="Times New Roman" w:hAnsi="Times New Roman"/>
                <w:color w:val="000000"/>
                <w:w w:val="97"/>
                <w:sz w:val="24"/>
                <w:szCs w:val="24"/>
                <w:lang w:val="ru-RU"/>
              </w:rPr>
              <w:t xml:space="preserve">нормы; употреблять; </w:t>
            </w:r>
            <w:r w:rsidRPr="00E87D65">
              <w:rPr>
                <w:sz w:val="24"/>
                <w:szCs w:val="24"/>
                <w:lang w:val="ru-RU"/>
              </w:rPr>
              <w:br/>
            </w:r>
            <w:r w:rsidRPr="00E87D65">
              <w:rPr>
                <w:rFonts w:ascii="Times New Roman" w:eastAsia="Times New Roman" w:hAnsi="Times New Roman"/>
                <w:color w:val="000000"/>
                <w:w w:val="97"/>
                <w:sz w:val="24"/>
                <w:szCs w:val="24"/>
                <w:lang w:val="ru-RU"/>
              </w:rPr>
              <w:t xml:space="preserve">слова с учётом </w:t>
            </w:r>
            <w:r w:rsidRPr="00E87D65">
              <w:rPr>
                <w:sz w:val="24"/>
                <w:szCs w:val="24"/>
                <w:lang w:val="ru-RU"/>
              </w:rPr>
              <w:br/>
            </w:r>
            <w:r w:rsidRPr="00E87D65">
              <w:rPr>
                <w:rFonts w:ascii="Times New Roman" w:eastAsia="Times New Roman" w:hAnsi="Times New Roman"/>
                <w:color w:val="000000"/>
                <w:w w:val="97"/>
                <w:sz w:val="24"/>
                <w:szCs w:val="24"/>
                <w:lang w:val="ru-RU"/>
              </w:rPr>
              <w:lastRenderedPageBreak/>
              <w:t xml:space="preserve">произносительных; </w:t>
            </w:r>
            <w:r w:rsidRPr="00E87D65">
              <w:rPr>
                <w:sz w:val="24"/>
                <w:szCs w:val="24"/>
                <w:lang w:val="ru-RU"/>
              </w:rPr>
              <w:br/>
            </w:r>
            <w:r w:rsidRPr="00E87D65">
              <w:rPr>
                <w:rFonts w:ascii="Times New Roman" w:eastAsia="Times New Roman" w:hAnsi="Times New Roman"/>
                <w:color w:val="000000"/>
                <w:w w:val="97"/>
                <w:sz w:val="24"/>
                <w:szCs w:val="24"/>
                <w:lang w:val="ru-RU"/>
              </w:rPr>
              <w:t xml:space="preserve">вариантов </w:t>
            </w:r>
            <w:r w:rsidRPr="00E87D65">
              <w:rPr>
                <w:sz w:val="24"/>
                <w:szCs w:val="24"/>
                <w:lang w:val="ru-RU"/>
              </w:rPr>
              <w:br/>
            </w:r>
            <w:r w:rsidRPr="00E87D65">
              <w:rPr>
                <w:rFonts w:ascii="Times New Roman" w:eastAsia="Times New Roman" w:hAnsi="Times New Roman"/>
                <w:color w:val="000000"/>
                <w:w w:val="97"/>
                <w:sz w:val="24"/>
                <w:szCs w:val="24"/>
                <w:lang w:val="ru-RU"/>
              </w:rPr>
              <w:t xml:space="preserve">орфоэпической нормы (в рамках; </w:t>
            </w:r>
            <w:r w:rsidRPr="00E87D65">
              <w:rPr>
                <w:sz w:val="24"/>
                <w:szCs w:val="24"/>
                <w:lang w:val="ru-RU"/>
              </w:rPr>
              <w:br/>
            </w:r>
            <w:r w:rsidRPr="00E87D65">
              <w:rPr>
                <w:rFonts w:ascii="Times New Roman" w:eastAsia="Times New Roman" w:hAnsi="Times New Roman"/>
                <w:color w:val="000000"/>
                <w:w w:val="97"/>
                <w:sz w:val="24"/>
                <w:szCs w:val="24"/>
                <w:lang w:val="ru-RU"/>
              </w:rPr>
              <w:t xml:space="preserve">изученного); </w:t>
            </w:r>
            <w:r w:rsidRPr="00E87D65">
              <w:rPr>
                <w:sz w:val="24"/>
                <w:szCs w:val="24"/>
                <w:lang w:val="ru-RU"/>
              </w:rPr>
              <w:br/>
            </w:r>
            <w:r w:rsidRPr="00E87D65">
              <w:rPr>
                <w:rFonts w:ascii="Times New Roman" w:eastAsia="Times New Roman" w:hAnsi="Times New Roman"/>
                <w:color w:val="000000"/>
                <w:w w:val="97"/>
                <w:sz w:val="24"/>
                <w:szCs w:val="24"/>
                <w:lang w:val="ru-RU"/>
              </w:rPr>
              <w:t xml:space="preserve">Различать постоянное и подвижное; </w:t>
            </w:r>
            <w:r w:rsidRPr="00E87D65">
              <w:rPr>
                <w:sz w:val="24"/>
                <w:szCs w:val="24"/>
                <w:lang w:val="ru-RU"/>
              </w:rPr>
              <w:br/>
            </w:r>
            <w:r w:rsidRPr="00E87D65">
              <w:rPr>
                <w:rFonts w:ascii="Times New Roman" w:eastAsia="Times New Roman" w:hAnsi="Times New Roman"/>
                <w:color w:val="000000"/>
                <w:w w:val="97"/>
                <w:sz w:val="24"/>
                <w:szCs w:val="24"/>
                <w:lang w:val="ru-RU"/>
              </w:rPr>
              <w:t xml:space="preserve">ударение в именах </w:t>
            </w:r>
            <w:r w:rsidRPr="00E87D65">
              <w:rPr>
                <w:sz w:val="24"/>
                <w:szCs w:val="24"/>
                <w:lang w:val="ru-RU"/>
              </w:rPr>
              <w:br/>
            </w:r>
            <w:r w:rsidRPr="00E87D65">
              <w:rPr>
                <w:rFonts w:ascii="Times New Roman" w:eastAsia="Times New Roman" w:hAnsi="Times New Roman"/>
                <w:color w:val="000000"/>
                <w:w w:val="97"/>
                <w:sz w:val="24"/>
                <w:szCs w:val="24"/>
                <w:lang w:val="ru-RU"/>
              </w:rPr>
              <w:t xml:space="preserve">существительных; </w:t>
            </w:r>
            <w:r w:rsidRPr="00E87D65">
              <w:rPr>
                <w:sz w:val="24"/>
                <w:szCs w:val="24"/>
                <w:lang w:val="ru-RU"/>
              </w:rPr>
              <w:br/>
            </w:r>
            <w:r w:rsidRPr="00E87D65">
              <w:rPr>
                <w:rFonts w:ascii="Times New Roman" w:eastAsia="Times New Roman" w:hAnsi="Times New Roman"/>
                <w:color w:val="000000"/>
                <w:w w:val="97"/>
                <w:sz w:val="24"/>
                <w:szCs w:val="24"/>
                <w:lang w:val="ru-RU"/>
              </w:rPr>
              <w:t xml:space="preserve">; </w:t>
            </w:r>
            <w:r w:rsidRPr="00E87D65">
              <w:rPr>
                <w:sz w:val="24"/>
                <w:szCs w:val="24"/>
                <w:lang w:val="ru-RU"/>
              </w:rPr>
              <w:br/>
            </w:r>
            <w:r w:rsidRPr="00E87D65">
              <w:rPr>
                <w:rFonts w:ascii="Times New Roman" w:eastAsia="Times New Roman" w:hAnsi="Times New Roman"/>
                <w:color w:val="000000"/>
                <w:w w:val="97"/>
                <w:sz w:val="24"/>
                <w:szCs w:val="24"/>
                <w:lang w:val="ru-RU"/>
              </w:rPr>
              <w:t xml:space="preserve">именах </w:t>
            </w:r>
            <w:r w:rsidRPr="00E87D65">
              <w:rPr>
                <w:sz w:val="24"/>
                <w:szCs w:val="24"/>
                <w:lang w:val="ru-RU"/>
              </w:rPr>
              <w:br/>
            </w:r>
            <w:r w:rsidRPr="00E87D65">
              <w:rPr>
                <w:rFonts w:ascii="Times New Roman" w:eastAsia="Times New Roman" w:hAnsi="Times New Roman"/>
                <w:color w:val="000000"/>
                <w:w w:val="97"/>
                <w:sz w:val="24"/>
                <w:szCs w:val="24"/>
                <w:lang w:val="ru-RU"/>
              </w:rPr>
              <w:t xml:space="preserve">прилагательных; </w:t>
            </w:r>
            <w:r w:rsidRPr="00E87D65">
              <w:rPr>
                <w:sz w:val="24"/>
                <w:szCs w:val="24"/>
                <w:lang w:val="ru-RU"/>
              </w:rPr>
              <w:br/>
            </w:r>
            <w:r w:rsidRPr="00E87D65">
              <w:rPr>
                <w:rFonts w:ascii="Times New Roman" w:eastAsia="Times New Roman" w:hAnsi="Times New Roman"/>
                <w:color w:val="000000"/>
                <w:w w:val="97"/>
                <w:sz w:val="24"/>
                <w:szCs w:val="24"/>
                <w:lang w:val="ru-RU"/>
              </w:rPr>
              <w:t xml:space="preserve">глаголах (в рамках; </w:t>
            </w:r>
            <w:r w:rsidRPr="00E87D65">
              <w:rPr>
                <w:sz w:val="24"/>
                <w:szCs w:val="24"/>
                <w:lang w:val="ru-RU"/>
              </w:rPr>
              <w:br/>
            </w:r>
            <w:r w:rsidRPr="00E87D65">
              <w:rPr>
                <w:rFonts w:ascii="Times New Roman" w:eastAsia="Times New Roman" w:hAnsi="Times New Roman"/>
                <w:color w:val="000000"/>
                <w:w w:val="97"/>
                <w:sz w:val="24"/>
                <w:szCs w:val="24"/>
                <w:lang w:val="ru-RU"/>
              </w:rPr>
              <w:t xml:space="preserve">изученного); соблюдать нормы ударения в; </w:t>
            </w:r>
            <w:r w:rsidRPr="00E87D65">
              <w:rPr>
                <w:sz w:val="24"/>
                <w:szCs w:val="24"/>
                <w:lang w:val="ru-RU"/>
              </w:rPr>
              <w:br/>
            </w:r>
            <w:r w:rsidRPr="00E87D65">
              <w:rPr>
                <w:rFonts w:ascii="Times New Roman" w:eastAsia="Times New Roman" w:hAnsi="Times New Roman"/>
                <w:color w:val="000000"/>
                <w:w w:val="97"/>
                <w:sz w:val="24"/>
                <w:szCs w:val="24"/>
                <w:lang w:val="ru-RU"/>
              </w:rPr>
              <w:t xml:space="preserve">отдельных </w:t>
            </w:r>
            <w:r w:rsidRPr="00E87D65">
              <w:rPr>
                <w:sz w:val="24"/>
                <w:szCs w:val="24"/>
                <w:lang w:val="ru-RU"/>
              </w:rPr>
              <w:br/>
            </w:r>
            <w:r w:rsidRPr="00E87D65">
              <w:rPr>
                <w:rFonts w:ascii="Times New Roman" w:eastAsia="Times New Roman" w:hAnsi="Times New Roman"/>
                <w:color w:val="000000"/>
                <w:w w:val="97"/>
                <w:sz w:val="24"/>
                <w:szCs w:val="24"/>
                <w:lang w:val="ru-RU"/>
              </w:rPr>
              <w:t xml:space="preserve">грамматических формах имён; </w:t>
            </w:r>
            <w:r w:rsidRPr="00E87D65">
              <w:rPr>
                <w:sz w:val="24"/>
                <w:szCs w:val="24"/>
                <w:lang w:val="ru-RU"/>
              </w:rPr>
              <w:br/>
            </w:r>
            <w:r w:rsidRPr="00E87D65">
              <w:rPr>
                <w:rFonts w:ascii="Times New Roman" w:eastAsia="Times New Roman" w:hAnsi="Times New Roman"/>
                <w:color w:val="000000"/>
                <w:w w:val="97"/>
                <w:sz w:val="24"/>
                <w:szCs w:val="24"/>
                <w:lang w:val="ru-RU"/>
              </w:rPr>
              <w:t xml:space="preserve">существительных; </w:t>
            </w:r>
            <w:r w:rsidRPr="00E87D65">
              <w:rPr>
                <w:sz w:val="24"/>
                <w:szCs w:val="24"/>
                <w:lang w:val="ru-RU"/>
              </w:rPr>
              <w:br/>
            </w:r>
            <w:r w:rsidRPr="00E87D65">
              <w:rPr>
                <w:rFonts w:ascii="Times New Roman" w:eastAsia="Times New Roman" w:hAnsi="Times New Roman"/>
                <w:color w:val="000000"/>
                <w:w w:val="97"/>
                <w:sz w:val="24"/>
                <w:szCs w:val="24"/>
                <w:lang w:val="ru-RU"/>
              </w:rPr>
              <w:t xml:space="preserve">имён прилагательных; ; </w:t>
            </w:r>
            <w:r w:rsidRPr="00E87D65">
              <w:rPr>
                <w:sz w:val="24"/>
                <w:szCs w:val="24"/>
                <w:lang w:val="ru-RU"/>
              </w:rPr>
              <w:br/>
            </w:r>
            <w:r w:rsidRPr="00E87D65">
              <w:rPr>
                <w:rFonts w:ascii="Times New Roman" w:eastAsia="Times New Roman" w:hAnsi="Times New Roman"/>
                <w:color w:val="000000"/>
                <w:w w:val="97"/>
                <w:sz w:val="24"/>
                <w:szCs w:val="24"/>
                <w:lang w:val="ru-RU"/>
              </w:rPr>
              <w:t xml:space="preserve">глаголов (в рамках </w:t>
            </w:r>
            <w:r w:rsidRPr="00E87D65">
              <w:rPr>
                <w:sz w:val="24"/>
                <w:szCs w:val="24"/>
                <w:lang w:val="ru-RU"/>
              </w:rPr>
              <w:br/>
            </w:r>
            <w:r w:rsidRPr="00E87D65">
              <w:rPr>
                <w:rFonts w:ascii="Times New Roman" w:eastAsia="Times New Roman" w:hAnsi="Times New Roman"/>
                <w:color w:val="000000"/>
                <w:w w:val="97"/>
                <w:sz w:val="24"/>
                <w:szCs w:val="24"/>
                <w:lang w:val="ru-RU"/>
              </w:rPr>
              <w:t xml:space="preserve">изученного); </w:t>
            </w:r>
            <w:r w:rsidRPr="00E87D65">
              <w:rPr>
                <w:sz w:val="24"/>
                <w:szCs w:val="24"/>
                <w:lang w:val="ru-RU"/>
              </w:rPr>
              <w:br/>
            </w:r>
            <w:r w:rsidRPr="00E87D65">
              <w:rPr>
                <w:rFonts w:ascii="Times New Roman" w:eastAsia="Times New Roman" w:hAnsi="Times New Roman"/>
                <w:color w:val="000000"/>
                <w:w w:val="97"/>
                <w:sz w:val="24"/>
                <w:szCs w:val="24"/>
                <w:lang w:val="ru-RU"/>
              </w:rPr>
              <w:t xml:space="preserve">Анализировать </w:t>
            </w:r>
            <w:r w:rsidRPr="00E87D65">
              <w:rPr>
                <w:sz w:val="24"/>
                <w:szCs w:val="24"/>
                <w:lang w:val="ru-RU"/>
              </w:rPr>
              <w:br/>
            </w:r>
            <w:r w:rsidRPr="00E87D65">
              <w:rPr>
                <w:rFonts w:ascii="Times New Roman" w:eastAsia="Times New Roman" w:hAnsi="Times New Roman"/>
                <w:color w:val="000000"/>
                <w:w w:val="97"/>
                <w:sz w:val="24"/>
                <w:szCs w:val="24"/>
                <w:lang w:val="ru-RU"/>
              </w:rPr>
              <w:t xml:space="preserve">смыслоразличительную; роль ударения на </w:t>
            </w:r>
            <w:r w:rsidRPr="00E87D65">
              <w:rPr>
                <w:sz w:val="24"/>
                <w:szCs w:val="24"/>
                <w:lang w:val="ru-RU"/>
              </w:rPr>
              <w:br/>
            </w:r>
            <w:r w:rsidRPr="00E87D65">
              <w:rPr>
                <w:rFonts w:ascii="Times New Roman" w:eastAsia="Times New Roman" w:hAnsi="Times New Roman"/>
                <w:color w:val="000000"/>
                <w:w w:val="97"/>
                <w:sz w:val="24"/>
                <w:szCs w:val="24"/>
                <w:lang w:val="ru-RU"/>
              </w:rPr>
              <w:t>примере омографов;</w:t>
            </w:r>
            <w:r w:rsidRPr="00E87D65">
              <w:rPr>
                <w:sz w:val="24"/>
                <w:szCs w:val="24"/>
                <w:lang w:val="ru-RU"/>
              </w:rPr>
              <w:br/>
            </w:r>
            <w:r w:rsidRPr="00E87D65">
              <w:rPr>
                <w:rFonts w:ascii="Times New Roman" w:eastAsia="Times New Roman" w:hAnsi="Times New Roman"/>
                <w:color w:val="000000"/>
                <w:w w:val="97"/>
                <w:sz w:val="24"/>
                <w:szCs w:val="24"/>
                <w:lang w:val="ru-RU"/>
              </w:rPr>
              <w:t xml:space="preserve">корректно употреблять омографы в; </w:t>
            </w:r>
            <w:r w:rsidRPr="00E87D65">
              <w:rPr>
                <w:sz w:val="24"/>
                <w:szCs w:val="24"/>
                <w:lang w:val="ru-RU"/>
              </w:rPr>
              <w:br/>
            </w:r>
            <w:r w:rsidRPr="00E87D65">
              <w:rPr>
                <w:rFonts w:ascii="Times New Roman" w:eastAsia="Times New Roman" w:hAnsi="Times New Roman"/>
                <w:color w:val="000000"/>
                <w:w w:val="97"/>
                <w:sz w:val="24"/>
                <w:szCs w:val="24"/>
                <w:lang w:val="ru-RU"/>
              </w:rPr>
              <w:t xml:space="preserve">письменной речи; </w:t>
            </w:r>
            <w:r w:rsidRPr="00E87D65">
              <w:rPr>
                <w:sz w:val="24"/>
                <w:szCs w:val="24"/>
                <w:lang w:val="ru-RU"/>
              </w:rPr>
              <w:br/>
            </w:r>
            <w:r w:rsidRPr="00E87D65">
              <w:rPr>
                <w:rFonts w:ascii="Times New Roman" w:eastAsia="Times New Roman" w:hAnsi="Times New Roman"/>
                <w:color w:val="000000"/>
                <w:w w:val="97"/>
                <w:sz w:val="24"/>
                <w:szCs w:val="24"/>
                <w:lang w:val="ru-RU"/>
              </w:rPr>
              <w:t xml:space="preserve">Употреблять слова с </w:t>
            </w:r>
            <w:r w:rsidRPr="00E87D65">
              <w:rPr>
                <w:sz w:val="24"/>
                <w:szCs w:val="24"/>
                <w:lang w:val="ru-RU"/>
              </w:rPr>
              <w:br/>
            </w:r>
            <w:r w:rsidRPr="00E87D65">
              <w:rPr>
                <w:rFonts w:ascii="Times New Roman" w:eastAsia="Times New Roman" w:hAnsi="Times New Roman"/>
                <w:color w:val="000000"/>
                <w:w w:val="97"/>
                <w:sz w:val="24"/>
                <w:szCs w:val="24"/>
                <w:lang w:val="ru-RU"/>
              </w:rPr>
              <w:t xml:space="preserve">учётом; </w:t>
            </w:r>
            <w:r w:rsidRPr="00E87D65">
              <w:rPr>
                <w:sz w:val="24"/>
                <w:szCs w:val="24"/>
                <w:lang w:val="ru-RU"/>
              </w:rPr>
              <w:br/>
            </w:r>
            <w:r w:rsidRPr="00E87D65">
              <w:rPr>
                <w:rFonts w:ascii="Times New Roman" w:eastAsia="Times New Roman" w:hAnsi="Times New Roman"/>
                <w:color w:val="000000"/>
                <w:w w:val="97"/>
                <w:sz w:val="24"/>
                <w:szCs w:val="24"/>
                <w:lang w:val="ru-RU"/>
              </w:rPr>
              <w:t xml:space="preserve">произносительных </w:t>
            </w:r>
            <w:r w:rsidRPr="00E87D65">
              <w:rPr>
                <w:sz w:val="24"/>
                <w:szCs w:val="24"/>
                <w:lang w:val="ru-RU"/>
              </w:rPr>
              <w:br/>
            </w:r>
            <w:r w:rsidRPr="00E87D65">
              <w:rPr>
                <w:rFonts w:ascii="Times New Roman" w:eastAsia="Times New Roman" w:hAnsi="Times New Roman"/>
                <w:color w:val="000000"/>
                <w:w w:val="97"/>
                <w:sz w:val="24"/>
                <w:szCs w:val="24"/>
                <w:lang w:val="ru-RU"/>
              </w:rPr>
              <w:t xml:space="preserve">вариантов; </w:t>
            </w:r>
            <w:r w:rsidRPr="00E87D65">
              <w:rPr>
                <w:sz w:val="24"/>
                <w:szCs w:val="24"/>
                <w:lang w:val="ru-RU"/>
              </w:rPr>
              <w:br/>
            </w:r>
            <w:r w:rsidRPr="00E87D65">
              <w:rPr>
                <w:rFonts w:ascii="Times New Roman" w:eastAsia="Times New Roman" w:hAnsi="Times New Roman"/>
                <w:color w:val="000000"/>
                <w:w w:val="97"/>
                <w:sz w:val="24"/>
                <w:szCs w:val="24"/>
                <w:lang w:val="ru-RU"/>
              </w:rPr>
              <w:t xml:space="preserve">орфоэпической нормы (в рамках; </w:t>
            </w:r>
            <w:r w:rsidRPr="00E87D65">
              <w:rPr>
                <w:sz w:val="24"/>
                <w:szCs w:val="24"/>
                <w:lang w:val="ru-RU"/>
              </w:rPr>
              <w:br/>
            </w:r>
            <w:r w:rsidRPr="00E87D65">
              <w:rPr>
                <w:rFonts w:ascii="Times New Roman" w:eastAsia="Times New Roman" w:hAnsi="Times New Roman"/>
                <w:color w:val="000000"/>
                <w:w w:val="97"/>
                <w:sz w:val="24"/>
                <w:szCs w:val="24"/>
                <w:lang w:val="ru-RU"/>
              </w:rPr>
              <w:lastRenderedPageBreak/>
              <w:t xml:space="preserve">изученного); </w:t>
            </w:r>
            <w:r w:rsidRPr="00E87D65">
              <w:rPr>
                <w:sz w:val="24"/>
                <w:szCs w:val="24"/>
                <w:lang w:val="ru-RU"/>
              </w:rPr>
              <w:br/>
            </w:r>
            <w:r w:rsidRPr="00E87D65">
              <w:rPr>
                <w:rFonts w:ascii="Times New Roman" w:eastAsia="Times New Roman" w:hAnsi="Times New Roman"/>
                <w:color w:val="000000"/>
                <w:w w:val="97"/>
                <w:sz w:val="24"/>
                <w:szCs w:val="24"/>
                <w:lang w:val="ru-RU"/>
              </w:rPr>
              <w:t xml:space="preserve">Использовать </w:t>
            </w:r>
            <w:r w:rsidRPr="00E87D65">
              <w:rPr>
                <w:sz w:val="24"/>
                <w:szCs w:val="24"/>
                <w:lang w:val="ru-RU"/>
              </w:rPr>
              <w:br/>
            </w:r>
            <w:r w:rsidRPr="00E87D65">
              <w:rPr>
                <w:rFonts w:ascii="Times New Roman" w:eastAsia="Times New Roman" w:hAnsi="Times New Roman"/>
                <w:color w:val="000000"/>
                <w:w w:val="97"/>
                <w:sz w:val="24"/>
                <w:szCs w:val="24"/>
                <w:lang w:val="ru-RU"/>
              </w:rPr>
              <w:t xml:space="preserve">орфоэпические; </w:t>
            </w:r>
            <w:r w:rsidRPr="00E87D65">
              <w:rPr>
                <w:sz w:val="24"/>
                <w:szCs w:val="24"/>
                <w:lang w:val="ru-RU"/>
              </w:rPr>
              <w:br/>
            </w:r>
            <w:r w:rsidRPr="00E87D65">
              <w:rPr>
                <w:rFonts w:ascii="Times New Roman" w:eastAsia="Times New Roman" w:hAnsi="Times New Roman"/>
                <w:color w:val="000000"/>
                <w:w w:val="97"/>
                <w:sz w:val="24"/>
                <w:szCs w:val="24"/>
                <w:lang w:val="ru-RU"/>
              </w:rPr>
              <w:t xml:space="preserve">в том числе; </w:t>
            </w:r>
            <w:r w:rsidRPr="00E87D65">
              <w:rPr>
                <w:sz w:val="24"/>
                <w:szCs w:val="24"/>
                <w:lang w:val="ru-RU"/>
              </w:rPr>
              <w:br/>
            </w:r>
            <w:r w:rsidRPr="00E87D65">
              <w:rPr>
                <w:rFonts w:ascii="Times New Roman" w:eastAsia="Times New Roman" w:hAnsi="Times New Roman"/>
                <w:color w:val="000000"/>
                <w:w w:val="97"/>
                <w:sz w:val="24"/>
                <w:szCs w:val="24"/>
                <w:lang w:val="ru-RU"/>
              </w:rPr>
              <w:t xml:space="preserve">мультимедийные; </w:t>
            </w:r>
            <w:r w:rsidRPr="00E87D65">
              <w:rPr>
                <w:sz w:val="24"/>
                <w:szCs w:val="24"/>
                <w:lang w:val="ru-RU"/>
              </w:rPr>
              <w:br/>
            </w:r>
            <w:r w:rsidRPr="00E87D65">
              <w:rPr>
                <w:rFonts w:ascii="Times New Roman" w:eastAsia="Times New Roman" w:hAnsi="Times New Roman"/>
                <w:color w:val="000000"/>
                <w:w w:val="97"/>
                <w:sz w:val="24"/>
                <w:szCs w:val="24"/>
                <w:lang w:val="ru-RU"/>
              </w:rPr>
              <w:t xml:space="preserve">словари для </w:t>
            </w:r>
            <w:r w:rsidRPr="00E87D65">
              <w:rPr>
                <w:sz w:val="24"/>
                <w:szCs w:val="24"/>
                <w:lang w:val="ru-RU"/>
              </w:rPr>
              <w:br/>
            </w:r>
            <w:r w:rsidRPr="00E87D65">
              <w:rPr>
                <w:rFonts w:ascii="Times New Roman" w:eastAsia="Times New Roman" w:hAnsi="Times New Roman"/>
                <w:color w:val="000000"/>
                <w:w w:val="97"/>
                <w:sz w:val="24"/>
                <w:szCs w:val="24"/>
                <w:lang w:val="ru-RU"/>
              </w:rPr>
              <w:t xml:space="preserve">определения; </w:t>
            </w:r>
            <w:r w:rsidRPr="00E87D65">
              <w:rPr>
                <w:sz w:val="24"/>
                <w:szCs w:val="24"/>
                <w:lang w:val="ru-RU"/>
              </w:rPr>
              <w:br/>
            </w:r>
            <w:r w:rsidRPr="00E87D65">
              <w:rPr>
                <w:rFonts w:ascii="Times New Roman" w:eastAsia="Times New Roman" w:hAnsi="Times New Roman"/>
                <w:color w:val="000000"/>
                <w:w w:val="97"/>
                <w:sz w:val="24"/>
                <w:szCs w:val="24"/>
                <w:lang w:val="ru-RU"/>
              </w:rPr>
              <w:t xml:space="preserve">нормативного </w:t>
            </w:r>
            <w:r w:rsidRPr="00E87D65">
              <w:rPr>
                <w:sz w:val="24"/>
                <w:szCs w:val="24"/>
                <w:lang w:val="ru-RU"/>
              </w:rPr>
              <w:br/>
            </w:r>
            <w:r w:rsidRPr="00E87D65">
              <w:rPr>
                <w:rFonts w:ascii="Times New Roman" w:eastAsia="Times New Roman" w:hAnsi="Times New Roman"/>
                <w:color w:val="000000"/>
                <w:w w:val="97"/>
                <w:sz w:val="24"/>
                <w:szCs w:val="24"/>
                <w:lang w:val="ru-RU"/>
              </w:rPr>
              <w:t xml:space="preserve">произношения слова; </w:t>
            </w:r>
            <w:r w:rsidRPr="00E87D65">
              <w:rPr>
                <w:sz w:val="24"/>
                <w:szCs w:val="24"/>
                <w:lang w:val="ru-RU"/>
              </w:rPr>
              <w:br/>
            </w:r>
            <w:r w:rsidRPr="00E87D65">
              <w:rPr>
                <w:rFonts w:ascii="Times New Roman" w:eastAsia="Times New Roman" w:hAnsi="Times New Roman"/>
                <w:color w:val="000000"/>
                <w:w w:val="97"/>
                <w:sz w:val="24"/>
                <w:szCs w:val="24"/>
                <w:lang w:val="ru-RU"/>
              </w:rPr>
              <w:t xml:space="preserve">вариантов </w:t>
            </w:r>
            <w:r w:rsidRPr="00E87D65">
              <w:rPr>
                <w:sz w:val="24"/>
                <w:szCs w:val="24"/>
                <w:lang w:val="ru-RU"/>
              </w:rPr>
              <w:br/>
            </w:r>
            <w:r w:rsidRPr="00E87D65">
              <w:rPr>
                <w:rFonts w:ascii="Times New Roman" w:eastAsia="Times New Roman" w:hAnsi="Times New Roman"/>
                <w:color w:val="000000"/>
                <w:w w:val="97"/>
                <w:sz w:val="24"/>
                <w:szCs w:val="24"/>
                <w:lang w:val="ru-RU"/>
              </w:rPr>
              <w:t>произношения;;</w:t>
            </w:r>
          </w:p>
        </w:tc>
        <w:tc>
          <w:tcPr>
            <w:tcW w:w="1173" w:type="dxa"/>
          </w:tcPr>
          <w:p w:rsidR="00A0283B" w:rsidRPr="00E87D65" w:rsidRDefault="00A0283B" w:rsidP="00E87D65">
            <w:pPr>
              <w:autoSpaceDE w:val="0"/>
              <w:autoSpaceDN w:val="0"/>
              <w:spacing w:before="48" w:line="245" w:lineRule="auto"/>
              <w:ind w:left="46" w:right="144"/>
              <w:rPr>
                <w:sz w:val="24"/>
                <w:szCs w:val="24"/>
              </w:rPr>
            </w:pPr>
            <w:r w:rsidRPr="00E87D65">
              <w:rPr>
                <w:rFonts w:ascii="Times New Roman" w:eastAsia="Times New Roman" w:hAnsi="Times New Roman"/>
                <w:color w:val="000000"/>
                <w:w w:val="97"/>
                <w:sz w:val="24"/>
                <w:szCs w:val="24"/>
              </w:rPr>
              <w:lastRenderedPageBreak/>
              <w:t>Практическаяработа;</w:t>
            </w:r>
          </w:p>
        </w:tc>
        <w:tc>
          <w:tcPr>
            <w:tcW w:w="2950" w:type="dxa"/>
          </w:tcPr>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Видеоурок по русскому языку "Орфоэпия" -</w:t>
            </w:r>
          </w:p>
          <w:p w:rsidR="00A0283B" w:rsidRPr="005C7BCE"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https://www.youtube.com/watch?v=cFjH9pse9vA</w:t>
            </w:r>
          </w:p>
        </w:tc>
      </w:tr>
      <w:tr w:rsidR="00A0283B" w:rsidRPr="00E87D65" w:rsidTr="00A0283B">
        <w:tc>
          <w:tcPr>
            <w:tcW w:w="56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lastRenderedPageBreak/>
              <w:t>2.3.</w:t>
            </w:r>
          </w:p>
        </w:tc>
        <w:tc>
          <w:tcPr>
            <w:tcW w:w="2241" w:type="dxa"/>
            <w:gridSpan w:val="2"/>
          </w:tcPr>
          <w:p w:rsidR="00A0283B" w:rsidRPr="00E87D65" w:rsidRDefault="00A0283B" w:rsidP="00E87D65">
            <w:pPr>
              <w:autoSpaceDE w:val="0"/>
              <w:autoSpaceDN w:val="0"/>
              <w:spacing w:before="48" w:line="245" w:lineRule="auto"/>
              <w:ind w:left="46" w:right="144"/>
              <w:rPr>
                <w:sz w:val="24"/>
                <w:szCs w:val="24"/>
                <w:lang w:val="ru-RU"/>
              </w:rPr>
            </w:pPr>
            <w:r w:rsidRPr="00E87D65">
              <w:rPr>
                <w:rFonts w:ascii="Times New Roman" w:eastAsia="Times New Roman" w:hAnsi="Times New Roman"/>
                <w:b/>
                <w:color w:val="000000"/>
                <w:w w:val="97"/>
                <w:sz w:val="24"/>
                <w:szCs w:val="24"/>
                <w:lang w:val="ru-RU"/>
              </w:rPr>
              <w:t xml:space="preserve">Речь точная и </w:t>
            </w:r>
            <w:r w:rsidRPr="00E87D65">
              <w:rPr>
                <w:sz w:val="24"/>
                <w:szCs w:val="24"/>
                <w:lang w:val="ru-RU"/>
              </w:rPr>
              <w:br/>
            </w:r>
            <w:r w:rsidRPr="00E87D65">
              <w:rPr>
                <w:rFonts w:ascii="Times New Roman" w:eastAsia="Times New Roman" w:hAnsi="Times New Roman"/>
                <w:b/>
                <w:color w:val="000000"/>
                <w:w w:val="97"/>
                <w:sz w:val="24"/>
                <w:szCs w:val="24"/>
                <w:lang w:val="ru-RU"/>
              </w:rPr>
              <w:t>выразительная.</w:t>
            </w:r>
          </w:p>
          <w:p w:rsidR="00A0283B" w:rsidRPr="00E87D65" w:rsidRDefault="00A0283B" w:rsidP="00E87D65">
            <w:pPr>
              <w:autoSpaceDE w:val="0"/>
              <w:autoSpaceDN w:val="0"/>
              <w:spacing w:before="12" w:line="254" w:lineRule="auto"/>
              <w:ind w:left="46" w:right="144"/>
              <w:rPr>
                <w:sz w:val="24"/>
                <w:szCs w:val="24"/>
                <w:lang w:val="ru-RU"/>
              </w:rPr>
            </w:pPr>
            <w:r w:rsidRPr="00E87D65">
              <w:rPr>
                <w:rFonts w:ascii="Times New Roman" w:eastAsia="Times New Roman" w:hAnsi="Times New Roman"/>
                <w:b/>
                <w:color w:val="000000"/>
                <w:w w:val="97"/>
                <w:sz w:val="24"/>
                <w:szCs w:val="24"/>
                <w:lang w:val="ru-RU"/>
              </w:rPr>
              <w:t xml:space="preserve">Основные </w:t>
            </w:r>
            <w:r w:rsidRPr="00E87D65">
              <w:rPr>
                <w:sz w:val="24"/>
                <w:szCs w:val="24"/>
                <w:lang w:val="ru-RU"/>
              </w:rPr>
              <w:br/>
            </w:r>
            <w:r w:rsidRPr="00E87D65">
              <w:rPr>
                <w:rFonts w:ascii="Times New Roman" w:eastAsia="Times New Roman" w:hAnsi="Times New Roman"/>
                <w:b/>
                <w:color w:val="000000"/>
                <w:w w:val="97"/>
                <w:sz w:val="24"/>
                <w:szCs w:val="24"/>
                <w:lang w:val="ru-RU"/>
              </w:rPr>
              <w:t xml:space="preserve">лексические </w:t>
            </w:r>
            <w:r w:rsidRPr="00E87D65">
              <w:rPr>
                <w:sz w:val="24"/>
                <w:szCs w:val="24"/>
                <w:lang w:val="ru-RU"/>
              </w:rPr>
              <w:br/>
            </w:r>
            <w:r w:rsidRPr="00E87D65">
              <w:rPr>
                <w:rFonts w:ascii="Times New Roman" w:eastAsia="Times New Roman" w:hAnsi="Times New Roman"/>
                <w:b/>
                <w:color w:val="000000"/>
                <w:w w:val="97"/>
                <w:sz w:val="24"/>
                <w:szCs w:val="24"/>
                <w:lang w:val="ru-RU"/>
              </w:rPr>
              <w:t xml:space="preserve">нормы </w:t>
            </w:r>
            <w:r w:rsidRPr="00E87D65">
              <w:rPr>
                <w:sz w:val="24"/>
                <w:szCs w:val="24"/>
                <w:lang w:val="ru-RU"/>
              </w:rPr>
              <w:br/>
            </w:r>
            <w:r w:rsidRPr="00E87D65">
              <w:rPr>
                <w:rFonts w:ascii="Times New Roman" w:eastAsia="Times New Roman" w:hAnsi="Times New Roman"/>
                <w:b/>
                <w:color w:val="000000"/>
                <w:w w:val="97"/>
                <w:sz w:val="24"/>
                <w:szCs w:val="24"/>
                <w:lang w:val="ru-RU"/>
              </w:rPr>
              <w:t xml:space="preserve">современного русского </w:t>
            </w:r>
            <w:r w:rsidRPr="00E87D65">
              <w:rPr>
                <w:sz w:val="24"/>
                <w:szCs w:val="24"/>
                <w:lang w:val="ru-RU"/>
              </w:rPr>
              <w:br/>
            </w:r>
            <w:r w:rsidRPr="00E87D65">
              <w:rPr>
                <w:rFonts w:ascii="Times New Roman" w:eastAsia="Times New Roman" w:hAnsi="Times New Roman"/>
                <w:b/>
                <w:color w:val="000000"/>
                <w:w w:val="97"/>
                <w:sz w:val="24"/>
                <w:szCs w:val="24"/>
                <w:lang w:val="ru-RU"/>
              </w:rPr>
              <w:t>литературного языка</w:t>
            </w:r>
          </w:p>
        </w:tc>
        <w:tc>
          <w:tcPr>
            <w:tcW w:w="699" w:type="dxa"/>
          </w:tcPr>
          <w:p w:rsidR="00A0283B" w:rsidRPr="00E87D65" w:rsidRDefault="00A0283B" w:rsidP="00E87D65">
            <w:pPr>
              <w:autoSpaceDE w:val="0"/>
              <w:autoSpaceDN w:val="0"/>
              <w:spacing w:before="48" w:line="230" w:lineRule="auto"/>
              <w:ind w:left="46"/>
              <w:rPr>
                <w:sz w:val="24"/>
                <w:szCs w:val="24"/>
              </w:rPr>
            </w:pPr>
            <w:r w:rsidRPr="00E87D65">
              <w:rPr>
                <w:rFonts w:ascii="Times New Roman" w:eastAsia="Times New Roman" w:hAnsi="Times New Roman"/>
                <w:color w:val="000000"/>
                <w:w w:val="97"/>
                <w:sz w:val="24"/>
                <w:szCs w:val="24"/>
              </w:rPr>
              <w:t>3</w:t>
            </w:r>
          </w:p>
        </w:tc>
        <w:tc>
          <w:tcPr>
            <w:tcW w:w="1002" w:type="dxa"/>
          </w:tcPr>
          <w:p w:rsidR="00A0283B" w:rsidRPr="00E87D65" w:rsidRDefault="00A0283B" w:rsidP="00E87D65">
            <w:pPr>
              <w:rPr>
                <w:sz w:val="24"/>
                <w:szCs w:val="24"/>
              </w:rPr>
            </w:pPr>
          </w:p>
        </w:tc>
        <w:tc>
          <w:tcPr>
            <w:tcW w:w="992" w:type="dxa"/>
          </w:tcPr>
          <w:p w:rsidR="00A0283B" w:rsidRPr="00E87D65" w:rsidRDefault="00A0283B" w:rsidP="00E87D65">
            <w:pPr>
              <w:rPr>
                <w:sz w:val="24"/>
                <w:szCs w:val="24"/>
              </w:rPr>
            </w:pPr>
          </w:p>
        </w:tc>
        <w:tc>
          <w:tcPr>
            <w:tcW w:w="1701" w:type="dxa"/>
          </w:tcPr>
          <w:p w:rsidR="00A0283B" w:rsidRPr="00E87D65" w:rsidRDefault="00A0283B" w:rsidP="00E87D65">
            <w:pPr>
              <w:autoSpaceDE w:val="0"/>
              <w:autoSpaceDN w:val="0"/>
              <w:spacing w:before="48" w:line="245" w:lineRule="auto"/>
              <w:jc w:val="center"/>
              <w:rPr>
                <w:sz w:val="24"/>
                <w:szCs w:val="24"/>
              </w:rPr>
            </w:pPr>
            <w:r w:rsidRPr="00E87D65">
              <w:rPr>
                <w:rFonts w:ascii="Times New Roman" w:eastAsia="Times New Roman" w:hAnsi="Times New Roman"/>
                <w:color w:val="000000"/>
                <w:w w:val="97"/>
                <w:sz w:val="24"/>
                <w:szCs w:val="24"/>
              </w:rPr>
              <w:t>21.12.2022 11.01.2023</w:t>
            </w:r>
          </w:p>
        </w:tc>
        <w:tc>
          <w:tcPr>
            <w:tcW w:w="3106" w:type="dxa"/>
          </w:tcPr>
          <w:p w:rsidR="00A0283B" w:rsidRPr="00E87D65" w:rsidRDefault="00A0283B" w:rsidP="00E87D65">
            <w:pPr>
              <w:autoSpaceDE w:val="0"/>
              <w:autoSpaceDN w:val="0"/>
              <w:spacing w:before="48" w:line="257" w:lineRule="auto"/>
              <w:ind w:left="44"/>
              <w:rPr>
                <w:sz w:val="24"/>
                <w:szCs w:val="24"/>
                <w:lang w:val="ru-RU"/>
              </w:rPr>
            </w:pPr>
            <w:r w:rsidRPr="00E87D65">
              <w:rPr>
                <w:rFonts w:ascii="Times New Roman" w:eastAsia="Times New Roman" w:hAnsi="Times New Roman"/>
                <w:color w:val="000000"/>
                <w:w w:val="97"/>
                <w:sz w:val="24"/>
                <w:szCs w:val="24"/>
                <w:lang w:val="ru-RU"/>
              </w:rPr>
              <w:t xml:space="preserve">Соблюдать нормы </w:t>
            </w:r>
            <w:r w:rsidRPr="00E87D65">
              <w:rPr>
                <w:sz w:val="24"/>
                <w:szCs w:val="24"/>
                <w:lang w:val="ru-RU"/>
              </w:rPr>
              <w:br/>
            </w:r>
            <w:r w:rsidRPr="00E87D65">
              <w:rPr>
                <w:rFonts w:ascii="Times New Roman" w:eastAsia="Times New Roman" w:hAnsi="Times New Roman"/>
                <w:color w:val="000000"/>
                <w:w w:val="97"/>
                <w:sz w:val="24"/>
                <w:szCs w:val="24"/>
                <w:lang w:val="ru-RU"/>
              </w:rPr>
              <w:t xml:space="preserve">употребления; </w:t>
            </w:r>
            <w:r w:rsidRPr="00E87D65">
              <w:rPr>
                <w:sz w:val="24"/>
                <w:szCs w:val="24"/>
                <w:lang w:val="ru-RU"/>
              </w:rPr>
              <w:br/>
            </w:r>
            <w:r w:rsidRPr="00E87D65">
              <w:rPr>
                <w:rFonts w:ascii="Times New Roman" w:eastAsia="Times New Roman" w:hAnsi="Times New Roman"/>
                <w:color w:val="000000"/>
                <w:w w:val="97"/>
                <w:sz w:val="24"/>
                <w:szCs w:val="24"/>
                <w:lang w:val="ru-RU"/>
              </w:rPr>
              <w:t xml:space="preserve">синонимов‚ антонимов; омонимов (в; </w:t>
            </w:r>
            <w:r w:rsidRPr="00E87D65">
              <w:rPr>
                <w:sz w:val="24"/>
                <w:szCs w:val="24"/>
                <w:lang w:val="ru-RU"/>
              </w:rPr>
              <w:br/>
            </w:r>
            <w:r w:rsidRPr="00E87D65">
              <w:rPr>
                <w:rFonts w:ascii="Times New Roman" w:eastAsia="Times New Roman" w:hAnsi="Times New Roman"/>
                <w:color w:val="000000"/>
                <w:w w:val="97"/>
                <w:sz w:val="24"/>
                <w:szCs w:val="24"/>
                <w:lang w:val="ru-RU"/>
              </w:rPr>
              <w:t xml:space="preserve">рамках изученного); </w:t>
            </w:r>
            <w:r w:rsidRPr="00E87D65">
              <w:rPr>
                <w:sz w:val="24"/>
                <w:szCs w:val="24"/>
                <w:lang w:val="ru-RU"/>
              </w:rPr>
              <w:br/>
            </w:r>
            <w:r w:rsidRPr="00E87D65">
              <w:rPr>
                <w:rFonts w:ascii="Times New Roman" w:eastAsia="Times New Roman" w:hAnsi="Times New Roman"/>
                <w:color w:val="000000"/>
                <w:w w:val="97"/>
                <w:sz w:val="24"/>
                <w:szCs w:val="24"/>
                <w:lang w:val="ru-RU"/>
              </w:rPr>
              <w:t xml:space="preserve">Употреблять слова в </w:t>
            </w:r>
            <w:r w:rsidRPr="00E87D65">
              <w:rPr>
                <w:sz w:val="24"/>
                <w:szCs w:val="24"/>
                <w:lang w:val="ru-RU"/>
              </w:rPr>
              <w:br/>
            </w:r>
            <w:r w:rsidRPr="00E87D65">
              <w:rPr>
                <w:rFonts w:ascii="Times New Roman" w:eastAsia="Times New Roman" w:hAnsi="Times New Roman"/>
                <w:color w:val="000000"/>
                <w:w w:val="97"/>
                <w:sz w:val="24"/>
                <w:szCs w:val="24"/>
                <w:lang w:val="ru-RU"/>
              </w:rPr>
              <w:t xml:space="preserve">соответствии с их; </w:t>
            </w:r>
            <w:r w:rsidRPr="00E87D65">
              <w:rPr>
                <w:sz w:val="24"/>
                <w:szCs w:val="24"/>
                <w:lang w:val="ru-RU"/>
              </w:rPr>
              <w:br/>
            </w:r>
            <w:r w:rsidRPr="00E87D65">
              <w:rPr>
                <w:rFonts w:ascii="Times New Roman" w:eastAsia="Times New Roman" w:hAnsi="Times New Roman"/>
                <w:color w:val="000000"/>
                <w:w w:val="97"/>
                <w:sz w:val="24"/>
                <w:szCs w:val="24"/>
                <w:lang w:val="ru-RU"/>
              </w:rPr>
              <w:t xml:space="preserve">лексическим значением и правилами; </w:t>
            </w:r>
            <w:r w:rsidRPr="00E87D65">
              <w:rPr>
                <w:sz w:val="24"/>
                <w:szCs w:val="24"/>
                <w:lang w:val="ru-RU"/>
              </w:rPr>
              <w:br/>
            </w:r>
            <w:r w:rsidRPr="00E87D65">
              <w:rPr>
                <w:rFonts w:ascii="Times New Roman" w:eastAsia="Times New Roman" w:hAnsi="Times New Roman"/>
                <w:color w:val="000000"/>
                <w:w w:val="97"/>
                <w:sz w:val="24"/>
                <w:szCs w:val="24"/>
                <w:lang w:val="ru-RU"/>
              </w:rPr>
              <w:t xml:space="preserve">лексической </w:t>
            </w:r>
            <w:r w:rsidRPr="00E87D65">
              <w:rPr>
                <w:sz w:val="24"/>
                <w:szCs w:val="24"/>
                <w:lang w:val="ru-RU"/>
              </w:rPr>
              <w:br/>
            </w:r>
            <w:r w:rsidRPr="00E87D65">
              <w:rPr>
                <w:rFonts w:ascii="Times New Roman" w:eastAsia="Times New Roman" w:hAnsi="Times New Roman"/>
                <w:color w:val="000000"/>
                <w:w w:val="97"/>
                <w:sz w:val="24"/>
                <w:szCs w:val="24"/>
                <w:lang w:val="ru-RU"/>
              </w:rPr>
              <w:t xml:space="preserve">сочетаемости; </w:t>
            </w:r>
            <w:r w:rsidRPr="00E87D65">
              <w:rPr>
                <w:sz w:val="24"/>
                <w:szCs w:val="24"/>
                <w:lang w:val="ru-RU"/>
              </w:rPr>
              <w:br/>
            </w:r>
            <w:r w:rsidRPr="00E87D65">
              <w:rPr>
                <w:rFonts w:ascii="Times New Roman" w:eastAsia="Times New Roman" w:hAnsi="Times New Roman"/>
                <w:color w:val="000000"/>
                <w:w w:val="97"/>
                <w:sz w:val="24"/>
                <w:szCs w:val="24"/>
                <w:lang w:val="ru-RU"/>
              </w:rPr>
              <w:t xml:space="preserve">Распознавать слова с </w:t>
            </w:r>
            <w:r w:rsidRPr="00E87D65">
              <w:rPr>
                <w:sz w:val="24"/>
                <w:szCs w:val="24"/>
                <w:lang w:val="ru-RU"/>
              </w:rPr>
              <w:br/>
            </w:r>
            <w:r w:rsidRPr="00E87D65">
              <w:rPr>
                <w:rFonts w:ascii="Times New Roman" w:eastAsia="Times New Roman" w:hAnsi="Times New Roman"/>
                <w:color w:val="000000"/>
                <w:w w:val="97"/>
                <w:sz w:val="24"/>
                <w:szCs w:val="24"/>
                <w:lang w:val="ru-RU"/>
              </w:rPr>
              <w:t xml:space="preserve">различной; </w:t>
            </w:r>
            <w:r w:rsidRPr="00E87D65">
              <w:rPr>
                <w:sz w:val="24"/>
                <w:szCs w:val="24"/>
                <w:lang w:val="ru-RU"/>
              </w:rPr>
              <w:br/>
            </w:r>
            <w:r w:rsidRPr="00E87D65">
              <w:rPr>
                <w:rFonts w:ascii="Times New Roman" w:eastAsia="Times New Roman" w:hAnsi="Times New Roman"/>
                <w:color w:val="000000"/>
                <w:w w:val="97"/>
                <w:sz w:val="24"/>
                <w:szCs w:val="24"/>
                <w:lang w:val="ru-RU"/>
              </w:rPr>
              <w:t xml:space="preserve">стилистической </w:t>
            </w:r>
            <w:r w:rsidRPr="00E87D65">
              <w:rPr>
                <w:sz w:val="24"/>
                <w:szCs w:val="24"/>
                <w:lang w:val="ru-RU"/>
              </w:rPr>
              <w:br/>
            </w:r>
            <w:r w:rsidRPr="00E87D65">
              <w:rPr>
                <w:rFonts w:ascii="Times New Roman" w:eastAsia="Times New Roman" w:hAnsi="Times New Roman"/>
                <w:color w:val="000000"/>
                <w:w w:val="97"/>
                <w:sz w:val="24"/>
                <w:szCs w:val="24"/>
                <w:lang w:val="ru-RU"/>
              </w:rPr>
              <w:t xml:space="preserve">окраской; </w:t>
            </w:r>
            <w:r w:rsidRPr="00E87D65">
              <w:rPr>
                <w:sz w:val="24"/>
                <w:szCs w:val="24"/>
                <w:lang w:val="ru-RU"/>
              </w:rPr>
              <w:br/>
            </w:r>
            <w:r w:rsidRPr="00E87D65">
              <w:rPr>
                <w:rFonts w:ascii="Times New Roman" w:eastAsia="Times New Roman" w:hAnsi="Times New Roman"/>
                <w:color w:val="000000"/>
                <w:w w:val="97"/>
                <w:sz w:val="24"/>
                <w:szCs w:val="24"/>
                <w:lang w:val="ru-RU"/>
              </w:rPr>
              <w:t xml:space="preserve">Употреблять имена </w:t>
            </w:r>
            <w:r w:rsidRPr="00E87D65">
              <w:rPr>
                <w:sz w:val="24"/>
                <w:szCs w:val="24"/>
                <w:lang w:val="ru-RU"/>
              </w:rPr>
              <w:br/>
            </w:r>
            <w:r w:rsidRPr="00E87D65">
              <w:rPr>
                <w:rFonts w:ascii="Times New Roman" w:eastAsia="Times New Roman" w:hAnsi="Times New Roman"/>
                <w:color w:val="000000"/>
                <w:w w:val="97"/>
                <w:sz w:val="24"/>
                <w:szCs w:val="24"/>
                <w:lang w:val="ru-RU"/>
              </w:rPr>
              <w:t xml:space="preserve">существительные; </w:t>
            </w:r>
            <w:r w:rsidRPr="00E87D65">
              <w:rPr>
                <w:sz w:val="24"/>
                <w:szCs w:val="24"/>
                <w:lang w:val="ru-RU"/>
              </w:rPr>
              <w:br/>
            </w:r>
            <w:r w:rsidRPr="00E87D65">
              <w:rPr>
                <w:rFonts w:ascii="Times New Roman" w:eastAsia="Times New Roman" w:hAnsi="Times New Roman"/>
                <w:color w:val="000000"/>
                <w:w w:val="97"/>
                <w:sz w:val="24"/>
                <w:szCs w:val="24"/>
                <w:lang w:val="ru-RU"/>
              </w:rPr>
              <w:t xml:space="preserve">; </w:t>
            </w:r>
            <w:r w:rsidRPr="00E87D65">
              <w:rPr>
                <w:sz w:val="24"/>
                <w:szCs w:val="24"/>
                <w:lang w:val="ru-RU"/>
              </w:rPr>
              <w:br/>
            </w:r>
            <w:r w:rsidRPr="00E87D65">
              <w:rPr>
                <w:rFonts w:ascii="Times New Roman" w:eastAsia="Times New Roman" w:hAnsi="Times New Roman"/>
                <w:color w:val="000000"/>
                <w:w w:val="97"/>
                <w:sz w:val="24"/>
                <w:szCs w:val="24"/>
                <w:lang w:val="ru-RU"/>
              </w:rPr>
              <w:t xml:space="preserve">имена прилагательные; глаголы с учётом; </w:t>
            </w:r>
            <w:r w:rsidRPr="00E87D65">
              <w:rPr>
                <w:sz w:val="24"/>
                <w:szCs w:val="24"/>
                <w:lang w:val="ru-RU"/>
              </w:rPr>
              <w:br/>
            </w:r>
            <w:r w:rsidRPr="00E87D65">
              <w:rPr>
                <w:rFonts w:ascii="Times New Roman" w:eastAsia="Times New Roman" w:hAnsi="Times New Roman"/>
                <w:color w:val="000000"/>
                <w:w w:val="97"/>
                <w:sz w:val="24"/>
                <w:szCs w:val="24"/>
                <w:lang w:val="ru-RU"/>
              </w:rPr>
              <w:t xml:space="preserve">стилистических норм современного; </w:t>
            </w:r>
            <w:r w:rsidRPr="00E87D65">
              <w:rPr>
                <w:sz w:val="24"/>
                <w:szCs w:val="24"/>
                <w:lang w:val="ru-RU"/>
              </w:rPr>
              <w:br/>
            </w:r>
            <w:r w:rsidRPr="00E87D65">
              <w:rPr>
                <w:rFonts w:ascii="Times New Roman" w:eastAsia="Times New Roman" w:hAnsi="Times New Roman"/>
                <w:color w:val="000000"/>
                <w:w w:val="97"/>
                <w:sz w:val="24"/>
                <w:szCs w:val="24"/>
                <w:lang w:val="ru-RU"/>
              </w:rPr>
              <w:t>русского языка;;</w:t>
            </w:r>
          </w:p>
        </w:tc>
        <w:tc>
          <w:tcPr>
            <w:tcW w:w="1173" w:type="dxa"/>
          </w:tcPr>
          <w:p w:rsidR="00A0283B" w:rsidRPr="00E87D65" w:rsidRDefault="00A0283B" w:rsidP="00E87D65">
            <w:pPr>
              <w:autoSpaceDE w:val="0"/>
              <w:autoSpaceDN w:val="0"/>
              <w:spacing w:before="48" w:line="245" w:lineRule="auto"/>
              <w:ind w:left="46" w:right="144"/>
              <w:rPr>
                <w:sz w:val="24"/>
                <w:szCs w:val="24"/>
              </w:rPr>
            </w:pPr>
            <w:r w:rsidRPr="00E87D65">
              <w:rPr>
                <w:rFonts w:ascii="Times New Roman" w:eastAsia="Times New Roman" w:hAnsi="Times New Roman"/>
                <w:color w:val="000000"/>
                <w:w w:val="97"/>
                <w:sz w:val="24"/>
                <w:szCs w:val="24"/>
              </w:rPr>
              <w:t>Практическаяработа;</w:t>
            </w:r>
          </w:p>
        </w:tc>
        <w:tc>
          <w:tcPr>
            <w:tcW w:w="2950" w:type="dxa"/>
          </w:tcPr>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Говорим и пишем правильно (http://pishu-pravilno.livejournal.com/)</w:t>
            </w:r>
          </w:p>
        </w:tc>
      </w:tr>
      <w:tr w:rsidR="00A0283B" w:rsidRPr="00E87D65" w:rsidTr="00A0283B">
        <w:tc>
          <w:tcPr>
            <w:tcW w:w="56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t>2.4</w:t>
            </w:r>
            <w:r w:rsidRPr="00E87D65">
              <w:rPr>
                <w:rFonts w:ascii="Times New Roman" w:eastAsia="Times New Roman" w:hAnsi="Times New Roman"/>
                <w:color w:val="000000"/>
                <w:w w:val="97"/>
                <w:sz w:val="24"/>
                <w:szCs w:val="24"/>
              </w:rPr>
              <w:lastRenderedPageBreak/>
              <w:t>.</w:t>
            </w:r>
          </w:p>
        </w:tc>
        <w:tc>
          <w:tcPr>
            <w:tcW w:w="2241" w:type="dxa"/>
            <w:gridSpan w:val="2"/>
          </w:tcPr>
          <w:p w:rsidR="00A0283B" w:rsidRPr="00E87D65" w:rsidRDefault="00A0283B" w:rsidP="00E87D65">
            <w:pPr>
              <w:autoSpaceDE w:val="0"/>
              <w:autoSpaceDN w:val="0"/>
              <w:spacing w:before="48" w:line="230" w:lineRule="auto"/>
              <w:jc w:val="center"/>
              <w:rPr>
                <w:sz w:val="24"/>
                <w:szCs w:val="24"/>
                <w:lang w:val="ru-RU"/>
              </w:rPr>
            </w:pPr>
            <w:r w:rsidRPr="00E87D65">
              <w:rPr>
                <w:rFonts w:ascii="Times New Roman" w:eastAsia="Times New Roman" w:hAnsi="Times New Roman"/>
                <w:b/>
                <w:color w:val="000000"/>
                <w:w w:val="97"/>
                <w:sz w:val="24"/>
                <w:szCs w:val="24"/>
                <w:lang w:val="ru-RU"/>
              </w:rPr>
              <w:lastRenderedPageBreak/>
              <w:t>Речь правильная.</w:t>
            </w:r>
          </w:p>
          <w:p w:rsidR="00A0283B" w:rsidRPr="00E87D65" w:rsidRDefault="00A0283B" w:rsidP="00E87D65">
            <w:pPr>
              <w:autoSpaceDE w:val="0"/>
              <w:autoSpaceDN w:val="0"/>
              <w:spacing w:before="12" w:line="247" w:lineRule="auto"/>
              <w:ind w:left="46" w:right="144"/>
              <w:rPr>
                <w:sz w:val="24"/>
                <w:szCs w:val="24"/>
                <w:lang w:val="ru-RU"/>
              </w:rPr>
            </w:pPr>
            <w:r w:rsidRPr="00E87D65">
              <w:rPr>
                <w:rFonts w:ascii="Times New Roman" w:eastAsia="Times New Roman" w:hAnsi="Times New Roman"/>
                <w:b/>
                <w:color w:val="000000"/>
                <w:w w:val="97"/>
                <w:sz w:val="24"/>
                <w:szCs w:val="24"/>
                <w:lang w:val="ru-RU"/>
              </w:rPr>
              <w:lastRenderedPageBreak/>
              <w:t xml:space="preserve">Основные </w:t>
            </w:r>
            <w:r w:rsidRPr="00E87D65">
              <w:rPr>
                <w:sz w:val="24"/>
                <w:szCs w:val="24"/>
                <w:lang w:val="ru-RU"/>
              </w:rPr>
              <w:br/>
            </w:r>
            <w:r w:rsidRPr="00E87D65">
              <w:rPr>
                <w:rFonts w:ascii="Times New Roman" w:eastAsia="Times New Roman" w:hAnsi="Times New Roman"/>
                <w:b/>
                <w:color w:val="000000"/>
                <w:w w:val="97"/>
                <w:sz w:val="24"/>
                <w:szCs w:val="24"/>
                <w:lang w:val="ru-RU"/>
              </w:rPr>
              <w:t xml:space="preserve">грамматические нормы </w:t>
            </w:r>
          </w:p>
        </w:tc>
        <w:tc>
          <w:tcPr>
            <w:tcW w:w="699" w:type="dxa"/>
          </w:tcPr>
          <w:p w:rsidR="00A0283B" w:rsidRPr="00E87D65" w:rsidRDefault="00A0283B" w:rsidP="00E87D65">
            <w:pPr>
              <w:autoSpaceDE w:val="0"/>
              <w:autoSpaceDN w:val="0"/>
              <w:spacing w:before="48" w:line="230" w:lineRule="auto"/>
              <w:ind w:left="46"/>
              <w:rPr>
                <w:sz w:val="24"/>
                <w:szCs w:val="24"/>
              </w:rPr>
            </w:pPr>
            <w:r w:rsidRPr="00E87D65">
              <w:rPr>
                <w:rFonts w:ascii="Times New Roman" w:eastAsia="Times New Roman" w:hAnsi="Times New Roman"/>
                <w:color w:val="000000"/>
                <w:w w:val="97"/>
                <w:sz w:val="24"/>
                <w:szCs w:val="24"/>
              </w:rPr>
              <w:lastRenderedPageBreak/>
              <w:t>2</w:t>
            </w:r>
          </w:p>
        </w:tc>
        <w:tc>
          <w:tcPr>
            <w:tcW w:w="1002" w:type="dxa"/>
          </w:tcPr>
          <w:p w:rsidR="00A0283B" w:rsidRPr="00E87D65" w:rsidRDefault="00A0283B" w:rsidP="00E87D65">
            <w:pPr>
              <w:rPr>
                <w:sz w:val="24"/>
                <w:szCs w:val="24"/>
              </w:rPr>
            </w:pPr>
          </w:p>
        </w:tc>
        <w:tc>
          <w:tcPr>
            <w:tcW w:w="992" w:type="dxa"/>
          </w:tcPr>
          <w:p w:rsidR="00A0283B" w:rsidRPr="00E87D65" w:rsidRDefault="00A0283B" w:rsidP="00E87D65">
            <w:pPr>
              <w:rPr>
                <w:sz w:val="24"/>
                <w:szCs w:val="24"/>
              </w:rPr>
            </w:pPr>
          </w:p>
        </w:tc>
        <w:tc>
          <w:tcPr>
            <w:tcW w:w="1701" w:type="dxa"/>
          </w:tcPr>
          <w:p w:rsidR="00A0283B" w:rsidRPr="00E87D65" w:rsidRDefault="00A0283B" w:rsidP="00E87D65">
            <w:pPr>
              <w:autoSpaceDE w:val="0"/>
              <w:autoSpaceDN w:val="0"/>
              <w:spacing w:before="48" w:line="245" w:lineRule="auto"/>
              <w:jc w:val="center"/>
              <w:rPr>
                <w:sz w:val="24"/>
                <w:szCs w:val="24"/>
              </w:rPr>
            </w:pPr>
            <w:r w:rsidRPr="00E87D65">
              <w:rPr>
                <w:rFonts w:ascii="Times New Roman" w:eastAsia="Times New Roman" w:hAnsi="Times New Roman"/>
                <w:color w:val="000000"/>
                <w:w w:val="97"/>
                <w:sz w:val="24"/>
                <w:szCs w:val="24"/>
              </w:rPr>
              <w:t xml:space="preserve">18.01.2023 </w:t>
            </w:r>
            <w:r w:rsidRPr="00E87D65">
              <w:rPr>
                <w:rFonts w:ascii="Times New Roman" w:eastAsia="Times New Roman" w:hAnsi="Times New Roman"/>
                <w:color w:val="000000"/>
                <w:w w:val="97"/>
                <w:sz w:val="24"/>
                <w:szCs w:val="24"/>
              </w:rPr>
              <w:lastRenderedPageBreak/>
              <w:t>25.01.2023</w:t>
            </w:r>
          </w:p>
        </w:tc>
        <w:tc>
          <w:tcPr>
            <w:tcW w:w="3106" w:type="dxa"/>
          </w:tcPr>
          <w:p w:rsidR="00A0283B" w:rsidRPr="00E87D65" w:rsidRDefault="00A0283B" w:rsidP="00E87D65">
            <w:pPr>
              <w:autoSpaceDE w:val="0"/>
              <w:autoSpaceDN w:val="0"/>
              <w:spacing w:before="48" w:line="257" w:lineRule="auto"/>
              <w:ind w:left="44"/>
              <w:rPr>
                <w:sz w:val="24"/>
                <w:szCs w:val="24"/>
                <w:lang w:val="ru-RU"/>
              </w:rPr>
            </w:pPr>
            <w:r w:rsidRPr="00E87D65">
              <w:rPr>
                <w:rFonts w:ascii="Times New Roman" w:eastAsia="Times New Roman" w:hAnsi="Times New Roman"/>
                <w:color w:val="000000"/>
                <w:w w:val="97"/>
                <w:sz w:val="24"/>
                <w:szCs w:val="24"/>
                <w:lang w:val="ru-RU"/>
              </w:rPr>
              <w:lastRenderedPageBreak/>
              <w:t xml:space="preserve">Различать варианты </w:t>
            </w:r>
            <w:r w:rsidRPr="00E87D65">
              <w:rPr>
                <w:sz w:val="24"/>
                <w:szCs w:val="24"/>
                <w:lang w:val="ru-RU"/>
              </w:rPr>
              <w:br/>
            </w:r>
            <w:r w:rsidRPr="00E87D65">
              <w:rPr>
                <w:rFonts w:ascii="Times New Roman" w:eastAsia="Times New Roman" w:hAnsi="Times New Roman"/>
                <w:color w:val="000000"/>
                <w:w w:val="97"/>
                <w:sz w:val="24"/>
                <w:szCs w:val="24"/>
                <w:lang w:val="ru-RU"/>
              </w:rPr>
              <w:lastRenderedPageBreak/>
              <w:t xml:space="preserve">грамматической; </w:t>
            </w:r>
            <w:r w:rsidRPr="00E87D65">
              <w:rPr>
                <w:sz w:val="24"/>
                <w:szCs w:val="24"/>
                <w:lang w:val="ru-RU"/>
              </w:rPr>
              <w:br/>
            </w:r>
            <w:r w:rsidRPr="00E87D65">
              <w:rPr>
                <w:rFonts w:ascii="Times New Roman" w:eastAsia="Times New Roman" w:hAnsi="Times New Roman"/>
                <w:color w:val="000000"/>
                <w:w w:val="97"/>
                <w:sz w:val="24"/>
                <w:szCs w:val="24"/>
                <w:lang w:val="ru-RU"/>
              </w:rPr>
              <w:t xml:space="preserve">нормы: литературных и разговорных форм; </w:t>
            </w:r>
            <w:r w:rsidRPr="00E87D65">
              <w:rPr>
                <w:sz w:val="24"/>
                <w:szCs w:val="24"/>
                <w:lang w:val="ru-RU"/>
              </w:rPr>
              <w:br/>
            </w:r>
            <w:r w:rsidRPr="00E87D65">
              <w:rPr>
                <w:rFonts w:ascii="Times New Roman" w:eastAsia="Times New Roman" w:hAnsi="Times New Roman"/>
                <w:color w:val="000000"/>
                <w:w w:val="97"/>
                <w:sz w:val="24"/>
                <w:szCs w:val="24"/>
                <w:lang w:val="ru-RU"/>
              </w:rPr>
              <w:t xml:space="preserve">именительного падежа множественного; </w:t>
            </w:r>
            <w:r w:rsidRPr="00E87D65">
              <w:rPr>
                <w:sz w:val="24"/>
                <w:szCs w:val="24"/>
                <w:lang w:val="ru-RU"/>
              </w:rPr>
              <w:br/>
            </w:r>
            <w:r w:rsidRPr="00E87D65">
              <w:rPr>
                <w:rFonts w:ascii="Times New Roman" w:eastAsia="Times New Roman" w:hAnsi="Times New Roman"/>
                <w:color w:val="000000"/>
                <w:w w:val="97"/>
                <w:sz w:val="24"/>
                <w:szCs w:val="24"/>
                <w:lang w:val="ru-RU"/>
              </w:rPr>
              <w:t xml:space="preserve">числа существительных мужского рода‚; </w:t>
            </w:r>
            <w:r w:rsidRPr="00E87D65">
              <w:rPr>
                <w:sz w:val="24"/>
                <w:szCs w:val="24"/>
                <w:lang w:val="ru-RU"/>
              </w:rPr>
              <w:br/>
            </w:r>
            <w:r w:rsidRPr="00E87D65">
              <w:rPr>
                <w:rFonts w:ascii="Times New Roman" w:eastAsia="Times New Roman" w:hAnsi="Times New Roman"/>
                <w:color w:val="000000"/>
                <w:w w:val="97"/>
                <w:sz w:val="24"/>
                <w:szCs w:val="24"/>
                <w:lang w:val="ru-RU"/>
              </w:rPr>
              <w:t xml:space="preserve">форм существительных мужского рода; </w:t>
            </w:r>
            <w:r w:rsidRPr="00E87D65">
              <w:rPr>
                <w:sz w:val="24"/>
                <w:szCs w:val="24"/>
                <w:lang w:val="ru-RU"/>
              </w:rPr>
              <w:br/>
            </w:r>
            <w:r w:rsidRPr="00E87D65">
              <w:rPr>
                <w:rFonts w:ascii="Times New Roman" w:eastAsia="Times New Roman" w:hAnsi="Times New Roman"/>
                <w:color w:val="000000"/>
                <w:w w:val="97"/>
                <w:sz w:val="24"/>
                <w:szCs w:val="24"/>
                <w:lang w:val="ru-RU"/>
              </w:rPr>
              <w:t xml:space="preserve">множественного числа с окончаниями -а(-; </w:t>
            </w:r>
            <w:r w:rsidRPr="00E87D65">
              <w:rPr>
                <w:sz w:val="24"/>
                <w:szCs w:val="24"/>
                <w:lang w:val="ru-RU"/>
              </w:rPr>
              <w:br/>
            </w:r>
            <w:r w:rsidRPr="00E87D65">
              <w:rPr>
                <w:rFonts w:ascii="Times New Roman" w:eastAsia="Times New Roman" w:hAnsi="Times New Roman"/>
                <w:color w:val="000000"/>
                <w:w w:val="97"/>
                <w:sz w:val="24"/>
                <w:szCs w:val="24"/>
                <w:lang w:val="ru-RU"/>
              </w:rPr>
              <w:t>я);</w:t>
            </w:r>
            <w:r w:rsidRPr="00E87D65">
              <w:rPr>
                <w:sz w:val="24"/>
                <w:szCs w:val="24"/>
                <w:lang w:val="ru-RU"/>
              </w:rPr>
              <w:br/>
            </w:r>
            <w:r w:rsidRPr="00E87D65">
              <w:rPr>
                <w:rFonts w:ascii="Times New Roman" w:eastAsia="Times New Roman" w:hAnsi="Times New Roman"/>
                <w:color w:val="000000"/>
                <w:w w:val="97"/>
                <w:sz w:val="24"/>
                <w:szCs w:val="24"/>
                <w:lang w:val="ru-RU"/>
              </w:rPr>
              <w:t xml:space="preserve">-ы(-и)‚ различающихся по смыслу‚ и; </w:t>
            </w:r>
            <w:r w:rsidRPr="00E87D65">
              <w:rPr>
                <w:sz w:val="24"/>
                <w:szCs w:val="24"/>
                <w:lang w:val="ru-RU"/>
              </w:rPr>
              <w:br/>
            </w:r>
            <w:r w:rsidRPr="00E87D65">
              <w:rPr>
                <w:rFonts w:ascii="Times New Roman" w:eastAsia="Times New Roman" w:hAnsi="Times New Roman"/>
                <w:color w:val="000000"/>
                <w:w w:val="97"/>
                <w:sz w:val="24"/>
                <w:szCs w:val="24"/>
                <w:lang w:val="ru-RU"/>
              </w:rPr>
              <w:t xml:space="preserve">корректно употреблять их в речи (в рамках; </w:t>
            </w:r>
            <w:r w:rsidRPr="00E87D65">
              <w:rPr>
                <w:sz w:val="24"/>
                <w:szCs w:val="24"/>
                <w:lang w:val="ru-RU"/>
              </w:rPr>
              <w:br/>
            </w:r>
            <w:r w:rsidRPr="00E87D65">
              <w:rPr>
                <w:rFonts w:ascii="Times New Roman" w:eastAsia="Times New Roman" w:hAnsi="Times New Roman"/>
                <w:color w:val="000000"/>
                <w:w w:val="97"/>
                <w:sz w:val="24"/>
                <w:szCs w:val="24"/>
                <w:lang w:val="ru-RU"/>
              </w:rPr>
              <w:t xml:space="preserve">изученного); </w:t>
            </w:r>
            <w:r w:rsidRPr="00E87D65">
              <w:rPr>
                <w:sz w:val="24"/>
                <w:szCs w:val="24"/>
                <w:lang w:val="ru-RU"/>
              </w:rPr>
              <w:br/>
            </w:r>
            <w:r w:rsidRPr="00E87D65">
              <w:rPr>
                <w:rFonts w:ascii="Times New Roman" w:eastAsia="Times New Roman" w:hAnsi="Times New Roman"/>
                <w:color w:val="000000"/>
                <w:w w:val="97"/>
                <w:sz w:val="24"/>
                <w:szCs w:val="24"/>
                <w:lang w:val="ru-RU"/>
              </w:rPr>
              <w:t xml:space="preserve">Различать типичные </w:t>
            </w:r>
            <w:r w:rsidRPr="00E87D65">
              <w:rPr>
                <w:sz w:val="24"/>
                <w:szCs w:val="24"/>
                <w:lang w:val="ru-RU"/>
              </w:rPr>
              <w:br/>
            </w:r>
            <w:r w:rsidRPr="00E87D65">
              <w:rPr>
                <w:rFonts w:ascii="Times New Roman" w:eastAsia="Times New Roman" w:hAnsi="Times New Roman"/>
                <w:color w:val="000000"/>
                <w:w w:val="97"/>
                <w:sz w:val="24"/>
                <w:szCs w:val="24"/>
                <w:lang w:val="ru-RU"/>
              </w:rPr>
              <w:t xml:space="preserve">грамматические; </w:t>
            </w:r>
            <w:r w:rsidRPr="00E87D65">
              <w:rPr>
                <w:sz w:val="24"/>
                <w:szCs w:val="24"/>
                <w:lang w:val="ru-RU"/>
              </w:rPr>
              <w:br/>
            </w:r>
            <w:r w:rsidRPr="00E87D65">
              <w:rPr>
                <w:rFonts w:ascii="Times New Roman" w:eastAsia="Times New Roman" w:hAnsi="Times New Roman"/>
                <w:color w:val="000000"/>
                <w:w w:val="97"/>
                <w:sz w:val="24"/>
                <w:szCs w:val="24"/>
                <w:lang w:val="ru-RU"/>
              </w:rPr>
              <w:t xml:space="preserve">ошибки (в рамках </w:t>
            </w:r>
            <w:r w:rsidRPr="00E87D65">
              <w:rPr>
                <w:sz w:val="24"/>
                <w:szCs w:val="24"/>
                <w:lang w:val="ru-RU"/>
              </w:rPr>
              <w:br/>
            </w:r>
            <w:r w:rsidRPr="00E87D65">
              <w:rPr>
                <w:rFonts w:ascii="Times New Roman" w:eastAsia="Times New Roman" w:hAnsi="Times New Roman"/>
                <w:color w:val="000000"/>
                <w:w w:val="97"/>
                <w:sz w:val="24"/>
                <w:szCs w:val="24"/>
                <w:lang w:val="ru-RU"/>
              </w:rPr>
              <w:t xml:space="preserve">изученного); </w:t>
            </w:r>
            <w:r w:rsidRPr="00E87D65">
              <w:rPr>
                <w:sz w:val="24"/>
                <w:szCs w:val="24"/>
                <w:lang w:val="ru-RU"/>
              </w:rPr>
              <w:br/>
            </w:r>
            <w:r w:rsidRPr="00E87D65">
              <w:rPr>
                <w:rFonts w:ascii="Times New Roman" w:eastAsia="Times New Roman" w:hAnsi="Times New Roman"/>
                <w:color w:val="000000"/>
                <w:w w:val="97"/>
                <w:sz w:val="24"/>
                <w:szCs w:val="24"/>
                <w:lang w:val="ru-RU"/>
              </w:rPr>
              <w:t xml:space="preserve">Выявлять и исправлять грамматические; </w:t>
            </w:r>
            <w:r w:rsidRPr="00E87D65">
              <w:rPr>
                <w:sz w:val="24"/>
                <w:szCs w:val="24"/>
                <w:lang w:val="ru-RU"/>
              </w:rPr>
              <w:br/>
            </w:r>
            <w:r w:rsidRPr="00E87D65">
              <w:rPr>
                <w:rFonts w:ascii="Times New Roman" w:eastAsia="Times New Roman" w:hAnsi="Times New Roman"/>
                <w:color w:val="000000"/>
                <w:w w:val="97"/>
                <w:sz w:val="24"/>
                <w:szCs w:val="24"/>
                <w:lang w:val="ru-RU"/>
              </w:rPr>
              <w:t xml:space="preserve">ошибки в тексте; </w:t>
            </w:r>
            <w:r w:rsidRPr="00E87D65">
              <w:rPr>
                <w:sz w:val="24"/>
                <w:szCs w:val="24"/>
                <w:lang w:val="ru-RU"/>
              </w:rPr>
              <w:br/>
            </w:r>
            <w:r w:rsidRPr="00E87D65">
              <w:rPr>
                <w:rFonts w:ascii="Times New Roman" w:eastAsia="Times New Roman" w:hAnsi="Times New Roman"/>
                <w:color w:val="000000"/>
                <w:w w:val="97"/>
                <w:sz w:val="24"/>
                <w:szCs w:val="24"/>
                <w:lang w:val="ru-RU"/>
              </w:rPr>
              <w:t xml:space="preserve">в устной речи; </w:t>
            </w:r>
            <w:r w:rsidRPr="00E87D65">
              <w:rPr>
                <w:sz w:val="24"/>
                <w:szCs w:val="24"/>
                <w:lang w:val="ru-RU"/>
              </w:rPr>
              <w:br/>
            </w:r>
            <w:r w:rsidRPr="00E87D65">
              <w:rPr>
                <w:rFonts w:ascii="Times New Roman" w:eastAsia="Times New Roman" w:hAnsi="Times New Roman"/>
                <w:color w:val="000000"/>
                <w:w w:val="97"/>
                <w:sz w:val="24"/>
                <w:szCs w:val="24"/>
                <w:lang w:val="ru-RU"/>
              </w:rPr>
              <w:t xml:space="preserve">Использовать </w:t>
            </w:r>
            <w:r w:rsidRPr="00E87D65">
              <w:rPr>
                <w:sz w:val="24"/>
                <w:szCs w:val="24"/>
                <w:lang w:val="ru-RU"/>
              </w:rPr>
              <w:br/>
            </w:r>
            <w:r w:rsidRPr="00E87D65">
              <w:rPr>
                <w:rFonts w:ascii="Times New Roman" w:eastAsia="Times New Roman" w:hAnsi="Times New Roman"/>
                <w:color w:val="000000"/>
                <w:w w:val="97"/>
                <w:sz w:val="24"/>
                <w:szCs w:val="24"/>
                <w:lang w:val="ru-RU"/>
              </w:rPr>
              <w:t xml:space="preserve">грамматические </w:t>
            </w:r>
            <w:r w:rsidRPr="00E87D65">
              <w:rPr>
                <w:sz w:val="24"/>
                <w:szCs w:val="24"/>
                <w:lang w:val="ru-RU"/>
              </w:rPr>
              <w:br/>
            </w:r>
            <w:r w:rsidRPr="00E87D65">
              <w:rPr>
                <w:rFonts w:ascii="Times New Roman" w:eastAsia="Times New Roman" w:hAnsi="Times New Roman"/>
                <w:color w:val="000000"/>
                <w:w w:val="97"/>
                <w:sz w:val="24"/>
                <w:szCs w:val="24"/>
                <w:lang w:val="ru-RU"/>
              </w:rPr>
              <w:t xml:space="preserve">словари и; </w:t>
            </w:r>
            <w:r w:rsidRPr="00E87D65">
              <w:rPr>
                <w:sz w:val="24"/>
                <w:szCs w:val="24"/>
                <w:lang w:val="ru-RU"/>
              </w:rPr>
              <w:br/>
            </w:r>
            <w:r w:rsidRPr="00E87D65">
              <w:rPr>
                <w:rFonts w:ascii="Times New Roman" w:eastAsia="Times New Roman" w:hAnsi="Times New Roman"/>
                <w:color w:val="000000"/>
                <w:w w:val="97"/>
                <w:sz w:val="24"/>
                <w:szCs w:val="24"/>
                <w:lang w:val="ru-RU"/>
              </w:rPr>
              <w:t xml:space="preserve">справочники для </w:t>
            </w:r>
            <w:r w:rsidRPr="00E87D65">
              <w:rPr>
                <w:sz w:val="24"/>
                <w:szCs w:val="24"/>
                <w:lang w:val="ru-RU"/>
              </w:rPr>
              <w:br/>
            </w:r>
            <w:r w:rsidRPr="00E87D65">
              <w:rPr>
                <w:rFonts w:ascii="Times New Roman" w:eastAsia="Times New Roman" w:hAnsi="Times New Roman"/>
                <w:color w:val="000000"/>
                <w:w w:val="97"/>
                <w:sz w:val="24"/>
                <w:szCs w:val="24"/>
                <w:lang w:val="ru-RU"/>
              </w:rPr>
              <w:t xml:space="preserve">уточнения норм; </w:t>
            </w:r>
            <w:r w:rsidRPr="00E87D65">
              <w:rPr>
                <w:sz w:val="24"/>
                <w:szCs w:val="24"/>
                <w:lang w:val="ru-RU"/>
              </w:rPr>
              <w:br/>
            </w:r>
            <w:r w:rsidRPr="00E87D65">
              <w:rPr>
                <w:rFonts w:ascii="Times New Roman" w:eastAsia="Times New Roman" w:hAnsi="Times New Roman"/>
                <w:color w:val="000000"/>
                <w:w w:val="97"/>
                <w:sz w:val="24"/>
                <w:szCs w:val="24"/>
                <w:lang w:val="ru-RU"/>
              </w:rPr>
              <w:t xml:space="preserve">образования формы </w:t>
            </w:r>
            <w:r w:rsidRPr="00E87D65">
              <w:rPr>
                <w:sz w:val="24"/>
                <w:szCs w:val="24"/>
                <w:lang w:val="ru-RU"/>
              </w:rPr>
              <w:br/>
            </w:r>
            <w:r w:rsidRPr="00E87D65">
              <w:rPr>
                <w:rFonts w:ascii="Times New Roman" w:eastAsia="Times New Roman" w:hAnsi="Times New Roman"/>
                <w:color w:val="000000"/>
                <w:w w:val="97"/>
                <w:sz w:val="24"/>
                <w:szCs w:val="24"/>
                <w:lang w:val="ru-RU"/>
              </w:rPr>
              <w:t xml:space="preserve">слова; </w:t>
            </w:r>
            <w:r w:rsidRPr="00E87D65">
              <w:rPr>
                <w:sz w:val="24"/>
                <w:szCs w:val="24"/>
                <w:lang w:val="ru-RU"/>
              </w:rPr>
              <w:br/>
            </w:r>
            <w:r w:rsidRPr="00E87D65">
              <w:rPr>
                <w:rFonts w:ascii="Times New Roman" w:eastAsia="Times New Roman" w:hAnsi="Times New Roman"/>
                <w:color w:val="000000"/>
                <w:w w:val="97"/>
                <w:sz w:val="24"/>
                <w:szCs w:val="24"/>
                <w:lang w:val="ru-RU"/>
              </w:rPr>
              <w:t xml:space="preserve">построения; </w:t>
            </w:r>
            <w:r w:rsidRPr="00E87D65">
              <w:rPr>
                <w:sz w:val="24"/>
                <w:szCs w:val="24"/>
                <w:lang w:val="ru-RU"/>
              </w:rPr>
              <w:br/>
            </w:r>
            <w:r w:rsidRPr="00E87D65">
              <w:rPr>
                <w:rFonts w:ascii="Times New Roman" w:eastAsia="Times New Roman" w:hAnsi="Times New Roman"/>
                <w:color w:val="000000"/>
                <w:w w:val="97"/>
                <w:sz w:val="24"/>
                <w:szCs w:val="24"/>
                <w:lang w:val="ru-RU"/>
              </w:rPr>
              <w:t xml:space="preserve">словосочетания и </w:t>
            </w:r>
            <w:r w:rsidRPr="00E87D65">
              <w:rPr>
                <w:sz w:val="24"/>
                <w:szCs w:val="24"/>
                <w:lang w:val="ru-RU"/>
              </w:rPr>
              <w:br/>
            </w:r>
            <w:r w:rsidRPr="00E87D65">
              <w:rPr>
                <w:rFonts w:ascii="Times New Roman" w:eastAsia="Times New Roman" w:hAnsi="Times New Roman"/>
                <w:color w:val="000000"/>
                <w:w w:val="97"/>
                <w:sz w:val="24"/>
                <w:szCs w:val="24"/>
                <w:lang w:val="ru-RU"/>
              </w:rPr>
              <w:t xml:space="preserve">предложения; </w:t>
            </w:r>
            <w:r w:rsidRPr="00E87D65">
              <w:rPr>
                <w:sz w:val="24"/>
                <w:szCs w:val="24"/>
                <w:lang w:val="ru-RU"/>
              </w:rPr>
              <w:br/>
            </w:r>
            <w:r w:rsidRPr="00E87D65">
              <w:rPr>
                <w:rFonts w:ascii="Times New Roman" w:eastAsia="Times New Roman" w:hAnsi="Times New Roman"/>
                <w:color w:val="000000"/>
                <w:w w:val="97"/>
                <w:sz w:val="24"/>
                <w:szCs w:val="24"/>
                <w:lang w:val="ru-RU"/>
              </w:rPr>
              <w:lastRenderedPageBreak/>
              <w:t xml:space="preserve">опознавания вариантов грамматической; </w:t>
            </w:r>
            <w:r w:rsidRPr="00E87D65">
              <w:rPr>
                <w:sz w:val="24"/>
                <w:szCs w:val="24"/>
                <w:lang w:val="ru-RU"/>
              </w:rPr>
              <w:br/>
            </w:r>
            <w:r w:rsidRPr="00E87D65">
              <w:rPr>
                <w:rFonts w:ascii="Times New Roman" w:eastAsia="Times New Roman" w:hAnsi="Times New Roman"/>
                <w:color w:val="000000"/>
                <w:w w:val="97"/>
                <w:sz w:val="24"/>
                <w:szCs w:val="24"/>
                <w:lang w:val="ru-RU"/>
              </w:rPr>
              <w:t xml:space="preserve">нормы; в процессе </w:t>
            </w:r>
            <w:r w:rsidRPr="00E87D65">
              <w:rPr>
                <w:sz w:val="24"/>
                <w:szCs w:val="24"/>
                <w:lang w:val="ru-RU"/>
              </w:rPr>
              <w:br/>
            </w:r>
            <w:r w:rsidRPr="00E87D65">
              <w:rPr>
                <w:rFonts w:ascii="Times New Roman" w:eastAsia="Times New Roman" w:hAnsi="Times New Roman"/>
                <w:color w:val="000000"/>
                <w:w w:val="97"/>
                <w:sz w:val="24"/>
                <w:szCs w:val="24"/>
                <w:lang w:val="ru-RU"/>
              </w:rPr>
              <w:t>редактирования текста;;</w:t>
            </w:r>
          </w:p>
        </w:tc>
        <w:tc>
          <w:tcPr>
            <w:tcW w:w="1173" w:type="dxa"/>
          </w:tcPr>
          <w:p w:rsidR="00A0283B" w:rsidRPr="00E87D65" w:rsidRDefault="00A0283B" w:rsidP="00E87D65">
            <w:pPr>
              <w:autoSpaceDE w:val="0"/>
              <w:autoSpaceDN w:val="0"/>
              <w:spacing w:before="48" w:line="250" w:lineRule="auto"/>
              <w:ind w:left="46"/>
              <w:rPr>
                <w:sz w:val="24"/>
                <w:szCs w:val="24"/>
                <w:lang w:val="ru-RU"/>
              </w:rPr>
            </w:pPr>
            <w:r w:rsidRPr="00E87D65">
              <w:rPr>
                <w:rFonts w:ascii="Times New Roman" w:eastAsia="Times New Roman" w:hAnsi="Times New Roman"/>
                <w:color w:val="000000"/>
                <w:w w:val="97"/>
                <w:sz w:val="24"/>
                <w:szCs w:val="24"/>
                <w:lang w:val="ru-RU"/>
              </w:rPr>
              <w:lastRenderedPageBreak/>
              <w:t>Самооце</w:t>
            </w:r>
            <w:r w:rsidRPr="00E87D65">
              <w:rPr>
                <w:rFonts w:ascii="Times New Roman" w:eastAsia="Times New Roman" w:hAnsi="Times New Roman"/>
                <w:color w:val="000000"/>
                <w:w w:val="97"/>
                <w:sz w:val="24"/>
                <w:szCs w:val="24"/>
                <w:lang w:val="ru-RU"/>
              </w:rPr>
              <w:lastRenderedPageBreak/>
              <w:t xml:space="preserve">нка с </w:t>
            </w:r>
            <w:r w:rsidRPr="00E87D65">
              <w:rPr>
                <w:sz w:val="24"/>
                <w:szCs w:val="24"/>
                <w:lang w:val="ru-RU"/>
              </w:rPr>
              <w:br/>
            </w:r>
            <w:r w:rsidRPr="00E87D65">
              <w:rPr>
                <w:rFonts w:ascii="Times New Roman" w:eastAsia="Times New Roman" w:hAnsi="Times New Roman"/>
                <w:color w:val="000000"/>
                <w:w w:val="97"/>
                <w:sz w:val="24"/>
                <w:szCs w:val="24"/>
                <w:lang w:val="ru-RU"/>
              </w:rPr>
              <w:t>использованием«Оценочного</w:t>
            </w:r>
            <w:r w:rsidRPr="00E87D65">
              <w:rPr>
                <w:sz w:val="24"/>
                <w:szCs w:val="24"/>
                <w:lang w:val="ru-RU"/>
              </w:rPr>
              <w:br/>
            </w:r>
            <w:r w:rsidRPr="00E87D65">
              <w:rPr>
                <w:rFonts w:ascii="Times New Roman" w:eastAsia="Times New Roman" w:hAnsi="Times New Roman"/>
                <w:color w:val="000000"/>
                <w:w w:val="97"/>
                <w:sz w:val="24"/>
                <w:szCs w:val="24"/>
                <w:lang w:val="ru-RU"/>
              </w:rPr>
              <w:t>листа»;</w:t>
            </w:r>
          </w:p>
        </w:tc>
        <w:tc>
          <w:tcPr>
            <w:tcW w:w="2950" w:type="dxa"/>
          </w:tcPr>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lastRenderedPageBreak/>
              <w:t xml:space="preserve">Рубрикон: энциклопедии, </w:t>
            </w:r>
            <w:r w:rsidRPr="00E87D65">
              <w:rPr>
                <w:rFonts w:ascii="Times New Roman" w:eastAsia="Times New Roman" w:hAnsi="Times New Roman"/>
                <w:color w:val="000000"/>
                <w:w w:val="97"/>
                <w:lang w:val="ru-RU"/>
              </w:rPr>
              <w:lastRenderedPageBreak/>
              <w:t xml:space="preserve">словари, справочники </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(http://www.rubricon.com/)</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 Русские словари. Служба русского языка (http://www.slovari.ru)</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 Словари и энциклопедии on-line на Академик.ру (http://dic.academic.ru/)</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 Словари русского языка на портале «Грамота.ру»</w:t>
            </w:r>
          </w:p>
          <w:p w:rsidR="00A0283B" w:rsidRPr="005C7BCE"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(http://www.gramota.ru/slovari/)</w:t>
            </w:r>
          </w:p>
        </w:tc>
      </w:tr>
      <w:tr w:rsidR="00A0283B" w:rsidRPr="00E87D65" w:rsidTr="00A0283B">
        <w:tc>
          <w:tcPr>
            <w:tcW w:w="56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lastRenderedPageBreak/>
              <w:t>2.5.</w:t>
            </w:r>
          </w:p>
        </w:tc>
        <w:tc>
          <w:tcPr>
            <w:tcW w:w="2241" w:type="dxa"/>
            <w:gridSpan w:val="2"/>
          </w:tcPr>
          <w:p w:rsidR="00A0283B" w:rsidRPr="00E87D65" w:rsidRDefault="00A0283B" w:rsidP="00E87D65">
            <w:pPr>
              <w:autoSpaceDE w:val="0"/>
              <w:autoSpaceDN w:val="0"/>
              <w:spacing w:before="48" w:line="245" w:lineRule="auto"/>
              <w:ind w:left="46"/>
              <w:rPr>
                <w:sz w:val="24"/>
                <w:szCs w:val="24"/>
                <w:lang w:val="ru-RU"/>
              </w:rPr>
            </w:pPr>
            <w:r w:rsidRPr="00E87D65">
              <w:rPr>
                <w:rFonts w:ascii="Times New Roman" w:eastAsia="Times New Roman" w:hAnsi="Times New Roman"/>
                <w:b/>
                <w:color w:val="000000"/>
                <w:w w:val="97"/>
                <w:sz w:val="24"/>
                <w:szCs w:val="24"/>
                <w:lang w:val="ru-RU"/>
              </w:rPr>
              <w:t xml:space="preserve">Речевой этикет: </w:t>
            </w:r>
            <w:r w:rsidRPr="00E87D65">
              <w:rPr>
                <w:sz w:val="24"/>
                <w:szCs w:val="24"/>
                <w:lang w:val="ru-RU"/>
              </w:rPr>
              <w:br/>
            </w:r>
            <w:r w:rsidRPr="00E87D65">
              <w:rPr>
                <w:rFonts w:ascii="Times New Roman" w:eastAsia="Times New Roman" w:hAnsi="Times New Roman"/>
                <w:b/>
                <w:color w:val="000000"/>
                <w:w w:val="97"/>
                <w:sz w:val="24"/>
                <w:szCs w:val="24"/>
                <w:lang w:val="ru-RU"/>
              </w:rPr>
              <w:t>нормы и традиции</w:t>
            </w:r>
          </w:p>
        </w:tc>
        <w:tc>
          <w:tcPr>
            <w:tcW w:w="699" w:type="dxa"/>
          </w:tcPr>
          <w:p w:rsidR="00A0283B" w:rsidRPr="00E87D65" w:rsidRDefault="00A0283B" w:rsidP="00E87D65">
            <w:pPr>
              <w:autoSpaceDE w:val="0"/>
              <w:autoSpaceDN w:val="0"/>
              <w:spacing w:before="48" w:line="230" w:lineRule="auto"/>
              <w:ind w:left="46"/>
              <w:rPr>
                <w:sz w:val="24"/>
                <w:szCs w:val="24"/>
              </w:rPr>
            </w:pPr>
            <w:r w:rsidRPr="00E87D65">
              <w:rPr>
                <w:rFonts w:ascii="Times New Roman" w:eastAsia="Times New Roman" w:hAnsi="Times New Roman"/>
                <w:color w:val="000000"/>
                <w:w w:val="97"/>
                <w:sz w:val="24"/>
                <w:szCs w:val="24"/>
              </w:rPr>
              <w:t>1</w:t>
            </w:r>
          </w:p>
        </w:tc>
        <w:tc>
          <w:tcPr>
            <w:tcW w:w="1002" w:type="dxa"/>
          </w:tcPr>
          <w:p w:rsidR="00A0283B" w:rsidRPr="00E87D65" w:rsidRDefault="00A0283B" w:rsidP="00E87D65">
            <w:pPr>
              <w:rPr>
                <w:sz w:val="24"/>
                <w:szCs w:val="24"/>
              </w:rPr>
            </w:pPr>
          </w:p>
        </w:tc>
        <w:tc>
          <w:tcPr>
            <w:tcW w:w="992" w:type="dxa"/>
          </w:tcPr>
          <w:p w:rsidR="00A0283B" w:rsidRPr="00E87D65" w:rsidRDefault="00A0283B" w:rsidP="00E87D65">
            <w:pPr>
              <w:rPr>
                <w:sz w:val="24"/>
                <w:szCs w:val="24"/>
              </w:rPr>
            </w:pPr>
          </w:p>
        </w:tc>
        <w:tc>
          <w:tcPr>
            <w:tcW w:w="170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t>01.02.2023</w:t>
            </w:r>
          </w:p>
        </w:tc>
        <w:tc>
          <w:tcPr>
            <w:tcW w:w="3106" w:type="dxa"/>
          </w:tcPr>
          <w:p w:rsidR="00A0283B" w:rsidRPr="00E87D65" w:rsidRDefault="00A0283B" w:rsidP="00E87D65">
            <w:pPr>
              <w:autoSpaceDE w:val="0"/>
              <w:autoSpaceDN w:val="0"/>
              <w:spacing w:before="48" w:line="257" w:lineRule="auto"/>
              <w:ind w:left="44"/>
              <w:rPr>
                <w:sz w:val="24"/>
                <w:szCs w:val="24"/>
                <w:lang w:val="ru-RU"/>
              </w:rPr>
            </w:pPr>
            <w:r w:rsidRPr="00E87D65">
              <w:rPr>
                <w:rFonts w:ascii="Times New Roman" w:eastAsia="Times New Roman" w:hAnsi="Times New Roman"/>
                <w:color w:val="000000"/>
                <w:w w:val="97"/>
                <w:sz w:val="24"/>
                <w:szCs w:val="24"/>
                <w:lang w:val="ru-RU"/>
              </w:rPr>
              <w:t xml:space="preserve">Анализировать </w:t>
            </w:r>
            <w:r w:rsidRPr="00E87D65">
              <w:rPr>
                <w:sz w:val="24"/>
                <w:szCs w:val="24"/>
                <w:lang w:val="ru-RU"/>
              </w:rPr>
              <w:br/>
            </w:r>
            <w:r w:rsidRPr="00E87D65">
              <w:rPr>
                <w:rFonts w:ascii="Times New Roman" w:eastAsia="Times New Roman" w:hAnsi="Times New Roman"/>
                <w:color w:val="000000"/>
                <w:w w:val="97"/>
                <w:sz w:val="24"/>
                <w:szCs w:val="24"/>
                <w:lang w:val="ru-RU"/>
              </w:rPr>
              <w:t xml:space="preserve">этикетные формы и; </w:t>
            </w:r>
            <w:r w:rsidRPr="00E87D65">
              <w:rPr>
                <w:sz w:val="24"/>
                <w:szCs w:val="24"/>
                <w:lang w:val="ru-RU"/>
              </w:rPr>
              <w:br/>
            </w:r>
            <w:r w:rsidRPr="00E87D65">
              <w:rPr>
                <w:rFonts w:ascii="Times New Roman" w:eastAsia="Times New Roman" w:hAnsi="Times New Roman"/>
                <w:color w:val="000000"/>
                <w:w w:val="97"/>
                <w:sz w:val="24"/>
                <w:szCs w:val="24"/>
                <w:lang w:val="ru-RU"/>
              </w:rPr>
              <w:t xml:space="preserve">формулы обращения в официальной и; </w:t>
            </w:r>
            <w:r w:rsidRPr="00E87D65">
              <w:rPr>
                <w:sz w:val="24"/>
                <w:szCs w:val="24"/>
                <w:lang w:val="ru-RU"/>
              </w:rPr>
              <w:br/>
            </w:r>
            <w:r w:rsidRPr="00E87D65">
              <w:rPr>
                <w:rFonts w:ascii="Times New Roman" w:eastAsia="Times New Roman" w:hAnsi="Times New Roman"/>
                <w:color w:val="000000"/>
                <w:w w:val="97"/>
                <w:sz w:val="24"/>
                <w:szCs w:val="24"/>
                <w:lang w:val="ru-RU"/>
              </w:rPr>
              <w:t xml:space="preserve">неофициальной речевой ситуации; </w:t>
            </w:r>
            <w:r w:rsidRPr="00E87D65">
              <w:rPr>
                <w:sz w:val="24"/>
                <w:szCs w:val="24"/>
                <w:lang w:val="ru-RU"/>
              </w:rPr>
              <w:br/>
            </w:r>
            <w:r w:rsidRPr="00E87D65">
              <w:rPr>
                <w:rFonts w:ascii="Times New Roman" w:eastAsia="Times New Roman" w:hAnsi="Times New Roman"/>
                <w:color w:val="000000"/>
                <w:w w:val="97"/>
                <w:sz w:val="24"/>
                <w:szCs w:val="24"/>
                <w:lang w:val="ru-RU"/>
              </w:rPr>
              <w:t xml:space="preserve">современные формулы обращения к; </w:t>
            </w:r>
            <w:r w:rsidRPr="00E87D65">
              <w:rPr>
                <w:sz w:val="24"/>
                <w:szCs w:val="24"/>
                <w:lang w:val="ru-RU"/>
              </w:rPr>
              <w:br/>
            </w:r>
            <w:r w:rsidRPr="00E87D65">
              <w:rPr>
                <w:rFonts w:ascii="Times New Roman" w:eastAsia="Times New Roman" w:hAnsi="Times New Roman"/>
                <w:color w:val="000000"/>
                <w:w w:val="97"/>
                <w:sz w:val="24"/>
                <w:szCs w:val="24"/>
                <w:lang w:val="ru-RU"/>
              </w:rPr>
              <w:t xml:space="preserve">незнакомому человеку; Корректно употреблять форму «он» в; </w:t>
            </w:r>
            <w:r w:rsidRPr="00E87D65">
              <w:rPr>
                <w:sz w:val="24"/>
                <w:szCs w:val="24"/>
                <w:lang w:val="ru-RU"/>
              </w:rPr>
              <w:br/>
            </w:r>
            <w:r w:rsidRPr="00E87D65">
              <w:rPr>
                <w:rFonts w:ascii="Times New Roman" w:eastAsia="Times New Roman" w:hAnsi="Times New Roman"/>
                <w:color w:val="000000"/>
                <w:w w:val="97"/>
                <w:sz w:val="24"/>
                <w:szCs w:val="24"/>
                <w:lang w:val="ru-RU"/>
              </w:rPr>
              <w:t xml:space="preserve">ситуациях диалога и </w:t>
            </w:r>
            <w:r w:rsidRPr="00E87D65">
              <w:rPr>
                <w:sz w:val="24"/>
                <w:szCs w:val="24"/>
                <w:lang w:val="ru-RU"/>
              </w:rPr>
              <w:br/>
            </w:r>
            <w:r w:rsidRPr="00E87D65">
              <w:rPr>
                <w:rFonts w:ascii="Times New Roman" w:eastAsia="Times New Roman" w:hAnsi="Times New Roman"/>
                <w:color w:val="000000"/>
                <w:w w:val="97"/>
                <w:sz w:val="24"/>
                <w:szCs w:val="24"/>
                <w:lang w:val="ru-RU"/>
              </w:rPr>
              <w:t xml:space="preserve">полилога; </w:t>
            </w:r>
            <w:r w:rsidRPr="00E87D65">
              <w:rPr>
                <w:sz w:val="24"/>
                <w:szCs w:val="24"/>
                <w:lang w:val="ru-RU"/>
              </w:rPr>
              <w:br/>
            </w:r>
            <w:r w:rsidRPr="00E87D65">
              <w:rPr>
                <w:rFonts w:ascii="Times New Roman" w:eastAsia="Times New Roman" w:hAnsi="Times New Roman"/>
                <w:color w:val="000000"/>
                <w:w w:val="97"/>
                <w:sz w:val="24"/>
                <w:szCs w:val="24"/>
                <w:lang w:val="ru-RU"/>
              </w:rPr>
              <w:t xml:space="preserve">Участвовать в </w:t>
            </w:r>
            <w:r w:rsidRPr="00E87D65">
              <w:rPr>
                <w:sz w:val="24"/>
                <w:szCs w:val="24"/>
                <w:lang w:val="ru-RU"/>
              </w:rPr>
              <w:br/>
            </w:r>
            <w:r w:rsidRPr="00E87D65">
              <w:rPr>
                <w:rFonts w:ascii="Times New Roman" w:eastAsia="Times New Roman" w:hAnsi="Times New Roman"/>
                <w:color w:val="000000"/>
                <w:w w:val="97"/>
                <w:sz w:val="24"/>
                <w:szCs w:val="24"/>
                <w:lang w:val="ru-RU"/>
              </w:rPr>
              <w:t xml:space="preserve">различных речевых; </w:t>
            </w:r>
            <w:r w:rsidRPr="00E87D65">
              <w:rPr>
                <w:sz w:val="24"/>
                <w:szCs w:val="24"/>
                <w:lang w:val="ru-RU"/>
              </w:rPr>
              <w:br/>
            </w:r>
            <w:r w:rsidRPr="00E87D65">
              <w:rPr>
                <w:rFonts w:ascii="Times New Roman" w:eastAsia="Times New Roman" w:hAnsi="Times New Roman"/>
                <w:color w:val="000000"/>
                <w:w w:val="97"/>
                <w:sz w:val="24"/>
                <w:szCs w:val="24"/>
                <w:lang w:val="ru-RU"/>
              </w:rPr>
              <w:t xml:space="preserve">ситуациях; </w:t>
            </w:r>
            <w:r w:rsidRPr="00E87D65">
              <w:rPr>
                <w:sz w:val="24"/>
                <w:szCs w:val="24"/>
                <w:lang w:val="ru-RU"/>
              </w:rPr>
              <w:br/>
            </w:r>
            <w:r w:rsidRPr="00E87D65">
              <w:rPr>
                <w:rFonts w:ascii="Times New Roman" w:eastAsia="Times New Roman" w:hAnsi="Times New Roman"/>
                <w:color w:val="000000"/>
                <w:w w:val="97"/>
                <w:sz w:val="24"/>
                <w:szCs w:val="24"/>
                <w:lang w:val="ru-RU"/>
              </w:rPr>
              <w:t xml:space="preserve">требующих </w:t>
            </w:r>
            <w:r w:rsidRPr="00E87D65">
              <w:rPr>
                <w:sz w:val="24"/>
                <w:szCs w:val="24"/>
                <w:lang w:val="ru-RU"/>
              </w:rPr>
              <w:br/>
            </w:r>
            <w:r w:rsidRPr="00E87D65">
              <w:rPr>
                <w:rFonts w:ascii="Times New Roman" w:eastAsia="Times New Roman" w:hAnsi="Times New Roman"/>
                <w:color w:val="000000"/>
                <w:w w:val="97"/>
                <w:sz w:val="24"/>
                <w:szCs w:val="24"/>
                <w:lang w:val="ru-RU"/>
              </w:rPr>
              <w:t xml:space="preserve">использования; </w:t>
            </w:r>
            <w:r w:rsidRPr="00E87D65">
              <w:rPr>
                <w:sz w:val="24"/>
                <w:szCs w:val="24"/>
                <w:lang w:val="ru-RU"/>
              </w:rPr>
              <w:br/>
            </w:r>
            <w:r w:rsidRPr="00E87D65">
              <w:rPr>
                <w:rFonts w:ascii="Times New Roman" w:eastAsia="Times New Roman" w:hAnsi="Times New Roman"/>
                <w:color w:val="000000"/>
                <w:w w:val="97"/>
                <w:sz w:val="24"/>
                <w:szCs w:val="24"/>
                <w:lang w:val="ru-RU"/>
              </w:rPr>
              <w:t xml:space="preserve">этикетных форм и </w:t>
            </w:r>
            <w:r w:rsidRPr="00E87D65">
              <w:rPr>
                <w:sz w:val="24"/>
                <w:szCs w:val="24"/>
                <w:lang w:val="ru-RU"/>
              </w:rPr>
              <w:br/>
            </w:r>
            <w:r w:rsidRPr="00E87D65">
              <w:rPr>
                <w:rFonts w:ascii="Times New Roman" w:eastAsia="Times New Roman" w:hAnsi="Times New Roman"/>
                <w:color w:val="000000"/>
                <w:w w:val="97"/>
                <w:sz w:val="24"/>
                <w:szCs w:val="24"/>
                <w:lang w:val="ru-RU"/>
              </w:rPr>
              <w:t xml:space="preserve">устойчивых формул‚; </w:t>
            </w:r>
            <w:r w:rsidRPr="00E87D65">
              <w:rPr>
                <w:sz w:val="24"/>
                <w:szCs w:val="24"/>
                <w:lang w:val="ru-RU"/>
              </w:rPr>
              <w:br/>
            </w:r>
            <w:r w:rsidRPr="00E87D65">
              <w:rPr>
                <w:rFonts w:ascii="Times New Roman" w:eastAsia="Times New Roman" w:hAnsi="Times New Roman"/>
                <w:color w:val="000000"/>
                <w:w w:val="97"/>
                <w:sz w:val="24"/>
                <w:szCs w:val="24"/>
                <w:lang w:val="ru-RU"/>
              </w:rPr>
              <w:t xml:space="preserve">этикетного общения; </w:t>
            </w:r>
            <w:r w:rsidRPr="00E87D65">
              <w:rPr>
                <w:sz w:val="24"/>
                <w:szCs w:val="24"/>
                <w:lang w:val="ru-RU"/>
              </w:rPr>
              <w:br/>
            </w:r>
            <w:r w:rsidRPr="00E87D65">
              <w:rPr>
                <w:rFonts w:ascii="Times New Roman" w:eastAsia="Times New Roman" w:hAnsi="Times New Roman"/>
                <w:color w:val="000000"/>
                <w:w w:val="97"/>
                <w:sz w:val="24"/>
                <w:szCs w:val="24"/>
                <w:lang w:val="ru-RU"/>
              </w:rPr>
              <w:t xml:space="preserve">лежащего в основе; </w:t>
            </w:r>
            <w:r w:rsidRPr="00E87D65">
              <w:rPr>
                <w:sz w:val="24"/>
                <w:szCs w:val="24"/>
                <w:lang w:val="ru-RU"/>
              </w:rPr>
              <w:br/>
            </w:r>
            <w:r w:rsidRPr="00E87D65">
              <w:rPr>
                <w:rFonts w:ascii="Times New Roman" w:eastAsia="Times New Roman" w:hAnsi="Times New Roman"/>
                <w:color w:val="000000"/>
                <w:w w:val="97"/>
                <w:sz w:val="24"/>
                <w:szCs w:val="24"/>
                <w:lang w:val="ru-RU"/>
              </w:rPr>
              <w:t xml:space="preserve">национального речевого этикета; </w:t>
            </w:r>
            <w:r w:rsidRPr="00E87D65">
              <w:rPr>
                <w:sz w:val="24"/>
                <w:szCs w:val="24"/>
                <w:lang w:val="ru-RU"/>
              </w:rPr>
              <w:br/>
            </w:r>
            <w:r w:rsidRPr="00E87D65">
              <w:rPr>
                <w:rFonts w:ascii="Times New Roman" w:eastAsia="Times New Roman" w:hAnsi="Times New Roman"/>
                <w:color w:val="000000"/>
                <w:w w:val="97"/>
                <w:sz w:val="24"/>
                <w:szCs w:val="24"/>
                <w:lang w:val="ru-RU"/>
              </w:rPr>
              <w:t>Соблюдать в диалоге и монологе русскую;</w:t>
            </w:r>
            <w:r w:rsidRPr="00E87D65">
              <w:rPr>
                <w:sz w:val="24"/>
                <w:szCs w:val="24"/>
                <w:lang w:val="ru-RU"/>
              </w:rPr>
              <w:br/>
            </w:r>
            <w:r w:rsidRPr="00E87D65">
              <w:rPr>
                <w:rFonts w:ascii="Times New Roman" w:eastAsia="Times New Roman" w:hAnsi="Times New Roman"/>
                <w:color w:val="000000"/>
                <w:w w:val="97"/>
                <w:sz w:val="24"/>
                <w:szCs w:val="24"/>
                <w:lang w:val="ru-RU"/>
              </w:rPr>
              <w:t xml:space="preserve">этикетную вербальную и невербальную; </w:t>
            </w:r>
            <w:r w:rsidRPr="00E87D65">
              <w:rPr>
                <w:sz w:val="24"/>
                <w:szCs w:val="24"/>
                <w:lang w:val="ru-RU"/>
              </w:rPr>
              <w:br/>
            </w:r>
            <w:r w:rsidRPr="00E87D65">
              <w:rPr>
                <w:rFonts w:ascii="Times New Roman" w:eastAsia="Times New Roman" w:hAnsi="Times New Roman"/>
                <w:color w:val="000000"/>
                <w:w w:val="97"/>
                <w:sz w:val="24"/>
                <w:szCs w:val="24"/>
                <w:lang w:val="ru-RU"/>
              </w:rPr>
              <w:t>манеру общения;;</w:t>
            </w:r>
          </w:p>
        </w:tc>
        <w:tc>
          <w:tcPr>
            <w:tcW w:w="1173" w:type="dxa"/>
          </w:tcPr>
          <w:p w:rsidR="00A0283B" w:rsidRPr="00E87D65" w:rsidRDefault="00A0283B" w:rsidP="00E87D65">
            <w:pPr>
              <w:autoSpaceDE w:val="0"/>
              <w:autoSpaceDN w:val="0"/>
              <w:spacing w:before="48" w:line="247" w:lineRule="auto"/>
              <w:ind w:left="46"/>
              <w:rPr>
                <w:sz w:val="24"/>
                <w:szCs w:val="24"/>
              </w:rPr>
            </w:pPr>
            <w:r w:rsidRPr="00E87D65">
              <w:rPr>
                <w:rFonts w:ascii="Times New Roman" w:eastAsia="Times New Roman" w:hAnsi="Times New Roman"/>
                <w:color w:val="000000"/>
                <w:w w:val="97"/>
                <w:sz w:val="24"/>
                <w:szCs w:val="24"/>
              </w:rPr>
              <w:t>Моделирование; речевой</w:t>
            </w:r>
            <w:r w:rsidRPr="00E87D65">
              <w:rPr>
                <w:sz w:val="24"/>
                <w:szCs w:val="24"/>
              </w:rPr>
              <w:br/>
            </w:r>
            <w:r w:rsidRPr="00E87D65">
              <w:rPr>
                <w:rFonts w:ascii="Times New Roman" w:eastAsia="Times New Roman" w:hAnsi="Times New Roman"/>
                <w:color w:val="000000"/>
                <w:w w:val="97"/>
                <w:sz w:val="24"/>
                <w:szCs w:val="24"/>
              </w:rPr>
              <w:t>ситуации;;</w:t>
            </w:r>
          </w:p>
        </w:tc>
        <w:tc>
          <w:tcPr>
            <w:tcW w:w="2950" w:type="dxa"/>
          </w:tcPr>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Речевой этикет. Русская этикетная речевая манера общения -</w:t>
            </w:r>
          </w:p>
          <w:p w:rsidR="00A0283B" w:rsidRPr="005C7BCE"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https://www.youtube.com/watch?v=usKKmS3Hu9w</w:t>
            </w:r>
          </w:p>
        </w:tc>
      </w:tr>
      <w:tr w:rsidR="00A0283B" w:rsidRPr="00E87D65" w:rsidTr="00A0283B">
        <w:tc>
          <w:tcPr>
            <w:tcW w:w="56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t>2.6.</w:t>
            </w:r>
          </w:p>
        </w:tc>
        <w:tc>
          <w:tcPr>
            <w:tcW w:w="2241" w:type="dxa"/>
            <w:gridSpan w:val="2"/>
          </w:tcPr>
          <w:p w:rsidR="00A0283B" w:rsidRPr="00E87D65" w:rsidRDefault="00A0283B" w:rsidP="00E87D65">
            <w:pPr>
              <w:autoSpaceDE w:val="0"/>
              <w:autoSpaceDN w:val="0"/>
              <w:spacing w:before="48" w:line="247" w:lineRule="auto"/>
              <w:ind w:left="46"/>
              <w:rPr>
                <w:sz w:val="24"/>
                <w:szCs w:val="24"/>
                <w:lang w:val="ru-RU"/>
              </w:rPr>
            </w:pPr>
            <w:r w:rsidRPr="00E87D65">
              <w:rPr>
                <w:rFonts w:ascii="Times New Roman" w:eastAsia="Times New Roman" w:hAnsi="Times New Roman"/>
                <w:b/>
                <w:color w:val="000000"/>
                <w:w w:val="97"/>
                <w:sz w:val="24"/>
                <w:szCs w:val="24"/>
                <w:lang w:val="ru-RU"/>
              </w:rPr>
              <w:t xml:space="preserve">«Живой как </w:t>
            </w:r>
            <w:r w:rsidRPr="00E87D65">
              <w:rPr>
                <w:sz w:val="24"/>
                <w:szCs w:val="24"/>
                <w:lang w:val="ru-RU"/>
              </w:rPr>
              <w:br/>
            </w:r>
            <w:r w:rsidRPr="00E87D65">
              <w:rPr>
                <w:rFonts w:ascii="Times New Roman" w:eastAsia="Times New Roman" w:hAnsi="Times New Roman"/>
                <w:b/>
                <w:color w:val="000000"/>
                <w:w w:val="97"/>
                <w:sz w:val="24"/>
                <w:szCs w:val="24"/>
                <w:lang w:val="ru-RU"/>
              </w:rPr>
              <w:t xml:space="preserve">жизнь». Норма и </w:t>
            </w:r>
            <w:r w:rsidRPr="00E87D65">
              <w:rPr>
                <w:rFonts w:ascii="Times New Roman" w:eastAsia="Times New Roman" w:hAnsi="Times New Roman"/>
                <w:b/>
                <w:color w:val="000000"/>
                <w:w w:val="97"/>
                <w:sz w:val="24"/>
                <w:szCs w:val="24"/>
                <w:lang w:val="ru-RU"/>
              </w:rPr>
              <w:lastRenderedPageBreak/>
              <w:t>её варианты.</w:t>
            </w:r>
          </w:p>
          <w:p w:rsidR="00A0283B" w:rsidRPr="00E87D65" w:rsidRDefault="00A0283B" w:rsidP="00E87D65">
            <w:pPr>
              <w:autoSpaceDE w:val="0"/>
              <w:autoSpaceDN w:val="0"/>
              <w:spacing w:before="12" w:line="250" w:lineRule="auto"/>
              <w:ind w:left="46"/>
              <w:rPr>
                <w:sz w:val="24"/>
                <w:szCs w:val="24"/>
                <w:lang w:val="ru-RU"/>
              </w:rPr>
            </w:pPr>
            <w:r w:rsidRPr="00E87D65">
              <w:rPr>
                <w:rFonts w:ascii="Times New Roman" w:eastAsia="Times New Roman" w:hAnsi="Times New Roman"/>
                <w:b/>
                <w:color w:val="000000"/>
                <w:w w:val="97"/>
                <w:sz w:val="24"/>
                <w:szCs w:val="24"/>
                <w:lang w:val="ru-RU"/>
              </w:rPr>
              <w:t xml:space="preserve">Представление </w:t>
            </w:r>
            <w:r w:rsidRPr="00E87D65">
              <w:rPr>
                <w:sz w:val="24"/>
                <w:szCs w:val="24"/>
                <w:lang w:val="ru-RU"/>
              </w:rPr>
              <w:br/>
            </w:r>
            <w:r w:rsidRPr="00E87D65">
              <w:rPr>
                <w:rFonts w:ascii="Times New Roman" w:eastAsia="Times New Roman" w:hAnsi="Times New Roman"/>
                <w:b/>
                <w:color w:val="000000"/>
                <w:w w:val="97"/>
                <w:sz w:val="24"/>
                <w:szCs w:val="24"/>
                <w:lang w:val="ru-RU"/>
              </w:rPr>
              <w:t xml:space="preserve">проектных, </w:t>
            </w:r>
            <w:r w:rsidRPr="00E87D65">
              <w:rPr>
                <w:sz w:val="24"/>
                <w:szCs w:val="24"/>
                <w:lang w:val="ru-RU"/>
              </w:rPr>
              <w:br/>
            </w:r>
            <w:r w:rsidRPr="00E87D65">
              <w:rPr>
                <w:rFonts w:ascii="Times New Roman" w:eastAsia="Times New Roman" w:hAnsi="Times New Roman"/>
                <w:b/>
                <w:color w:val="000000"/>
                <w:w w:val="97"/>
                <w:sz w:val="24"/>
                <w:szCs w:val="24"/>
                <w:lang w:val="ru-RU"/>
              </w:rPr>
              <w:t>исследовательских работ.</w:t>
            </w:r>
          </w:p>
          <w:p w:rsidR="00A0283B" w:rsidRPr="00E87D65" w:rsidRDefault="00A0283B" w:rsidP="00E87D65">
            <w:pPr>
              <w:autoSpaceDE w:val="0"/>
              <w:autoSpaceDN w:val="0"/>
              <w:spacing w:before="12" w:line="245" w:lineRule="auto"/>
              <w:ind w:left="46" w:right="288"/>
              <w:rPr>
                <w:sz w:val="24"/>
                <w:szCs w:val="24"/>
                <w:lang w:val="ru-RU"/>
              </w:rPr>
            </w:pPr>
            <w:r w:rsidRPr="00E87D65">
              <w:rPr>
                <w:rFonts w:ascii="Times New Roman" w:eastAsia="Times New Roman" w:hAnsi="Times New Roman"/>
                <w:b/>
                <w:color w:val="000000"/>
                <w:w w:val="97"/>
                <w:sz w:val="24"/>
                <w:szCs w:val="24"/>
                <w:lang w:val="ru-RU"/>
              </w:rPr>
              <w:t>Проверочная работа № 2</w:t>
            </w:r>
          </w:p>
        </w:tc>
        <w:tc>
          <w:tcPr>
            <w:tcW w:w="699" w:type="dxa"/>
          </w:tcPr>
          <w:p w:rsidR="00A0283B" w:rsidRPr="00E87D65" w:rsidRDefault="00A0283B" w:rsidP="00E87D65">
            <w:pPr>
              <w:autoSpaceDE w:val="0"/>
              <w:autoSpaceDN w:val="0"/>
              <w:spacing w:before="48" w:line="230" w:lineRule="auto"/>
              <w:ind w:left="46"/>
              <w:rPr>
                <w:sz w:val="24"/>
                <w:szCs w:val="24"/>
              </w:rPr>
            </w:pPr>
            <w:r w:rsidRPr="00E87D65">
              <w:rPr>
                <w:rFonts w:ascii="Times New Roman" w:eastAsia="Times New Roman" w:hAnsi="Times New Roman"/>
                <w:color w:val="000000"/>
                <w:w w:val="97"/>
                <w:sz w:val="24"/>
                <w:szCs w:val="24"/>
              </w:rPr>
              <w:lastRenderedPageBreak/>
              <w:t>1</w:t>
            </w:r>
          </w:p>
        </w:tc>
        <w:tc>
          <w:tcPr>
            <w:tcW w:w="1002" w:type="dxa"/>
          </w:tcPr>
          <w:p w:rsidR="00A0283B" w:rsidRPr="00E87D65" w:rsidRDefault="00A0283B" w:rsidP="00E87D65">
            <w:pPr>
              <w:autoSpaceDE w:val="0"/>
              <w:autoSpaceDN w:val="0"/>
              <w:spacing w:before="48" w:line="230" w:lineRule="auto"/>
              <w:ind w:left="46"/>
              <w:rPr>
                <w:sz w:val="24"/>
                <w:szCs w:val="24"/>
              </w:rPr>
            </w:pPr>
            <w:r w:rsidRPr="00E87D65">
              <w:rPr>
                <w:rFonts w:ascii="Times New Roman" w:eastAsia="Times New Roman" w:hAnsi="Times New Roman"/>
                <w:color w:val="000000"/>
                <w:w w:val="97"/>
                <w:sz w:val="24"/>
                <w:szCs w:val="24"/>
              </w:rPr>
              <w:t>1</w:t>
            </w:r>
          </w:p>
        </w:tc>
        <w:tc>
          <w:tcPr>
            <w:tcW w:w="992" w:type="dxa"/>
          </w:tcPr>
          <w:p w:rsidR="00A0283B" w:rsidRPr="00E87D65" w:rsidRDefault="00A0283B" w:rsidP="00E87D65">
            <w:pPr>
              <w:rPr>
                <w:sz w:val="24"/>
                <w:szCs w:val="24"/>
              </w:rPr>
            </w:pPr>
          </w:p>
        </w:tc>
        <w:tc>
          <w:tcPr>
            <w:tcW w:w="170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t>08.02.2023</w:t>
            </w:r>
          </w:p>
        </w:tc>
        <w:tc>
          <w:tcPr>
            <w:tcW w:w="3106" w:type="dxa"/>
          </w:tcPr>
          <w:p w:rsidR="00A0283B" w:rsidRPr="00E87D65" w:rsidRDefault="00A0283B" w:rsidP="00E87D65">
            <w:pPr>
              <w:autoSpaceDE w:val="0"/>
              <w:autoSpaceDN w:val="0"/>
              <w:spacing w:before="48" w:line="257" w:lineRule="auto"/>
              <w:ind w:left="44"/>
              <w:rPr>
                <w:sz w:val="24"/>
                <w:szCs w:val="24"/>
                <w:lang w:val="ru-RU"/>
              </w:rPr>
            </w:pPr>
            <w:r w:rsidRPr="00E87D65">
              <w:rPr>
                <w:rFonts w:ascii="Times New Roman" w:eastAsia="Times New Roman" w:hAnsi="Times New Roman"/>
                <w:color w:val="000000"/>
                <w:w w:val="97"/>
                <w:sz w:val="24"/>
                <w:szCs w:val="24"/>
                <w:lang w:val="ru-RU"/>
              </w:rPr>
              <w:t xml:space="preserve">Публично представлять результаты; </w:t>
            </w:r>
            <w:r w:rsidRPr="00E87D65">
              <w:rPr>
                <w:sz w:val="24"/>
                <w:szCs w:val="24"/>
                <w:lang w:val="ru-RU"/>
              </w:rPr>
              <w:br/>
            </w:r>
            <w:r w:rsidRPr="00E87D65">
              <w:rPr>
                <w:rFonts w:ascii="Times New Roman" w:eastAsia="Times New Roman" w:hAnsi="Times New Roman"/>
                <w:color w:val="000000"/>
                <w:w w:val="97"/>
                <w:sz w:val="24"/>
                <w:szCs w:val="24"/>
                <w:lang w:val="ru-RU"/>
              </w:rPr>
              <w:lastRenderedPageBreak/>
              <w:t xml:space="preserve">проведённого языкового анализа; </w:t>
            </w:r>
            <w:r w:rsidRPr="00E87D65">
              <w:rPr>
                <w:sz w:val="24"/>
                <w:szCs w:val="24"/>
                <w:lang w:val="ru-RU"/>
              </w:rPr>
              <w:br/>
            </w:r>
            <w:r w:rsidRPr="00E87D65">
              <w:rPr>
                <w:rFonts w:ascii="Times New Roman" w:eastAsia="Times New Roman" w:hAnsi="Times New Roman"/>
                <w:color w:val="000000"/>
                <w:w w:val="97"/>
                <w:sz w:val="24"/>
                <w:szCs w:val="24"/>
                <w:lang w:val="ru-RU"/>
              </w:rPr>
              <w:t xml:space="preserve">; </w:t>
            </w:r>
            <w:r w:rsidRPr="00E87D65">
              <w:rPr>
                <w:sz w:val="24"/>
                <w:szCs w:val="24"/>
                <w:lang w:val="ru-RU"/>
              </w:rPr>
              <w:br/>
            </w:r>
            <w:r w:rsidRPr="00E87D65">
              <w:rPr>
                <w:rFonts w:ascii="Times New Roman" w:eastAsia="Times New Roman" w:hAnsi="Times New Roman"/>
                <w:color w:val="000000"/>
                <w:w w:val="97"/>
                <w:sz w:val="24"/>
                <w:szCs w:val="24"/>
                <w:lang w:val="ru-RU"/>
              </w:rPr>
              <w:t xml:space="preserve">выполненного </w:t>
            </w:r>
            <w:r w:rsidRPr="00E87D65">
              <w:rPr>
                <w:sz w:val="24"/>
                <w:szCs w:val="24"/>
                <w:lang w:val="ru-RU"/>
              </w:rPr>
              <w:br/>
            </w:r>
            <w:r w:rsidRPr="00E87D65">
              <w:rPr>
                <w:rFonts w:ascii="Times New Roman" w:eastAsia="Times New Roman" w:hAnsi="Times New Roman"/>
                <w:color w:val="000000"/>
                <w:w w:val="97"/>
                <w:sz w:val="24"/>
                <w:szCs w:val="24"/>
                <w:lang w:val="ru-RU"/>
              </w:rPr>
              <w:t xml:space="preserve">лингвистического; </w:t>
            </w:r>
            <w:r w:rsidRPr="00E87D65">
              <w:rPr>
                <w:sz w:val="24"/>
                <w:szCs w:val="24"/>
                <w:lang w:val="ru-RU"/>
              </w:rPr>
              <w:br/>
            </w:r>
            <w:r w:rsidRPr="00E87D65">
              <w:rPr>
                <w:rFonts w:ascii="Times New Roman" w:eastAsia="Times New Roman" w:hAnsi="Times New Roman"/>
                <w:color w:val="000000"/>
                <w:w w:val="97"/>
                <w:sz w:val="24"/>
                <w:szCs w:val="24"/>
                <w:lang w:val="ru-RU"/>
              </w:rPr>
              <w:t xml:space="preserve">эксперимента; </w:t>
            </w:r>
            <w:r w:rsidRPr="00E87D65">
              <w:rPr>
                <w:sz w:val="24"/>
                <w:szCs w:val="24"/>
                <w:lang w:val="ru-RU"/>
              </w:rPr>
              <w:br/>
            </w:r>
            <w:r w:rsidRPr="00E87D65">
              <w:rPr>
                <w:rFonts w:ascii="Times New Roman" w:eastAsia="Times New Roman" w:hAnsi="Times New Roman"/>
                <w:color w:val="000000"/>
                <w:w w:val="97"/>
                <w:sz w:val="24"/>
                <w:szCs w:val="24"/>
                <w:lang w:val="ru-RU"/>
              </w:rPr>
              <w:t xml:space="preserve">исследования; </w:t>
            </w:r>
            <w:r w:rsidRPr="00E87D65">
              <w:rPr>
                <w:sz w:val="24"/>
                <w:szCs w:val="24"/>
                <w:lang w:val="ru-RU"/>
              </w:rPr>
              <w:br/>
            </w:r>
            <w:r w:rsidRPr="00E87D65">
              <w:rPr>
                <w:rFonts w:ascii="Times New Roman" w:eastAsia="Times New Roman" w:hAnsi="Times New Roman"/>
                <w:color w:val="000000"/>
                <w:w w:val="97"/>
                <w:sz w:val="24"/>
                <w:szCs w:val="24"/>
                <w:lang w:val="ru-RU"/>
              </w:rPr>
              <w:t xml:space="preserve">проекта; </w:t>
            </w:r>
            <w:r w:rsidRPr="00E87D65">
              <w:rPr>
                <w:sz w:val="24"/>
                <w:szCs w:val="24"/>
                <w:lang w:val="ru-RU"/>
              </w:rPr>
              <w:br/>
            </w:r>
            <w:r w:rsidRPr="00E87D65">
              <w:rPr>
                <w:rFonts w:ascii="Times New Roman" w:eastAsia="Times New Roman" w:hAnsi="Times New Roman"/>
                <w:color w:val="000000"/>
                <w:w w:val="97"/>
                <w:sz w:val="24"/>
                <w:szCs w:val="24"/>
                <w:lang w:val="ru-RU"/>
              </w:rPr>
              <w:t xml:space="preserve">Самостоятельно </w:t>
            </w:r>
            <w:r w:rsidRPr="00E87D65">
              <w:rPr>
                <w:sz w:val="24"/>
                <w:szCs w:val="24"/>
                <w:lang w:val="ru-RU"/>
              </w:rPr>
              <w:br/>
            </w:r>
            <w:r w:rsidRPr="00E87D65">
              <w:rPr>
                <w:rFonts w:ascii="Times New Roman" w:eastAsia="Times New Roman" w:hAnsi="Times New Roman"/>
                <w:color w:val="000000"/>
                <w:w w:val="97"/>
                <w:sz w:val="24"/>
                <w:szCs w:val="24"/>
                <w:lang w:val="ru-RU"/>
              </w:rPr>
              <w:t xml:space="preserve">выбирать формат; </w:t>
            </w:r>
            <w:r w:rsidRPr="00E87D65">
              <w:rPr>
                <w:sz w:val="24"/>
                <w:szCs w:val="24"/>
                <w:lang w:val="ru-RU"/>
              </w:rPr>
              <w:br/>
            </w:r>
            <w:r w:rsidRPr="00E87D65">
              <w:rPr>
                <w:rFonts w:ascii="Times New Roman" w:eastAsia="Times New Roman" w:hAnsi="Times New Roman"/>
                <w:color w:val="000000"/>
                <w:w w:val="97"/>
                <w:sz w:val="24"/>
                <w:szCs w:val="24"/>
                <w:lang w:val="ru-RU"/>
              </w:rPr>
              <w:t xml:space="preserve">выступления с учётом цели презентации и; </w:t>
            </w:r>
            <w:r w:rsidRPr="00E87D65">
              <w:rPr>
                <w:sz w:val="24"/>
                <w:szCs w:val="24"/>
                <w:lang w:val="ru-RU"/>
              </w:rPr>
              <w:br/>
            </w:r>
            <w:r w:rsidRPr="00E87D65">
              <w:rPr>
                <w:rFonts w:ascii="Times New Roman" w:eastAsia="Times New Roman" w:hAnsi="Times New Roman"/>
                <w:color w:val="000000"/>
                <w:w w:val="97"/>
                <w:sz w:val="24"/>
                <w:szCs w:val="24"/>
                <w:lang w:val="ru-RU"/>
              </w:rPr>
              <w:t xml:space="preserve">особенностей </w:t>
            </w:r>
            <w:r w:rsidRPr="00E87D65">
              <w:rPr>
                <w:sz w:val="24"/>
                <w:szCs w:val="24"/>
                <w:lang w:val="ru-RU"/>
              </w:rPr>
              <w:br/>
            </w:r>
            <w:r w:rsidRPr="00E87D65">
              <w:rPr>
                <w:rFonts w:ascii="Times New Roman" w:eastAsia="Times New Roman" w:hAnsi="Times New Roman"/>
                <w:color w:val="000000"/>
                <w:w w:val="97"/>
                <w:sz w:val="24"/>
                <w:szCs w:val="24"/>
                <w:lang w:val="ru-RU"/>
              </w:rPr>
              <w:t xml:space="preserve">аудитории и в </w:t>
            </w:r>
            <w:r w:rsidRPr="00E87D65">
              <w:rPr>
                <w:sz w:val="24"/>
                <w:szCs w:val="24"/>
                <w:lang w:val="ru-RU"/>
              </w:rPr>
              <w:br/>
            </w:r>
            <w:r w:rsidRPr="00E87D65">
              <w:rPr>
                <w:rFonts w:ascii="Times New Roman" w:eastAsia="Times New Roman" w:hAnsi="Times New Roman"/>
                <w:color w:val="000000"/>
                <w:w w:val="97"/>
                <w:sz w:val="24"/>
                <w:szCs w:val="24"/>
                <w:lang w:val="ru-RU"/>
              </w:rPr>
              <w:t xml:space="preserve">соответствии с; </w:t>
            </w:r>
            <w:r w:rsidRPr="00E87D65">
              <w:rPr>
                <w:sz w:val="24"/>
                <w:szCs w:val="24"/>
                <w:lang w:val="ru-RU"/>
              </w:rPr>
              <w:br/>
            </w:r>
            <w:r w:rsidRPr="00E87D65">
              <w:rPr>
                <w:rFonts w:ascii="Times New Roman" w:eastAsia="Times New Roman" w:hAnsi="Times New Roman"/>
                <w:color w:val="000000"/>
                <w:w w:val="97"/>
                <w:sz w:val="24"/>
                <w:szCs w:val="24"/>
                <w:lang w:val="ru-RU"/>
              </w:rPr>
              <w:t xml:space="preserve">ним составлять устные и письменные; </w:t>
            </w:r>
            <w:r w:rsidRPr="00E87D65">
              <w:rPr>
                <w:sz w:val="24"/>
                <w:szCs w:val="24"/>
                <w:lang w:val="ru-RU"/>
              </w:rPr>
              <w:br/>
            </w:r>
            <w:r w:rsidRPr="00E87D65">
              <w:rPr>
                <w:rFonts w:ascii="Times New Roman" w:eastAsia="Times New Roman" w:hAnsi="Times New Roman"/>
                <w:color w:val="000000"/>
                <w:w w:val="97"/>
                <w:sz w:val="24"/>
                <w:szCs w:val="24"/>
                <w:lang w:val="ru-RU"/>
              </w:rPr>
              <w:t xml:space="preserve">тексты; </w:t>
            </w:r>
            <w:r w:rsidRPr="00E87D65">
              <w:rPr>
                <w:sz w:val="24"/>
                <w:szCs w:val="24"/>
                <w:lang w:val="ru-RU"/>
              </w:rPr>
              <w:br/>
            </w:r>
            <w:r w:rsidRPr="00E87D65">
              <w:rPr>
                <w:rFonts w:ascii="Times New Roman" w:eastAsia="Times New Roman" w:hAnsi="Times New Roman"/>
                <w:color w:val="000000"/>
                <w:w w:val="97"/>
                <w:sz w:val="24"/>
                <w:szCs w:val="24"/>
                <w:lang w:val="ru-RU"/>
              </w:rPr>
              <w:t xml:space="preserve">Самостоятельно </w:t>
            </w:r>
            <w:r w:rsidRPr="00E87D65">
              <w:rPr>
                <w:sz w:val="24"/>
                <w:szCs w:val="24"/>
                <w:lang w:val="ru-RU"/>
              </w:rPr>
              <w:br/>
            </w:r>
            <w:r w:rsidRPr="00E87D65">
              <w:rPr>
                <w:rFonts w:ascii="Times New Roman" w:eastAsia="Times New Roman" w:hAnsi="Times New Roman"/>
                <w:color w:val="000000"/>
                <w:w w:val="97"/>
                <w:sz w:val="24"/>
                <w:szCs w:val="24"/>
                <w:lang w:val="ru-RU"/>
              </w:rPr>
              <w:t xml:space="preserve">составлять алгоритм; </w:t>
            </w:r>
            <w:r w:rsidRPr="00E87D65">
              <w:rPr>
                <w:sz w:val="24"/>
                <w:szCs w:val="24"/>
                <w:lang w:val="ru-RU"/>
              </w:rPr>
              <w:br/>
            </w:r>
            <w:r w:rsidRPr="00E87D65">
              <w:rPr>
                <w:rFonts w:ascii="Times New Roman" w:eastAsia="Times New Roman" w:hAnsi="Times New Roman"/>
                <w:color w:val="000000"/>
                <w:w w:val="97"/>
                <w:sz w:val="24"/>
                <w:szCs w:val="24"/>
                <w:lang w:val="ru-RU"/>
              </w:rPr>
              <w:t xml:space="preserve">решения задачи (или </w:t>
            </w:r>
            <w:r w:rsidRPr="00E87D65">
              <w:rPr>
                <w:sz w:val="24"/>
                <w:szCs w:val="24"/>
                <w:lang w:val="ru-RU"/>
              </w:rPr>
              <w:br/>
            </w:r>
            <w:r w:rsidRPr="00E87D65">
              <w:rPr>
                <w:rFonts w:ascii="Times New Roman" w:eastAsia="Times New Roman" w:hAnsi="Times New Roman"/>
                <w:color w:val="000000"/>
                <w:w w:val="97"/>
                <w:sz w:val="24"/>
                <w:szCs w:val="24"/>
                <w:lang w:val="ru-RU"/>
              </w:rPr>
              <w:t xml:space="preserve">его часть); </w:t>
            </w:r>
            <w:r w:rsidRPr="00E87D65">
              <w:rPr>
                <w:sz w:val="24"/>
                <w:szCs w:val="24"/>
                <w:lang w:val="ru-RU"/>
              </w:rPr>
              <w:br/>
            </w:r>
            <w:r w:rsidRPr="00E87D65">
              <w:rPr>
                <w:rFonts w:ascii="Times New Roman" w:eastAsia="Times New Roman" w:hAnsi="Times New Roman"/>
                <w:color w:val="000000"/>
                <w:w w:val="97"/>
                <w:sz w:val="24"/>
                <w:szCs w:val="24"/>
                <w:lang w:val="ru-RU"/>
              </w:rPr>
              <w:t xml:space="preserve">выбирать; </w:t>
            </w:r>
            <w:r w:rsidRPr="00E87D65">
              <w:rPr>
                <w:sz w:val="24"/>
                <w:szCs w:val="24"/>
                <w:lang w:val="ru-RU"/>
              </w:rPr>
              <w:br/>
            </w:r>
            <w:r w:rsidRPr="00E87D65">
              <w:rPr>
                <w:rFonts w:ascii="Times New Roman" w:eastAsia="Times New Roman" w:hAnsi="Times New Roman"/>
                <w:color w:val="000000"/>
                <w:w w:val="97"/>
                <w:sz w:val="24"/>
                <w:szCs w:val="24"/>
                <w:lang w:val="ru-RU"/>
              </w:rPr>
              <w:t xml:space="preserve">способ решения </w:t>
            </w:r>
            <w:r w:rsidRPr="00E87D65">
              <w:rPr>
                <w:sz w:val="24"/>
                <w:szCs w:val="24"/>
                <w:lang w:val="ru-RU"/>
              </w:rPr>
              <w:br/>
            </w:r>
            <w:r w:rsidRPr="00E87D65">
              <w:rPr>
                <w:rFonts w:ascii="Times New Roman" w:eastAsia="Times New Roman" w:hAnsi="Times New Roman"/>
                <w:color w:val="000000"/>
                <w:w w:val="97"/>
                <w:sz w:val="24"/>
                <w:szCs w:val="24"/>
                <w:lang w:val="ru-RU"/>
              </w:rPr>
              <w:t xml:space="preserve">учебной задачи с </w:t>
            </w:r>
            <w:r w:rsidRPr="00E87D65">
              <w:rPr>
                <w:sz w:val="24"/>
                <w:szCs w:val="24"/>
                <w:lang w:val="ru-RU"/>
              </w:rPr>
              <w:br/>
            </w:r>
            <w:r w:rsidRPr="00E87D65">
              <w:rPr>
                <w:rFonts w:ascii="Times New Roman" w:eastAsia="Times New Roman" w:hAnsi="Times New Roman"/>
                <w:color w:val="000000"/>
                <w:w w:val="97"/>
                <w:sz w:val="24"/>
                <w:szCs w:val="24"/>
                <w:lang w:val="ru-RU"/>
              </w:rPr>
              <w:t xml:space="preserve">учётом; </w:t>
            </w:r>
            <w:r w:rsidRPr="00E87D65">
              <w:rPr>
                <w:sz w:val="24"/>
                <w:szCs w:val="24"/>
                <w:lang w:val="ru-RU"/>
              </w:rPr>
              <w:br/>
            </w:r>
            <w:r w:rsidRPr="00E87D65">
              <w:rPr>
                <w:rFonts w:ascii="Times New Roman" w:eastAsia="Times New Roman" w:hAnsi="Times New Roman"/>
                <w:color w:val="000000"/>
                <w:w w:val="97"/>
                <w:sz w:val="24"/>
                <w:szCs w:val="24"/>
                <w:lang w:val="ru-RU"/>
              </w:rPr>
              <w:t>имеющихся ресурсов и собственных;</w:t>
            </w:r>
            <w:r w:rsidRPr="00E87D65">
              <w:rPr>
                <w:sz w:val="24"/>
                <w:szCs w:val="24"/>
                <w:lang w:val="ru-RU"/>
              </w:rPr>
              <w:br/>
            </w:r>
            <w:r w:rsidRPr="00E87D65">
              <w:rPr>
                <w:rFonts w:ascii="Times New Roman" w:eastAsia="Times New Roman" w:hAnsi="Times New Roman"/>
                <w:color w:val="000000"/>
                <w:w w:val="97"/>
                <w:sz w:val="24"/>
                <w:szCs w:val="24"/>
                <w:lang w:val="ru-RU"/>
              </w:rPr>
              <w:t xml:space="preserve">возможностей; </w:t>
            </w:r>
            <w:r w:rsidRPr="00E87D65">
              <w:rPr>
                <w:sz w:val="24"/>
                <w:szCs w:val="24"/>
                <w:lang w:val="ru-RU"/>
              </w:rPr>
              <w:br/>
            </w:r>
            <w:r w:rsidRPr="00E87D65">
              <w:rPr>
                <w:rFonts w:ascii="Times New Roman" w:eastAsia="Times New Roman" w:hAnsi="Times New Roman"/>
                <w:color w:val="000000"/>
                <w:w w:val="97"/>
                <w:sz w:val="24"/>
                <w:szCs w:val="24"/>
                <w:lang w:val="ru-RU"/>
              </w:rPr>
              <w:t xml:space="preserve">аргументировать; </w:t>
            </w:r>
            <w:r w:rsidRPr="00E87D65">
              <w:rPr>
                <w:sz w:val="24"/>
                <w:szCs w:val="24"/>
                <w:lang w:val="ru-RU"/>
              </w:rPr>
              <w:br/>
            </w:r>
            <w:r w:rsidRPr="00E87D65">
              <w:rPr>
                <w:rFonts w:ascii="Times New Roman" w:eastAsia="Times New Roman" w:hAnsi="Times New Roman"/>
                <w:color w:val="000000"/>
                <w:w w:val="97"/>
                <w:sz w:val="24"/>
                <w:szCs w:val="24"/>
                <w:lang w:val="ru-RU"/>
              </w:rPr>
              <w:t>предлагаемые варианты решений;;</w:t>
            </w:r>
          </w:p>
        </w:tc>
        <w:tc>
          <w:tcPr>
            <w:tcW w:w="1173" w:type="dxa"/>
          </w:tcPr>
          <w:p w:rsidR="00A0283B" w:rsidRPr="00E87D65" w:rsidRDefault="00A0283B" w:rsidP="00E87D65">
            <w:pPr>
              <w:autoSpaceDE w:val="0"/>
              <w:autoSpaceDN w:val="0"/>
              <w:spacing w:before="48" w:line="245" w:lineRule="auto"/>
              <w:ind w:left="46" w:right="144"/>
              <w:rPr>
                <w:sz w:val="24"/>
                <w:szCs w:val="24"/>
              </w:rPr>
            </w:pPr>
            <w:r w:rsidRPr="00E87D65">
              <w:rPr>
                <w:rFonts w:ascii="Times New Roman" w:eastAsia="Times New Roman" w:hAnsi="Times New Roman"/>
                <w:color w:val="000000"/>
                <w:w w:val="97"/>
                <w:sz w:val="24"/>
                <w:szCs w:val="24"/>
              </w:rPr>
              <w:lastRenderedPageBreak/>
              <w:t>Контрольнаяр</w:t>
            </w:r>
            <w:r w:rsidRPr="00E87D65">
              <w:rPr>
                <w:rFonts w:ascii="Times New Roman" w:eastAsia="Times New Roman" w:hAnsi="Times New Roman"/>
                <w:color w:val="000000"/>
                <w:w w:val="97"/>
                <w:sz w:val="24"/>
                <w:szCs w:val="24"/>
              </w:rPr>
              <w:lastRenderedPageBreak/>
              <w:t>абота;</w:t>
            </w:r>
          </w:p>
        </w:tc>
        <w:tc>
          <w:tcPr>
            <w:tcW w:w="2950" w:type="dxa"/>
          </w:tcPr>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lastRenderedPageBreak/>
              <w:t>Говорим и пишем правильно (http://pishu-</w:t>
            </w:r>
            <w:r w:rsidRPr="00E87D65">
              <w:rPr>
                <w:rFonts w:ascii="Times New Roman" w:eastAsia="Times New Roman" w:hAnsi="Times New Roman"/>
                <w:color w:val="000000"/>
                <w:w w:val="97"/>
                <w:lang w:val="ru-RU"/>
              </w:rPr>
              <w:lastRenderedPageBreak/>
              <w:t>pravilno.livejournal.com/)</w:t>
            </w:r>
          </w:p>
        </w:tc>
      </w:tr>
      <w:tr w:rsidR="00A0283B" w:rsidRPr="00E87D65" w:rsidTr="00A0283B">
        <w:tc>
          <w:tcPr>
            <w:tcW w:w="2802" w:type="dxa"/>
            <w:gridSpan w:val="3"/>
          </w:tcPr>
          <w:p w:rsidR="00A0283B" w:rsidRPr="00E87D65" w:rsidRDefault="00A0283B" w:rsidP="00E87D65">
            <w:pPr>
              <w:autoSpaceDE w:val="0"/>
              <w:autoSpaceDN w:val="0"/>
              <w:spacing w:before="48" w:line="230" w:lineRule="auto"/>
              <w:ind w:left="44"/>
              <w:rPr>
                <w:sz w:val="24"/>
                <w:szCs w:val="24"/>
              </w:rPr>
            </w:pPr>
            <w:r w:rsidRPr="00E87D65">
              <w:rPr>
                <w:rFonts w:ascii="Times New Roman" w:eastAsia="Times New Roman" w:hAnsi="Times New Roman"/>
                <w:color w:val="000000"/>
                <w:w w:val="97"/>
                <w:sz w:val="24"/>
                <w:szCs w:val="24"/>
              </w:rPr>
              <w:lastRenderedPageBreak/>
              <w:t>Итогопоразделу</w:t>
            </w:r>
          </w:p>
        </w:tc>
        <w:tc>
          <w:tcPr>
            <w:tcW w:w="699" w:type="dxa"/>
          </w:tcPr>
          <w:p w:rsidR="00A0283B" w:rsidRPr="00E87D65" w:rsidRDefault="00A0283B" w:rsidP="00E87D65">
            <w:pPr>
              <w:autoSpaceDE w:val="0"/>
              <w:autoSpaceDN w:val="0"/>
              <w:spacing w:before="48" w:line="230" w:lineRule="auto"/>
              <w:ind w:left="46"/>
              <w:rPr>
                <w:sz w:val="24"/>
                <w:szCs w:val="24"/>
              </w:rPr>
            </w:pPr>
            <w:r w:rsidRPr="00E87D65">
              <w:rPr>
                <w:rFonts w:ascii="Times New Roman" w:eastAsia="Times New Roman" w:hAnsi="Times New Roman"/>
                <w:color w:val="000000"/>
                <w:w w:val="97"/>
                <w:sz w:val="24"/>
                <w:szCs w:val="24"/>
              </w:rPr>
              <w:t>11</w:t>
            </w:r>
          </w:p>
        </w:tc>
        <w:tc>
          <w:tcPr>
            <w:tcW w:w="1002" w:type="dxa"/>
          </w:tcPr>
          <w:p w:rsidR="00A0283B" w:rsidRPr="00E87D65" w:rsidRDefault="00A0283B" w:rsidP="00E87D65">
            <w:pPr>
              <w:rPr>
                <w:sz w:val="24"/>
                <w:szCs w:val="24"/>
                <w:lang w:val="ru-RU"/>
              </w:rPr>
            </w:pPr>
          </w:p>
        </w:tc>
        <w:tc>
          <w:tcPr>
            <w:tcW w:w="992" w:type="dxa"/>
          </w:tcPr>
          <w:p w:rsidR="00A0283B" w:rsidRPr="00E87D65" w:rsidRDefault="00A0283B" w:rsidP="00E87D65">
            <w:pPr>
              <w:rPr>
                <w:sz w:val="24"/>
                <w:szCs w:val="24"/>
                <w:lang w:val="ru-RU"/>
              </w:rPr>
            </w:pPr>
          </w:p>
        </w:tc>
        <w:tc>
          <w:tcPr>
            <w:tcW w:w="1701" w:type="dxa"/>
          </w:tcPr>
          <w:p w:rsidR="00A0283B" w:rsidRPr="00E87D65" w:rsidRDefault="00A0283B" w:rsidP="00E87D65">
            <w:pPr>
              <w:autoSpaceDE w:val="0"/>
              <w:autoSpaceDN w:val="0"/>
              <w:spacing w:before="48" w:line="245" w:lineRule="auto"/>
              <w:jc w:val="center"/>
              <w:rPr>
                <w:rFonts w:ascii="Times New Roman" w:eastAsia="Times New Roman" w:hAnsi="Times New Roman"/>
                <w:color w:val="000000"/>
                <w:w w:val="97"/>
                <w:sz w:val="24"/>
                <w:szCs w:val="24"/>
                <w:lang w:val="ru-RU"/>
              </w:rPr>
            </w:pPr>
          </w:p>
        </w:tc>
        <w:tc>
          <w:tcPr>
            <w:tcW w:w="3106" w:type="dxa"/>
          </w:tcPr>
          <w:p w:rsidR="00A0283B" w:rsidRPr="005C7BCE" w:rsidRDefault="00A0283B" w:rsidP="00E87D65">
            <w:pPr>
              <w:autoSpaceDE w:val="0"/>
              <w:autoSpaceDN w:val="0"/>
              <w:spacing w:before="48" w:line="257" w:lineRule="auto"/>
              <w:ind w:left="44"/>
              <w:rPr>
                <w:rFonts w:ascii="Times New Roman" w:eastAsia="Times New Roman" w:hAnsi="Times New Roman"/>
                <w:color w:val="000000"/>
                <w:w w:val="97"/>
                <w:sz w:val="24"/>
                <w:szCs w:val="24"/>
                <w:lang w:val="ru-RU"/>
              </w:rPr>
            </w:pPr>
          </w:p>
        </w:tc>
        <w:tc>
          <w:tcPr>
            <w:tcW w:w="1173" w:type="dxa"/>
          </w:tcPr>
          <w:p w:rsidR="00A0283B" w:rsidRPr="005C7BCE" w:rsidRDefault="00A0283B" w:rsidP="00E87D65">
            <w:pPr>
              <w:autoSpaceDE w:val="0"/>
              <w:autoSpaceDN w:val="0"/>
              <w:spacing w:before="48" w:line="250" w:lineRule="auto"/>
              <w:ind w:left="46"/>
              <w:rPr>
                <w:rFonts w:ascii="Times New Roman" w:eastAsia="Times New Roman" w:hAnsi="Times New Roman"/>
                <w:color w:val="000000"/>
                <w:w w:val="97"/>
                <w:sz w:val="24"/>
                <w:szCs w:val="24"/>
                <w:lang w:val="ru-RU"/>
              </w:rPr>
            </w:pPr>
          </w:p>
        </w:tc>
        <w:tc>
          <w:tcPr>
            <w:tcW w:w="2950" w:type="dxa"/>
          </w:tcPr>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p>
        </w:tc>
      </w:tr>
      <w:tr w:rsidR="00A0283B" w:rsidRPr="00E87D65" w:rsidTr="00A0283B">
        <w:tc>
          <w:tcPr>
            <w:tcW w:w="14425" w:type="dxa"/>
            <w:gridSpan w:val="10"/>
          </w:tcPr>
          <w:p w:rsidR="00A0283B" w:rsidRPr="005C7BCE" w:rsidRDefault="00A0283B" w:rsidP="005C7BCE">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Раздел 3. РЕЧЬ. РЕЧЕВАЯ ДЕЯТЕЛЬНОСТЬ. ТЕКСТ</w:t>
            </w:r>
          </w:p>
        </w:tc>
      </w:tr>
      <w:tr w:rsidR="00A0283B" w:rsidRPr="00E87D65" w:rsidTr="00A0283B">
        <w:tc>
          <w:tcPr>
            <w:tcW w:w="56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t>3.1</w:t>
            </w:r>
            <w:r w:rsidRPr="00E87D65">
              <w:rPr>
                <w:rFonts w:ascii="Times New Roman" w:eastAsia="Times New Roman" w:hAnsi="Times New Roman"/>
                <w:color w:val="000000"/>
                <w:w w:val="97"/>
                <w:sz w:val="24"/>
                <w:szCs w:val="24"/>
              </w:rPr>
              <w:lastRenderedPageBreak/>
              <w:t>.</w:t>
            </w:r>
          </w:p>
        </w:tc>
        <w:tc>
          <w:tcPr>
            <w:tcW w:w="2241" w:type="dxa"/>
            <w:gridSpan w:val="2"/>
          </w:tcPr>
          <w:p w:rsidR="00A0283B" w:rsidRPr="00E87D65" w:rsidRDefault="00A0283B" w:rsidP="00E87D65">
            <w:pPr>
              <w:autoSpaceDE w:val="0"/>
              <w:autoSpaceDN w:val="0"/>
              <w:spacing w:before="48" w:line="230" w:lineRule="auto"/>
              <w:ind w:left="46"/>
              <w:rPr>
                <w:sz w:val="24"/>
                <w:szCs w:val="24"/>
                <w:lang w:val="ru-RU"/>
              </w:rPr>
            </w:pPr>
            <w:r w:rsidRPr="00E87D65">
              <w:rPr>
                <w:rFonts w:ascii="Times New Roman" w:eastAsia="Times New Roman" w:hAnsi="Times New Roman"/>
                <w:b/>
                <w:color w:val="000000"/>
                <w:w w:val="97"/>
                <w:sz w:val="24"/>
                <w:szCs w:val="24"/>
                <w:lang w:val="ru-RU"/>
              </w:rPr>
              <w:lastRenderedPageBreak/>
              <w:t>Язык и речь.</w:t>
            </w:r>
          </w:p>
          <w:p w:rsidR="00A0283B" w:rsidRPr="00E87D65" w:rsidRDefault="00A0283B" w:rsidP="00E87D65">
            <w:pPr>
              <w:autoSpaceDE w:val="0"/>
              <w:autoSpaceDN w:val="0"/>
              <w:spacing w:before="12" w:line="247" w:lineRule="auto"/>
              <w:ind w:left="46"/>
              <w:rPr>
                <w:sz w:val="24"/>
                <w:szCs w:val="24"/>
                <w:lang w:val="ru-RU"/>
              </w:rPr>
            </w:pPr>
            <w:r w:rsidRPr="00E87D65">
              <w:rPr>
                <w:rFonts w:ascii="Times New Roman" w:eastAsia="Times New Roman" w:hAnsi="Times New Roman"/>
                <w:b/>
                <w:color w:val="000000"/>
                <w:w w:val="97"/>
                <w:sz w:val="24"/>
                <w:szCs w:val="24"/>
                <w:lang w:val="ru-RU"/>
              </w:rPr>
              <w:lastRenderedPageBreak/>
              <w:t xml:space="preserve">Средства </w:t>
            </w:r>
            <w:r w:rsidRPr="00E87D65">
              <w:rPr>
                <w:sz w:val="24"/>
                <w:szCs w:val="24"/>
                <w:lang w:val="ru-RU"/>
              </w:rPr>
              <w:br/>
            </w:r>
            <w:r w:rsidRPr="00E87D65">
              <w:rPr>
                <w:rFonts w:ascii="Times New Roman" w:eastAsia="Times New Roman" w:hAnsi="Times New Roman"/>
                <w:b/>
                <w:color w:val="000000"/>
                <w:w w:val="97"/>
                <w:sz w:val="24"/>
                <w:szCs w:val="24"/>
                <w:lang w:val="ru-RU"/>
              </w:rPr>
              <w:t>выразительности устной речи</w:t>
            </w:r>
          </w:p>
        </w:tc>
        <w:tc>
          <w:tcPr>
            <w:tcW w:w="699" w:type="dxa"/>
          </w:tcPr>
          <w:p w:rsidR="00A0283B" w:rsidRPr="00E87D65" w:rsidRDefault="00A0283B" w:rsidP="00E87D65">
            <w:pPr>
              <w:autoSpaceDE w:val="0"/>
              <w:autoSpaceDN w:val="0"/>
              <w:spacing w:before="48" w:line="230" w:lineRule="auto"/>
              <w:ind w:left="46"/>
              <w:rPr>
                <w:sz w:val="24"/>
                <w:szCs w:val="24"/>
              </w:rPr>
            </w:pPr>
            <w:r w:rsidRPr="00E87D65">
              <w:rPr>
                <w:rFonts w:ascii="Times New Roman" w:eastAsia="Times New Roman" w:hAnsi="Times New Roman"/>
                <w:color w:val="000000"/>
                <w:w w:val="97"/>
                <w:sz w:val="24"/>
                <w:szCs w:val="24"/>
              </w:rPr>
              <w:lastRenderedPageBreak/>
              <w:t>2</w:t>
            </w:r>
          </w:p>
        </w:tc>
        <w:tc>
          <w:tcPr>
            <w:tcW w:w="1002" w:type="dxa"/>
          </w:tcPr>
          <w:p w:rsidR="00A0283B" w:rsidRPr="00E87D65" w:rsidRDefault="00A0283B" w:rsidP="00E87D65">
            <w:pPr>
              <w:rPr>
                <w:sz w:val="24"/>
                <w:szCs w:val="24"/>
              </w:rPr>
            </w:pPr>
          </w:p>
        </w:tc>
        <w:tc>
          <w:tcPr>
            <w:tcW w:w="992" w:type="dxa"/>
          </w:tcPr>
          <w:p w:rsidR="00A0283B" w:rsidRPr="00E87D65" w:rsidRDefault="00A0283B" w:rsidP="00E87D65">
            <w:pPr>
              <w:rPr>
                <w:sz w:val="24"/>
                <w:szCs w:val="24"/>
              </w:rPr>
            </w:pPr>
          </w:p>
        </w:tc>
        <w:tc>
          <w:tcPr>
            <w:tcW w:w="1701" w:type="dxa"/>
          </w:tcPr>
          <w:p w:rsidR="00A0283B" w:rsidRPr="00E87D65" w:rsidRDefault="00A0283B" w:rsidP="00E87D65">
            <w:pPr>
              <w:autoSpaceDE w:val="0"/>
              <w:autoSpaceDN w:val="0"/>
              <w:spacing w:before="48" w:line="245" w:lineRule="auto"/>
              <w:jc w:val="center"/>
              <w:rPr>
                <w:sz w:val="24"/>
                <w:szCs w:val="24"/>
              </w:rPr>
            </w:pPr>
            <w:r w:rsidRPr="00E87D65">
              <w:rPr>
                <w:rFonts w:ascii="Times New Roman" w:eastAsia="Times New Roman" w:hAnsi="Times New Roman"/>
                <w:color w:val="000000"/>
                <w:w w:val="97"/>
                <w:sz w:val="24"/>
                <w:szCs w:val="24"/>
              </w:rPr>
              <w:t xml:space="preserve">15.02.2023 </w:t>
            </w:r>
            <w:r w:rsidRPr="00E87D65">
              <w:rPr>
                <w:rFonts w:ascii="Times New Roman" w:eastAsia="Times New Roman" w:hAnsi="Times New Roman"/>
                <w:color w:val="000000"/>
                <w:w w:val="97"/>
                <w:sz w:val="24"/>
                <w:szCs w:val="24"/>
              </w:rPr>
              <w:lastRenderedPageBreak/>
              <w:t>22.02.2023</w:t>
            </w:r>
          </w:p>
        </w:tc>
        <w:tc>
          <w:tcPr>
            <w:tcW w:w="3106" w:type="dxa"/>
          </w:tcPr>
          <w:p w:rsidR="00A0283B" w:rsidRPr="00E87D65" w:rsidRDefault="00A0283B" w:rsidP="00E87D65">
            <w:pPr>
              <w:autoSpaceDE w:val="0"/>
              <w:autoSpaceDN w:val="0"/>
              <w:spacing w:before="48" w:line="254" w:lineRule="auto"/>
              <w:ind w:left="44"/>
              <w:rPr>
                <w:sz w:val="24"/>
                <w:szCs w:val="24"/>
                <w:lang w:val="ru-RU"/>
              </w:rPr>
            </w:pPr>
            <w:r w:rsidRPr="00E87D65">
              <w:rPr>
                <w:rFonts w:ascii="Times New Roman" w:eastAsia="Times New Roman" w:hAnsi="Times New Roman"/>
                <w:color w:val="000000"/>
                <w:w w:val="97"/>
                <w:sz w:val="24"/>
                <w:szCs w:val="24"/>
                <w:lang w:val="ru-RU"/>
              </w:rPr>
              <w:lastRenderedPageBreak/>
              <w:t xml:space="preserve">Владеть элементами </w:t>
            </w:r>
            <w:r w:rsidRPr="00E87D65">
              <w:rPr>
                <w:sz w:val="24"/>
                <w:szCs w:val="24"/>
                <w:lang w:val="ru-RU"/>
              </w:rPr>
              <w:br/>
            </w:r>
            <w:r w:rsidRPr="00E87D65">
              <w:rPr>
                <w:rFonts w:ascii="Times New Roman" w:eastAsia="Times New Roman" w:hAnsi="Times New Roman"/>
                <w:color w:val="000000"/>
                <w:w w:val="97"/>
                <w:sz w:val="24"/>
                <w:szCs w:val="24"/>
                <w:lang w:val="ru-RU"/>
              </w:rPr>
              <w:lastRenderedPageBreak/>
              <w:t xml:space="preserve">интонации; </w:t>
            </w:r>
            <w:r w:rsidRPr="00E87D65">
              <w:rPr>
                <w:sz w:val="24"/>
                <w:szCs w:val="24"/>
                <w:lang w:val="ru-RU"/>
              </w:rPr>
              <w:br/>
            </w:r>
            <w:r w:rsidRPr="00E87D65">
              <w:rPr>
                <w:rFonts w:ascii="Times New Roman" w:eastAsia="Times New Roman" w:hAnsi="Times New Roman"/>
                <w:color w:val="000000"/>
                <w:w w:val="97"/>
                <w:sz w:val="24"/>
                <w:szCs w:val="24"/>
                <w:lang w:val="ru-RU"/>
              </w:rPr>
              <w:t xml:space="preserve">выразительно читать </w:t>
            </w:r>
            <w:r w:rsidRPr="00E87D65">
              <w:rPr>
                <w:sz w:val="24"/>
                <w:szCs w:val="24"/>
                <w:lang w:val="ru-RU"/>
              </w:rPr>
              <w:br/>
            </w:r>
            <w:r w:rsidRPr="00E87D65">
              <w:rPr>
                <w:rFonts w:ascii="Times New Roman" w:eastAsia="Times New Roman" w:hAnsi="Times New Roman"/>
                <w:color w:val="000000"/>
                <w:w w:val="97"/>
                <w:sz w:val="24"/>
                <w:szCs w:val="24"/>
                <w:lang w:val="ru-RU"/>
              </w:rPr>
              <w:t xml:space="preserve">тексты; </w:t>
            </w:r>
            <w:r w:rsidRPr="00E87D65">
              <w:rPr>
                <w:sz w:val="24"/>
                <w:szCs w:val="24"/>
                <w:lang w:val="ru-RU"/>
              </w:rPr>
              <w:br/>
            </w:r>
            <w:r w:rsidRPr="00E87D65">
              <w:rPr>
                <w:rFonts w:ascii="Times New Roman" w:eastAsia="Times New Roman" w:hAnsi="Times New Roman"/>
                <w:color w:val="000000"/>
                <w:w w:val="97"/>
                <w:sz w:val="24"/>
                <w:szCs w:val="24"/>
                <w:lang w:val="ru-RU"/>
              </w:rPr>
              <w:t xml:space="preserve">Инициировать диалог и поддерживать его; </w:t>
            </w:r>
            <w:r w:rsidRPr="00E87D65">
              <w:rPr>
                <w:sz w:val="24"/>
                <w:szCs w:val="24"/>
                <w:lang w:val="ru-RU"/>
              </w:rPr>
              <w:br/>
            </w:r>
            <w:r w:rsidRPr="00E87D65">
              <w:rPr>
                <w:rFonts w:ascii="Times New Roman" w:eastAsia="Times New Roman" w:hAnsi="Times New Roman"/>
                <w:color w:val="000000"/>
                <w:w w:val="97"/>
                <w:sz w:val="24"/>
                <w:szCs w:val="24"/>
                <w:lang w:val="ru-RU"/>
              </w:rPr>
              <w:t xml:space="preserve">; </w:t>
            </w:r>
            <w:r w:rsidRPr="00E87D65">
              <w:rPr>
                <w:sz w:val="24"/>
                <w:szCs w:val="24"/>
                <w:lang w:val="ru-RU"/>
              </w:rPr>
              <w:br/>
            </w:r>
            <w:r w:rsidRPr="00E87D65">
              <w:rPr>
                <w:rFonts w:ascii="Times New Roman" w:eastAsia="Times New Roman" w:hAnsi="Times New Roman"/>
                <w:color w:val="000000"/>
                <w:w w:val="97"/>
                <w:sz w:val="24"/>
                <w:szCs w:val="24"/>
                <w:lang w:val="ru-RU"/>
              </w:rPr>
              <w:t xml:space="preserve">сохранять инициативу в диалоге; </w:t>
            </w:r>
            <w:r w:rsidRPr="00E87D65">
              <w:rPr>
                <w:sz w:val="24"/>
                <w:szCs w:val="24"/>
                <w:lang w:val="ru-RU"/>
              </w:rPr>
              <w:br/>
            </w:r>
            <w:r w:rsidRPr="00E87D65">
              <w:rPr>
                <w:rFonts w:ascii="Times New Roman" w:eastAsia="Times New Roman" w:hAnsi="Times New Roman"/>
                <w:color w:val="000000"/>
                <w:w w:val="97"/>
                <w:sz w:val="24"/>
                <w:szCs w:val="24"/>
                <w:lang w:val="ru-RU"/>
              </w:rPr>
              <w:t xml:space="preserve">завершать; </w:t>
            </w:r>
            <w:r w:rsidRPr="00E87D65">
              <w:rPr>
                <w:sz w:val="24"/>
                <w:szCs w:val="24"/>
                <w:lang w:val="ru-RU"/>
              </w:rPr>
              <w:br/>
            </w:r>
            <w:r w:rsidRPr="00E87D65">
              <w:rPr>
                <w:rFonts w:ascii="Times New Roman" w:eastAsia="Times New Roman" w:hAnsi="Times New Roman"/>
                <w:color w:val="000000"/>
                <w:w w:val="97"/>
                <w:sz w:val="24"/>
                <w:szCs w:val="24"/>
                <w:lang w:val="ru-RU"/>
              </w:rPr>
              <w:t>диалог;;</w:t>
            </w:r>
          </w:p>
        </w:tc>
        <w:tc>
          <w:tcPr>
            <w:tcW w:w="1173"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lastRenderedPageBreak/>
              <w:t>Устныйо</w:t>
            </w:r>
            <w:r w:rsidRPr="00E87D65">
              <w:rPr>
                <w:rFonts w:ascii="Times New Roman" w:eastAsia="Times New Roman" w:hAnsi="Times New Roman"/>
                <w:color w:val="000000"/>
                <w:w w:val="97"/>
                <w:sz w:val="24"/>
                <w:szCs w:val="24"/>
              </w:rPr>
              <w:lastRenderedPageBreak/>
              <w:t>прос;</w:t>
            </w:r>
          </w:p>
        </w:tc>
        <w:tc>
          <w:tcPr>
            <w:tcW w:w="2950" w:type="dxa"/>
          </w:tcPr>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lastRenderedPageBreak/>
              <w:t>https://www.youtube.com/watc</w:t>
            </w:r>
            <w:r w:rsidRPr="00E87D65">
              <w:rPr>
                <w:rFonts w:ascii="Times New Roman" w:eastAsia="Times New Roman" w:hAnsi="Times New Roman"/>
                <w:color w:val="000000"/>
                <w:w w:val="97"/>
                <w:lang w:val="ru-RU"/>
              </w:rPr>
              <w:lastRenderedPageBreak/>
              <w:t xml:space="preserve">h?v=cZg7w0TVseY&amp;t=3s - Русский язык 5 </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класс (Урок№1 - Язык и его роль в жизни человека. Виды речевой</w:t>
            </w:r>
          </w:p>
          <w:p w:rsidR="00A0283B" w:rsidRPr="005C7BCE"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деятельности.)</w:t>
            </w:r>
          </w:p>
        </w:tc>
      </w:tr>
      <w:tr w:rsidR="00A0283B" w:rsidRPr="00E87D65" w:rsidTr="00A0283B">
        <w:tc>
          <w:tcPr>
            <w:tcW w:w="56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lastRenderedPageBreak/>
              <w:t>3.2.</w:t>
            </w:r>
          </w:p>
        </w:tc>
        <w:tc>
          <w:tcPr>
            <w:tcW w:w="2241" w:type="dxa"/>
            <w:gridSpan w:val="2"/>
          </w:tcPr>
          <w:p w:rsidR="00A0283B" w:rsidRPr="00E87D65" w:rsidRDefault="00A0283B" w:rsidP="00E87D65">
            <w:pPr>
              <w:autoSpaceDE w:val="0"/>
              <w:autoSpaceDN w:val="0"/>
              <w:spacing w:before="48" w:line="245" w:lineRule="auto"/>
              <w:ind w:right="288"/>
              <w:jc w:val="center"/>
              <w:rPr>
                <w:sz w:val="24"/>
                <w:szCs w:val="24"/>
                <w:lang w:val="ru-RU"/>
              </w:rPr>
            </w:pPr>
            <w:r w:rsidRPr="00E87D65">
              <w:rPr>
                <w:rFonts w:ascii="Times New Roman" w:eastAsia="Times New Roman" w:hAnsi="Times New Roman"/>
                <w:b/>
                <w:color w:val="000000"/>
                <w:w w:val="97"/>
                <w:sz w:val="24"/>
                <w:szCs w:val="24"/>
                <w:lang w:val="ru-RU"/>
              </w:rPr>
              <w:t>Текст и его строение.</w:t>
            </w:r>
          </w:p>
          <w:p w:rsidR="00A0283B" w:rsidRPr="00E87D65" w:rsidRDefault="00A0283B" w:rsidP="00E87D65">
            <w:pPr>
              <w:autoSpaceDE w:val="0"/>
              <w:autoSpaceDN w:val="0"/>
              <w:spacing w:before="12" w:line="252" w:lineRule="auto"/>
              <w:ind w:left="46"/>
              <w:rPr>
                <w:sz w:val="24"/>
                <w:szCs w:val="24"/>
                <w:lang w:val="ru-RU"/>
              </w:rPr>
            </w:pPr>
            <w:r w:rsidRPr="00E87D65">
              <w:rPr>
                <w:rFonts w:ascii="Times New Roman" w:eastAsia="Times New Roman" w:hAnsi="Times New Roman"/>
                <w:b/>
                <w:color w:val="000000"/>
                <w:w w:val="97"/>
                <w:sz w:val="24"/>
                <w:szCs w:val="24"/>
                <w:lang w:val="ru-RU"/>
              </w:rPr>
              <w:t xml:space="preserve">Композиционные особенности </w:t>
            </w:r>
            <w:r w:rsidRPr="00E87D65">
              <w:rPr>
                <w:sz w:val="24"/>
                <w:szCs w:val="24"/>
                <w:lang w:val="ru-RU"/>
              </w:rPr>
              <w:br/>
            </w:r>
            <w:r w:rsidRPr="00E87D65">
              <w:rPr>
                <w:rFonts w:ascii="Times New Roman" w:eastAsia="Times New Roman" w:hAnsi="Times New Roman"/>
                <w:b/>
                <w:color w:val="000000"/>
                <w:w w:val="97"/>
                <w:sz w:val="24"/>
                <w:szCs w:val="24"/>
                <w:lang w:val="ru-RU"/>
              </w:rPr>
              <w:t xml:space="preserve">описания, </w:t>
            </w:r>
            <w:r w:rsidRPr="00E87D65">
              <w:rPr>
                <w:sz w:val="24"/>
                <w:szCs w:val="24"/>
                <w:lang w:val="ru-RU"/>
              </w:rPr>
              <w:br/>
            </w:r>
            <w:r w:rsidRPr="00E87D65">
              <w:rPr>
                <w:rFonts w:ascii="Times New Roman" w:eastAsia="Times New Roman" w:hAnsi="Times New Roman"/>
                <w:b/>
                <w:color w:val="000000"/>
                <w:w w:val="97"/>
                <w:sz w:val="24"/>
                <w:szCs w:val="24"/>
                <w:lang w:val="ru-RU"/>
              </w:rPr>
              <w:t xml:space="preserve">повествования, </w:t>
            </w:r>
            <w:r w:rsidRPr="00E87D65">
              <w:rPr>
                <w:sz w:val="24"/>
                <w:szCs w:val="24"/>
                <w:lang w:val="ru-RU"/>
              </w:rPr>
              <w:br/>
            </w:r>
            <w:r w:rsidRPr="00E87D65">
              <w:rPr>
                <w:rFonts w:ascii="Times New Roman" w:eastAsia="Times New Roman" w:hAnsi="Times New Roman"/>
                <w:b/>
                <w:color w:val="000000"/>
                <w:w w:val="97"/>
                <w:sz w:val="24"/>
                <w:szCs w:val="24"/>
                <w:lang w:val="ru-RU"/>
              </w:rPr>
              <w:t>рассуждения</w:t>
            </w:r>
          </w:p>
        </w:tc>
        <w:tc>
          <w:tcPr>
            <w:tcW w:w="699" w:type="dxa"/>
          </w:tcPr>
          <w:p w:rsidR="00A0283B" w:rsidRPr="00E87D65" w:rsidRDefault="00A0283B" w:rsidP="00E87D65">
            <w:pPr>
              <w:autoSpaceDE w:val="0"/>
              <w:autoSpaceDN w:val="0"/>
              <w:spacing w:before="48" w:line="230" w:lineRule="auto"/>
              <w:ind w:left="46"/>
              <w:rPr>
                <w:sz w:val="24"/>
                <w:szCs w:val="24"/>
              </w:rPr>
            </w:pPr>
            <w:r w:rsidRPr="00E87D65">
              <w:rPr>
                <w:rFonts w:ascii="Times New Roman" w:eastAsia="Times New Roman" w:hAnsi="Times New Roman"/>
                <w:color w:val="000000"/>
                <w:w w:val="97"/>
                <w:sz w:val="24"/>
                <w:szCs w:val="24"/>
              </w:rPr>
              <w:t>4</w:t>
            </w:r>
          </w:p>
        </w:tc>
        <w:tc>
          <w:tcPr>
            <w:tcW w:w="1002" w:type="dxa"/>
          </w:tcPr>
          <w:p w:rsidR="00A0283B" w:rsidRPr="00E87D65" w:rsidRDefault="00A0283B" w:rsidP="00E87D65">
            <w:pPr>
              <w:rPr>
                <w:sz w:val="24"/>
                <w:szCs w:val="24"/>
              </w:rPr>
            </w:pPr>
          </w:p>
        </w:tc>
        <w:tc>
          <w:tcPr>
            <w:tcW w:w="992" w:type="dxa"/>
          </w:tcPr>
          <w:p w:rsidR="00A0283B" w:rsidRPr="00E87D65" w:rsidRDefault="00A0283B" w:rsidP="00E87D65">
            <w:pPr>
              <w:rPr>
                <w:sz w:val="24"/>
                <w:szCs w:val="24"/>
              </w:rPr>
            </w:pPr>
          </w:p>
        </w:tc>
        <w:tc>
          <w:tcPr>
            <w:tcW w:w="1701" w:type="dxa"/>
          </w:tcPr>
          <w:p w:rsidR="00A0283B" w:rsidRPr="00E87D65" w:rsidRDefault="00A0283B" w:rsidP="00E87D65">
            <w:pPr>
              <w:autoSpaceDE w:val="0"/>
              <w:autoSpaceDN w:val="0"/>
              <w:spacing w:before="48" w:line="245" w:lineRule="auto"/>
              <w:jc w:val="center"/>
              <w:rPr>
                <w:sz w:val="24"/>
                <w:szCs w:val="24"/>
              </w:rPr>
            </w:pPr>
            <w:r w:rsidRPr="00E87D65">
              <w:rPr>
                <w:rFonts w:ascii="Times New Roman" w:eastAsia="Times New Roman" w:hAnsi="Times New Roman"/>
                <w:color w:val="000000"/>
                <w:w w:val="97"/>
                <w:sz w:val="24"/>
                <w:szCs w:val="24"/>
              </w:rPr>
              <w:t>01.03.2023 05.04.2023</w:t>
            </w:r>
          </w:p>
        </w:tc>
        <w:tc>
          <w:tcPr>
            <w:tcW w:w="3106" w:type="dxa"/>
          </w:tcPr>
          <w:p w:rsidR="00A0283B" w:rsidRPr="00E87D65" w:rsidRDefault="00A0283B" w:rsidP="00E87D65">
            <w:pPr>
              <w:autoSpaceDE w:val="0"/>
              <w:autoSpaceDN w:val="0"/>
              <w:spacing w:before="48" w:line="257" w:lineRule="auto"/>
              <w:ind w:left="44"/>
              <w:rPr>
                <w:sz w:val="24"/>
                <w:szCs w:val="24"/>
                <w:lang w:val="ru-RU"/>
              </w:rPr>
            </w:pPr>
            <w:r w:rsidRPr="00E87D65">
              <w:rPr>
                <w:rFonts w:ascii="Times New Roman" w:eastAsia="Times New Roman" w:hAnsi="Times New Roman"/>
                <w:color w:val="000000"/>
                <w:w w:val="97"/>
                <w:sz w:val="24"/>
                <w:szCs w:val="24"/>
                <w:lang w:val="ru-RU"/>
              </w:rPr>
              <w:t xml:space="preserve">Анализировать и </w:t>
            </w:r>
            <w:r w:rsidRPr="00E87D65">
              <w:rPr>
                <w:sz w:val="24"/>
                <w:szCs w:val="24"/>
                <w:lang w:val="ru-RU"/>
              </w:rPr>
              <w:br/>
            </w:r>
            <w:r w:rsidRPr="00E87D65">
              <w:rPr>
                <w:rFonts w:ascii="Times New Roman" w:eastAsia="Times New Roman" w:hAnsi="Times New Roman"/>
                <w:color w:val="000000"/>
                <w:w w:val="97"/>
                <w:sz w:val="24"/>
                <w:szCs w:val="24"/>
                <w:lang w:val="ru-RU"/>
              </w:rPr>
              <w:t xml:space="preserve">интерпретировать; </w:t>
            </w:r>
            <w:r w:rsidRPr="00E87D65">
              <w:rPr>
                <w:sz w:val="24"/>
                <w:szCs w:val="24"/>
                <w:lang w:val="ru-RU"/>
              </w:rPr>
              <w:br/>
            </w:r>
            <w:r w:rsidRPr="00E87D65">
              <w:rPr>
                <w:rFonts w:ascii="Times New Roman" w:eastAsia="Times New Roman" w:hAnsi="Times New Roman"/>
                <w:color w:val="000000"/>
                <w:w w:val="97"/>
                <w:sz w:val="24"/>
                <w:szCs w:val="24"/>
                <w:lang w:val="ru-RU"/>
              </w:rPr>
              <w:t xml:space="preserve">фольклорные и </w:t>
            </w:r>
            <w:r w:rsidRPr="00E87D65">
              <w:rPr>
                <w:sz w:val="24"/>
                <w:szCs w:val="24"/>
                <w:lang w:val="ru-RU"/>
              </w:rPr>
              <w:br/>
            </w:r>
            <w:r w:rsidRPr="00E87D65">
              <w:rPr>
                <w:rFonts w:ascii="Times New Roman" w:eastAsia="Times New Roman" w:hAnsi="Times New Roman"/>
                <w:color w:val="000000"/>
                <w:w w:val="97"/>
                <w:sz w:val="24"/>
                <w:szCs w:val="24"/>
                <w:lang w:val="ru-RU"/>
              </w:rPr>
              <w:t xml:space="preserve">художественные </w:t>
            </w:r>
            <w:r w:rsidRPr="00E87D65">
              <w:rPr>
                <w:sz w:val="24"/>
                <w:szCs w:val="24"/>
                <w:lang w:val="ru-RU"/>
              </w:rPr>
              <w:br/>
            </w:r>
            <w:r w:rsidRPr="00E87D65">
              <w:rPr>
                <w:rFonts w:ascii="Times New Roman" w:eastAsia="Times New Roman" w:hAnsi="Times New Roman"/>
                <w:color w:val="000000"/>
                <w:w w:val="97"/>
                <w:sz w:val="24"/>
                <w:szCs w:val="24"/>
                <w:lang w:val="ru-RU"/>
              </w:rPr>
              <w:t xml:space="preserve">тексты; </w:t>
            </w:r>
            <w:r w:rsidRPr="00E87D65">
              <w:rPr>
                <w:sz w:val="24"/>
                <w:szCs w:val="24"/>
                <w:lang w:val="ru-RU"/>
              </w:rPr>
              <w:br/>
            </w:r>
            <w:r w:rsidRPr="00E87D65">
              <w:rPr>
                <w:rFonts w:ascii="Times New Roman" w:eastAsia="Times New Roman" w:hAnsi="Times New Roman"/>
                <w:color w:val="000000"/>
                <w:w w:val="97"/>
                <w:sz w:val="24"/>
                <w:szCs w:val="24"/>
                <w:lang w:val="ru-RU"/>
              </w:rPr>
              <w:t xml:space="preserve">или их фрагменты; </w:t>
            </w:r>
            <w:r w:rsidRPr="00E87D65">
              <w:rPr>
                <w:sz w:val="24"/>
                <w:szCs w:val="24"/>
                <w:lang w:val="ru-RU"/>
              </w:rPr>
              <w:br/>
            </w:r>
            <w:r w:rsidRPr="00E87D65">
              <w:rPr>
                <w:rFonts w:ascii="Times New Roman" w:eastAsia="Times New Roman" w:hAnsi="Times New Roman"/>
                <w:color w:val="000000"/>
                <w:w w:val="97"/>
                <w:sz w:val="24"/>
                <w:szCs w:val="24"/>
                <w:lang w:val="ru-RU"/>
              </w:rPr>
              <w:t xml:space="preserve">определяя ведущий тип; речи; их </w:t>
            </w:r>
            <w:r w:rsidRPr="00E87D65">
              <w:rPr>
                <w:sz w:val="24"/>
                <w:szCs w:val="24"/>
                <w:lang w:val="ru-RU"/>
              </w:rPr>
              <w:br/>
            </w:r>
            <w:r w:rsidRPr="00E87D65">
              <w:rPr>
                <w:rFonts w:ascii="Times New Roman" w:eastAsia="Times New Roman" w:hAnsi="Times New Roman"/>
                <w:color w:val="000000"/>
                <w:w w:val="97"/>
                <w:sz w:val="24"/>
                <w:szCs w:val="24"/>
                <w:lang w:val="ru-RU"/>
              </w:rPr>
              <w:t xml:space="preserve">композиционные </w:t>
            </w:r>
            <w:r w:rsidRPr="00E87D65">
              <w:rPr>
                <w:sz w:val="24"/>
                <w:szCs w:val="24"/>
                <w:lang w:val="ru-RU"/>
              </w:rPr>
              <w:br/>
            </w:r>
            <w:r w:rsidRPr="00E87D65">
              <w:rPr>
                <w:rFonts w:ascii="Times New Roman" w:eastAsia="Times New Roman" w:hAnsi="Times New Roman"/>
                <w:color w:val="000000"/>
                <w:w w:val="97"/>
                <w:sz w:val="24"/>
                <w:szCs w:val="24"/>
                <w:lang w:val="ru-RU"/>
              </w:rPr>
              <w:t xml:space="preserve">особенности (на; </w:t>
            </w:r>
            <w:r w:rsidRPr="00E87D65">
              <w:rPr>
                <w:sz w:val="24"/>
                <w:szCs w:val="24"/>
                <w:lang w:val="ru-RU"/>
              </w:rPr>
              <w:br/>
            </w:r>
            <w:r w:rsidRPr="00E87D65">
              <w:rPr>
                <w:rFonts w:ascii="Times New Roman" w:eastAsia="Times New Roman" w:hAnsi="Times New Roman"/>
                <w:color w:val="000000"/>
                <w:w w:val="97"/>
                <w:sz w:val="24"/>
                <w:szCs w:val="24"/>
                <w:lang w:val="ru-RU"/>
              </w:rPr>
              <w:t xml:space="preserve">уровне изученного); </w:t>
            </w:r>
            <w:r w:rsidRPr="00E87D65">
              <w:rPr>
                <w:sz w:val="24"/>
                <w:szCs w:val="24"/>
                <w:lang w:val="ru-RU"/>
              </w:rPr>
              <w:br/>
            </w:r>
            <w:r w:rsidRPr="00E87D65">
              <w:rPr>
                <w:rFonts w:ascii="Times New Roman" w:eastAsia="Times New Roman" w:hAnsi="Times New Roman"/>
                <w:color w:val="000000"/>
                <w:w w:val="97"/>
                <w:sz w:val="24"/>
                <w:szCs w:val="24"/>
                <w:lang w:val="ru-RU"/>
              </w:rPr>
              <w:t xml:space="preserve">Анализировать и </w:t>
            </w:r>
            <w:r w:rsidRPr="00E87D65">
              <w:rPr>
                <w:sz w:val="24"/>
                <w:szCs w:val="24"/>
                <w:lang w:val="ru-RU"/>
              </w:rPr>
              <w:br/>
            </w:r>
            <w:r w:rsidRPr="00E87D65">
              <w:rPr>
                <w:rFonts w:ascii="Times New Roman" w:eastAsia="Times New Roman" w:hAnsi="Times New Roman"/>
                <w:color w:val="000000"/>
                <w:w w:val="97"/>
                <w:sz w:val="24"/>
                <w:szCs w:val="24"/>
                <w:lang w:val="ru-RU"/>
              </w:rPr>
              <w:t xml:space="preserve">создавать (в том числе с; </w:t>
            </w:r>
            <w:r w:rsidRPr="00E87D65">
              <w:rPr>
                <w:sz w:val="24"/>
                <w:szCs w:val="24"/>
                <w:lang w:val="ru-RU"/>
              </w:rPr>
              <w:br/>
            </w:r>
            <w:r w:rsidRPr="00E87D65">
              <w:rPr>
                <w:rFonts w:ascii="Times New Roman" w:eastAsia="Times New Roman" w:hAnsi="Times New Roman"/>
                <w:color w:val="000000"/>
                <w:w w:val="97"/>
                <w:sz w:val="24"/>
                <w:szCs w:val="24"/>
                <w:lang w:val="ru-RU"/>
              </w:rPr>
              <w:t xml:space="preserve">опорой на образец) </w:t>
            </w:r>
            <w:r w:rsidRPr="00E87D65">
              <w:rPr>
                <w:sz w:val="24"/>
                <w:szCs w:val="24"/>
                <w:lang w:val="ru-RU"/>
              </w:rPr>
              <w:br/>
            </w:r>
            <w:r w:rsidRPr="00E87D65">
              <w:rPr>
                <w:rFonts w:ascii="Times New Roman" w:eastAsia="Times New Roman" w:hAnsi="Times New Roman"/>
                <w:color w:val="000000"/>
                <w:w w:val="97"/>
                <w:sz w:val="24"/>
                <w:szCs w:val="24"/>
                <w:lang w:val="ru-RU"/>
              </w:rPr>
              <w:t xml:space="preserve">тексты разных; </w:t>
            </w:r>
            <w:r w:rsidRPr="00E87D65">
              <w:rPr>
                <w:sz w:val="24"/>
                <w:szCs w:val="24"/>
                <w:lang w:val="ru-RU"/>
              </w:rPr>
              <w:br/>
            </w:r>
            <w:r w:rsidRPr="00E87D65">
              <w:rPr>
                <w:rFonts w:ascii="Times New Roman" w:eastAsia="Times New Roman" w:hAnsi="Times New Roman"/>
                <w:color w:val="000000"/>
                <w:w w:val="97"/>
                <w:sz w:val="24"/>
                <w:szCs w:val="24"/>
                <w:lang w:val="ru-RU"/>
              </w:rPr>
              <w:t>функционально-</w:t>
            </w:r>
            <w:r w:rsidRPr="00E87D65">
              <w:rPr>
                <w:sz w:val="24"/>
                <w:szCs w:val="24"/>
                <w:lang w:val="ru-RU"/>
              </w:rPr>
              <w:br/>
            </w:r>
            <w:r w:rsidRPr="00E87D65">
              <w:rPr>
                <w:rFonts w:ascii="Times New Roman" w:eastAsia="Times New Roman" w:hAnsi="Times New Roman"/>
                <w:color w:val="000000"/>
                <w:w w:val="97"/>
                <w:sz w:val="24"/>
                <w:szCs w:val="24"/>
                <w:lang w:val="ru-RU"/>
              </w:rPr>
              <w:t xml:space="preserve">смысловых типов речи; Применять правила </w:t>
            </w:r>
            <w:r w:rsidRPr="00E87D65">
              <w:rPr>
                <w:sz w:val="24"/>
                <w:szCs w:val="24"/>
                <w:lang w:val="ru-RU"/>
              </w:rPr>
              <w:br/>
            </w:r>
            <w:r w:rsidRPr="00E87D65">
              <w:rPr>
                <w:rFonts w:ascii="Times New Roman" w:eastAsia="Times New Roman" w:hAnsi="Times New Roman"/>
                <w:color w:val="000000"/>
                <w:w w:val="97"/>
                <w:sz w:val="24"/>
                <w:szCs w:val="24"/>
                <w:lang w:val="ru-RU"/>
              </w:rPr>
              <w:t xml:space="preserve">орфографии и; </w:t>
            </w:r>
            <w:r w:rsidRPr="00E87D65">
              <w:rPr>
                <w:sz w:val="24"/>
                <w:szCs w:val="24"/>
                <w:lang w:val="ru-RU"/>
              </w:rPr>
              <w:br/>
            </w:r>
            <w:r w:rsidRPr="00E87D65">
              <w:rPr>
                <w:rFonts w:ascii="Times New Roman" w:eastAsia="Times New Roman" w:hAnsi="Times New Roman"/>
                <w:color w:val="000000"/>
                <w:w w:val="97"/>
                <w:sz w:val="24"/>
                <w:szCs w:val="24"/>
                <w:lang w:val="ru-RU"/>
              </w:rPr>
              <w:t xml:space="preserve">пунктуации на письме (в рамках; </w:t>
            </w:r>
            <w:r w:rsidRPr="00E87D65">
              <w:rPr>
                <w:sz w:val="24"/>
                <w:szCs w:val="24"/>
                <w:lang w:val="ru-RU"/>
              </w:rPr>
              <w:br/>
            </w:r>
            <w:r w:rsidRPr="00E87D65">
              <w:rPr>
                <w:rFonts w:ascii="Times New Roman" w:eastAsia="Times New Roman" w:hAnsi="Times New Roman"/>
                <w:color w:val="000000"/>
                <w:w w:val="97"/>
                <w:sz w:val="24"/>
                <w:szCs w:val="24"/>
                <w:lang w:val="ru-RU"/>
              </w:rPr>
              <w:t>изученного);;</w:t>
            </w:r>
          </w:p>
        </w:tc>
        <w:tc>
          <w:tcPr>
            <w:tcW w:w="1173" w:type="dxa"/>
          </w:tcPr>
          <w:p w:rsidR="00A0283B" w:rsidRPr="00E87D65" w:rsidRDefault="00A0283B" w:rsidP="00E87D65">
            <w:pPr>
              <w:autoSpaceDE w:val="0"/>
              <w:autoSpaceDN w:val="0"/>
              <w:spacing w:before="48" w:line="245" w:lineRule="auto"/>
              <w:ind w:left="46" w:right="144"/>
              <w:rPr>
                <w:sz w:val="24"/>
                <w:szCs w:val="24"/>
              </w:rPr>
            </w:pPr>
            <w:r w:rsidRPr="00E87D65">
              <w:rPr>
                <w:rFonts w:ascii="Times New Roman" w:eastAsia="Times New Roman" w:hAnsi="Times New Roman"/>
                <w:color w:val="000000"/>
                <w:w w:val="97"/>
                <w:sz w:val="24"/>
                <w:szCs w:val="24"/>
              </w:rPr>
              <w:t>Практическаяработа;</w:t>
            </w:r>
          </w:p>
        </w:tc>
        <w:tc>
          <w:tcPr>
            <w:tcW w:w="2950" w:type="dxa"/>
          </w:tcPr>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Русский язык 5 класс (Урок№5 - Текст.Тема и основная мысль текста.) -</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 xml:space="preserve">https://www.youtube.com/watch?v=iD0CtPW_Y3A </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Урок русского языка 5 класс. Строение текста типа повествования. -</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 xml:space="preserve">https://www.youtube.com/watch?v=Wp-KglDkseI </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Что такое текст- рассуждение? - https://www.youtube.com/watch?</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 xml:space="preserve">v=gWtJzxt15iw </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Что такое текст-описание? - https://www.youtube.com/watch?</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 xml:space="preserve">v=Wv1cPXR7jWU </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Что такое текст-повествование? Какова роль глаголов в тексте-</w:t>
            </w:r>
          </w:p>
          <w:p w:rsidR="00A0283B" w:rsidRPr="005C7BCE"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повествование? - https://www.youtube.com/watch?v=TI1UYO5OVFQ</w:t>
            </w:r>
          </w:p>
        </w:tc>
      </w:tr>
      <w:tr w:rsidR="00A0283B" w:rsidRPr="00E87D65" w:rsidTr="00A0283B">
        <w:tc>
          <w:tcPr>
            <w:tcW w:w="56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t>3.3.</w:t>
            </w:r>
          </w:p>
        </w:tc>
        <w:tc>
          <w:tcPr>
            <w:tcW w:w="2241" w:type="dxa"/>
            <w:gridSpan w:val="2"/>
          </w:tcPr>
          <w:p w:rsidR="00A0283B" w:rsidRPr="00E87D65" w:rsidRDefault="00A0283B" w:rsidP="00E87D65">
            <w:pPr>
              <w:autoSpaceDE w:val="0"/>
              <w:autoSpaceDN w:val="0"/>
              <w:spacing w:before="48" w:line="247" w:lineRule="auto"/>
              <w:ind w:left="46"/>
              <w:rPr>
                <w:sz w:val="24"/>
                <w:szCs w:val="24"/>
              </w:rPr>
            </w:pPr>
            <w:r w:rsidRPr="00E87D65">
              <w:rPr>
                <w:rFonts w:ascii="Times New Roman" w:eastAsia="Times New Roman" w:hAnsi="Times New Roman"/>
                <w:b/>
                <w:color w:val="000000"/>
                <w:w w:val="97"/>
                <w:sz w:val="24"/>
                <w:szCs w:val="24"/>
              </w:rPr>
              <w:t>Функциональныеразновидности</w:t>
            </w:r>
            <w:r w:rsidRPr="00E87D65">
              <w:rPr>
                <w:sz w:val="24"/>
                <w:szCs w:val="24"/>
              </w:rPr>
              <w:br/>
            </w:r>
            <w:r w:rsidRPr="00E87D65">
              <w:rPr>
                <w:rFonts w:ascii="Times New Roman" w:eastAsia="Times New Roman" w:hAnsi="Times New Roman"/>
                <w:b/>
                <w:color w:val="000000"/>
                <w:w w:val="97"/>
                <w:sz w:val="24"/>
                <w:szCs w:val="24"/>
              </w:rPr>
              <w:t>языка</w:t>
            </w:r>
          </w:p>
        </w:tc>
        <w:tc>
          <w:tcPr>
            <w:tcW w:w="699" w:type="dxa"/>
          </w:tcPr>
          <w:p w:rsidR="00A0283B" w:rsidRPr="00E87D65" w:rsidRDefault="00A0283B" w:rsidP="00E87D65">
            <w:pPr>
              <w:autoSpaceDE w:val="0"/>
              <w:autoSpaceDN w:val="0"/>
              <w:spacing w:before="48" w:line="230" w:lineRule="auto"/>
              <w:ind w:left="46"/>
              <w:rPr>
                <w:sz w:val="24"/>
                <w:szCs w:val="24"/>
              </w:rPr>
            </w:pPr>
            <w:r w:rsidRPr="00E87D65">
              <w:rPr>
                <w:rFonts w:ascii="Times New Roman" w:eastAsia="Times New Roman" w:hAnsi="Times New Roman"/>
                <w:color w:val="000000"/>
                <w:w w:val="97"/>
                <w:sz w:val="24"/>
                <w:szCs w:val="24"/>
              </w:rPr>
              <w:t>1</w:t>
            </w:r>
          </w:p>
        </w:tc>
        <w:tc>
          <w:tcPr>
            <w:tcW w:w="1002" w:type="dxa"/>
          </w:tcPr>
          <w:p w:rsidR="00A0283B" w:rsidRPr="00E87D65" w:rsidRDefault="00A0283B" w:rsidP="00E87D65">
            <w:pPr>
              <w:rPr>
                <w:sz w:val="24"/>
                <w:szCs w:val="24"/>
              </w:rPr>
            </w:pPr>
          </w:p>
        </w:tc>
        <w:tc>
          <w:tcPr>
            <w:tcW w:w="992" w:type="dxa"/>
          </w:tcPr>
          <w:p w:rsidR="00A0283B" w:rsidRPr="00E87D65" w:rsidRDefault="00A0283B" w:rsidP="00E87D65">
            <w:pPr>
              <w:rPr>
                <w:sz w:val="24"/>
                <w:szCs w:val="24"/>
              </w:rPr>
            </w:pPr>
          </w:p>
        </w:tc>
        <w:tc>
          <w:tcPr>
            <w:tcW w:w="170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t>12.04.2023</w:t>
            </w:r>
          </w:p>
        </w:tc>
        <w:tc>
          <w:tcPr>
            <w:tcW w:w="3106" w:type="dxa"/>
          </w:tcPr>
          <w:p w:rsidR="00A0283B" w:rsidRPr="00E87D65" w:rsidRDefault="00A0283B" w:rsidP="00E87D65">
            <w:pPr>
              <w:autoSpaceDE w:val="0"/>
              <w:autoSpaceDN w:val="0"/>
              <w:spacing w:before="48" w:line="254" w:lineRule="auto"/>
              <w:ind w:left="44"/>
              <w:rPr>
                <w:sz w:val="24"/>
                <w:szCs w:val="24"/>
                <w:lang w:val="ru-RU"/>
              </w:rPr>
            </w:pPr>
            <w:r w:rsidRPr="00E87D65">
              <w:rPr>
                <w:rFonts w:ascii="Times New Roman" w:eastAsia="Times New Roman" w:hAnsi="Times New Roman"/>
                <w:color w:val="000000"/>
                <w:w w:val="97"/>
                <w:sz w:val="24"/>
                <w:szCs w:val="24"/>
                <w:lang w:val="ru-RU"/>
              </w:rPr>
              <w:t xml:space="preserve">Анализировать и </w:t>
            </w:r>
            <w:r w:rsidRPr="00E87D65">
              <w:rPr>
                <w:sz w:val="24"/>
                <w:szCs w:val="24"/>
                <w:lang w:val="ru-RU"/>
              </w:rPr>
              <w:br/>
            </w:r>
            <w:r w:rsidRPr="00E87D65">
              <w:rPr>
                <w:rFonts w:ascii="Times New Roman" w:eastAsia="Times New Roman" w:hAnsi="Times New Roman"/>
                <w:color w:val="000000"/>
                <w:w w:val="97"/>
                <w:sz w:val="24"/>
                <w:szCs w:val="24"/>
                <w:lang w:val="ru-RU"/>
              </w:rPr>
              <w:t xml:space="preserve">создавать (в том числе с; </w:t>
            </w:r>
            <w:r w:rsidRPr="00E87D65">
              <w:rPr>
                <w:sz w:val="24"/>
                <w:szCs w:val="24"/>
                <w:lang w:val="ru-RU"/>
              </w:rPr>
              <w:br/>
            </w:r>
            <w:r w:rsidRPr="00E87D65">
              <w:rPr>
                <w:rFonts w:ascii="Times New Roman" w:eastAsia="Times New Roman" w:hAnsi="Times New Roman"/>
                <w:color w:val="000000"/>
                <w:w w:val="97"/>
                <w:sz w:val="24"/>
                <w:szCs w:val="24"/>
                <w:lang w:val="ru-RU"/>
              </w:rPr>
              <w:t xml:space="preserve">опорой на образец) </w:t>
            </w:r>
            <w:r w:rsidRPr="00E87D65">
              <w:rPr>
                <w:sz w:val="24"/>
                <w:szCs w:val="24"/>
                <w:lang w:val="ru-RU"/>
              </w:rPr>
              <w:br/>
            </w:r>
            <w:r w:rsidRPr="00E87D65">
              <w:rPr>
                <w:rFonts w:ascii="Times New Roman" w:eastAsia="Times New Roman" w:hAnsi="Times New Roman"/>
                <w:color w:val="000000"/>
                <w:w w:val="97"/>
                <w:sz w:val="24"/>
                <w:szCs w:val="24"/>
                <w:lang w:val="ru-RU"/>
              </w:rPr>
              <w:lastRenderedPageBreak/>
              <w:t xml:space="preserve">тексты с учётом сферы; ; </w:t>
            </w:r>
            <w:r w:rsidRPr="00E87D65">
              <w:rPr>
                <w:sz w:val="24"/>
                <w:szCs w:val="24"/>
                <w:lang w:val="ru-RU"/>
              </w:rPr>
              <w:br/>
            </w:r>
            <w:r w:rsidRPr="00E87D65">
              <w:rPr>
                <w:rFonts w:ascii="Times New Roman" w:eastAsia="Times New Roman" w:hAnsi="Times New Roman"/>
                <w:color w:val="000000"/>
                <w:w w:val="97"/>
                <w:sz w:val="24"/>
                <w:szCs w:val="24"/>
                <w:lang w:val="ru-RU"/>
              </w:rPr>
              <w:t xml:space="preserve">ситуации общения; </w:t>
            </w:r>
            <w:r w:rsidRPr="00E87D65">
              <w:rPr>
                <w:sz w:val="24"/>
                <w:szCs w:val="24"/>
                <w:lang w:val="ru-RU"/>
              </w:rPr>
              <w:br/>
            </w:r>
            <w:r w:rsidRPr="00E87D65">
              <w:rPr>
                <w:rFonts w:ascii="Times New Roman" w:eastAsia="Times New Roman" w:hAnsi="Times New Roman"/>
                <w:color w:val="000000"/>
                <w:w w:val="97"/>
                <w:sz w:val="24"/>
                <w:szCs w:val="24"/>
                <w:lang w:val="ru-RU"/>
              </w:rPr>
              <w:t xml:space="preserve">стилевой; </w:t>
            </w:r>
            <w:r w:rsidRPr="00E87D65">
              <w:rPr>
                <w:sz w:val="24"/>
                <w:szCs w:val="24"/>
                <w:lang w:val="ru-RU"/>
              </w:rPr>
              <w:br/>
            </w:r>
            <w:r w:rsidRPr="00E87D65">
              <w:rPr>
                <w:rFonts w:ascii="Times New Roman" w:eastAsia="Times New Roman" w:hAnsi="Times New Roman"/>
                <w:color w:val="000000"/>
                <w:w w:val="97"/>
                <w:sz w:val="24"/>
                <w:szCs w:val="24"/>
                <w:lang w:val="ru-RU"/>
              </w:rPr>
              <w:t xml:space="preserve">принадлежности; </w:t>
            </w:r>
            <w:r w:rsidRPr="00E87D65">
              <w:rPr>
                <w:sz w:val="24"/>
                <w:szCs w:val="24"/>
                <w:lang w:val="ru-RU"/>
              </w:rPr>
              <w:br/>
            </w:r>
            <w:r w:rsidRPr="00E87D65">
              <w:rPr>
                <w:rFonts w:ascii="Times New Roman" w:eastAsia="Times New Roman" w:hAnsi="Times New Roman"/>
                <w:color w:val="000000"/>
                <w:w w:val="97"/>
                <w:sz w:val="24"/>
                <w:szCs w:val="24"/>
                <w:lang w:val="ru-RU"/>
              </w:rPr>
              <w:t xml:space="preserve">Редактировать </w:t>
            </w:r>
            <w:r w:rsidRPr="00E87D65">
              <w:rPr>
                <w:sz w:val="24"/>
                <w:szCs w:val="24"/>
                <w:lang w:val="ru-RU"/>
              </w:rPr>
              <w:br/>
            </w:r>
            <w:r w:rsidRPr="00E87D65">
              <w:rPr>
                <w:rFonts w:ascii="Times New Roman" w:eastAsia="Times New Roman" w:hAnsi="Times New Roman"/>
                <w:color w:val="000000"/>
                <w:w w:val="97"/>
                <w:sz w:val="24"/>
                <w:szCs w:val="24"/>
                <w:lang w:val="ru-RU"/>
              </w:rPr>
              <w:t xml:space="preserve">собственные тексты с целью; </w:t>
            </w:r>
            <w:r w:rsidRPr="00E87D65">
              <w:rPr>
                <w:sz w:val="24"/>
                <w:szCs w:val="24"/>
                <w:lang w:val="ru-RU"/>
              </w:rPr>
              <w:br/>
            </w:r>
            <w:r w:rsidRPr="00E87D65">
              <w:rPr>
                <w:rFonts w:ascii="Times New Roman" w:eastAsia="Times New Roman" w:hAnsi="Times New Roman"/>
                <w:color w:val="000000"/>
                <w:w w:val="97"/>
                <w:sz w:val="24"/>
                <w:szCs w:val="24"/>
                <w:lang w:val="ru-RU"/>
              </w:rPr>
              <w:t xml:space="preserve">совершенствования их содержания и; </w:t>
            </w:r>
            <w:r w:rsidRPr="00E87D65">
              <w:rPr>
                <w:sz w:val="24"/>
                <w:szCs w:val="24"/>
                <w:lang w:val="ru-RU"/>
              </w:rPr>
              <w:br/>
            </w:r>
            <w:r w:rsidRPr="00E87D65">
              <w:rPr>
                <w:rFonts w:ascii="Times New Roman" w:eastAsia="Times New Roman" w:hAnsi="Times New Roman"/>
                <w:color w:val="000000"/>
                <w:w w:val="97"/>
                <w:sz w:val="24"/>
                <w:szCs w:val="24"/>
                <w:lang w:val="ru-RU"/>
              </w:rPr>
              <w:t>формы;;</w:t>
            </w:r>
          </w:p>
        </w:tc>
        <w:tc>
          <w:tcPr>
            <w:tcW w:w="1173" w:type="dxa"/>
          </w:tcPr>
          <w:p w:rsidR="00A0283B" w:rsidRPr="00E87D65" w:rsidRDefault="00A0283B" w:rsidP="00E87D65">
            <w:pPr>
              <w:autoSpaceDE w:val="0"/>
              <w:autoSpaceDN w:val="0"/>
              <w:spacing w:before="48" w:line="230" w:lineRule="auto"/>
              <w:ind w:left="46"/>
              <w:rPr>
                <w:sz w:val="24"/>
                <w:szCs w:val="24"/>
              </w:rPr>
            </w:pPr>
            <w:r w:rsidRPr="00E87D65">
              <w:rPr>
                <w:rFonts w:ascii="Times New Roman" w:eastAsia="Times New Roman" w:hAnsi="Times New Roman"/>
                <w:color w:val="000000"/>
                <w:w w:val="97"/>
                <w:sz w:val="24"/>
                <w:szCs w:val="24"/>
              </w:rPr>
              <w:lastRenderedPageBreak/>
              <w:t>Тестирование;</w:t>
            </w:r>
          </w:p>
        </w:tc>
        <w:tc>
          <w:tcPr>
            <w:tcW w:w="2950" w:type="dxa"/>
          </w:tcPr>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 xml:space="preserve">Русский язык 5 класс (Урок№2 - Стили речи (функциональные </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 xml:space="preserve">разновидности языка).) </w:t>
            </w:r>
            <w:r w:rsidRPr="00E87D65">
              <w:rPr>
                <w:rFonts w:ascii="Times New Roman" w:eastAsia="Times New Roman" w:hAnsi="Times New Roman"/>
                <w:color w:val="000000"/>
                <w:w w:val="97"/>
                <w:lang w:val="ru-RU"/>
              </w:rPr>
              <w:lastRenderedPageBreak/>
              <w:t>https://www.youtube.com/watch?</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 xml:space="preserve">v=rWxAOfMStc0&amp;t=4s </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Видеоурок по русскому языку "Стили речи" -</w:t>
            </w:r>
          </w:p>
          <w:p w:rsidR="00A0283B" w:rsidRPr="005C7BCE"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https://www.youtube.com/watch?v=Be26xKtw9tY&amp;t=2s</w:t>
            </w:r>
          </w:p>
        </w:tc>
      </w:tr>
      <w:tr w:rsidR="00A0283B" w:rsidRPr="00E87D65" w:rsidTr="00A0283B">
        <w:tc>
          <w:tcPr>
            <w:tcW w:w="561" w:type="dxa"/>
          </w:tcPr>
          <w:p w:rsidR="00A0283B" w:rsidRPr="00E87D65" w:rsidRDefault="00A0283B" w:rsidP="00E87D65">
            <w:pPr>
              <w:autoSpaceDE w:val="0"/>
              <w:autoSpaceDN w:val="0"/>
              <w:spacing w:before="50" w:line="230" w:lineRule="auto"/>
              <w:jc w:val="center"/>
              <w:rPr>
                <w:sz w:val="24"/>
                <w:szCs w:val="24"/>
              </w:rPr>
            </w:pPr>
            <w:r w:rsidRPr="00E87D65">
              <w:rPr>
                <w:rFonts w:ascii="Times New Roman" w:eastAsia="Times New Roman" w:hAnsi="Times New Roman"/>
                <w:color w:val="000000"/>
                <w:w w:val="97"/>
                <w:sz w:val="24"/>
                <w:szCs w:val="24"/>
              </w:rPr>
              <w:lastRenderedPageBreak/>
              <w:t>3.4.</w:t>
            </w:r>
          </w:p>
        </w:tc>
        <w:tc>
          <w:tcPr>
            <w:tcW w:w="2241" w:type="dxa"/>
            <w:gridSpan w:val="2"/>
          </w:tcPr>
          <w:p w:rsidR="00A0283B" w:rsidRPr="00E87D65" w:rsidRDefault="00A0283B" w:rsidP="00E87D65">
            <w:pPr>
              <w:autoSpaceDE w:val="0"/>
              <w:autoSpaceDN w:val="0"/>
              <w:spacing w:before="50" w:line="247" w:lineRule="auto"/>
              <w:ind w:left="46"/>
              <w:rPr>
                <w:sz w:val="24"/>
                <w:szCs w:val="24"/>
              </w:rPr>
            </w:pPr>
            <w:r w:rsidRPr="00E87D65">
              <w:rPr>
                <w:rFonts w:ascii="Times New Roman" w:eastAsia="Times New Roman" w:hAnsi="Times New Roman"/>
                <w:b/>
                <w:color w:val="000000"/>
                <w:w w:val="97"/>
                <w:sz w:val="24"/>
                <w:szCs w:val="24"/>
              </w:rPr>
              <w:t xml:space="preserve">Разговорнаяречь. Просьба, </w:t>
            </w:r>
            <w:r w:rsidRPr="00E87D65">
              <w:rPr>
                <w:sz w:val="24"/>
                <w:szCs w:val="24"/>
              </w:rPr>
              <w:br/>
            </w:r>
            <w:r w:rsidRPr="00E87D65">
              <w:rPr>
                <w:rFonts w:ascii="Times New Roman" w:eastAsia="Times New Roman" w:hAnsi="Times New Roman"/>
                <w:b/>
                <w:color w:val="000000"/>
                <w:w w:val="97"/>
                <w:sz w:val="24"/>
                <w:szCs w:val="24"/>
              </w:rPr>
              <w:t>извинение</w:t>
            </w:r>
          </w:p>
        </w:tc>
        <w:tc>
          <w:tcPr>
            <w:tcW w:w="699" w:type="dxa"/>
          </w:tcPr>
          <w:p w:rsidR="00A0283B" w:rsidRPr="00E87D65" w:rsidRDefault="00A0283B" w:rsidP="00E87D65">
            <w:pPr>
              <w:autoSpaceDE w:val="0"/>
              <w:autoSpaceDN w:val="0"/>
              <w:spacing w:before="50" w:line="230" w:lineRule="auto"/>
              <w:ind w:left="46"/>
              <w:rPr>
                <w:sz w:val="24"/>
                <w:szCs w:val="24"/>
              </w:rPr>
            </w:pPr>
            <w:r w:rsidRPr="00E87D65">
              <w:rPr>
                <w:rFonts w:ascii="Times New Roman" w:eastAsia="Times New Roman" w:hAnsi="Times New Roman"/>
                <w:color w:val="000000"/>
                <w:w w:val="97"/>
                <w:sz w:val="24"/>
                <w:szCs w:val="24"/>
              </w:rPr>
              <w:t>0.5</w:t>
            </w:r>
          </w:p>
        </w:tc>
        <w:tc>
          <w:tcPr>
            <w:tcW w:w="1002" w:type="dxa"/>
          </w:tcPr>
          <w:p w:rsidR="00A0283B" w:rsidRPr="00E87D65" w:rsidRDefault="00A0283B" w:rsidP="00E87D65">
            <w:pPr>
              <w:rPr>
                <w:sz w:val="24"/>
                <w:szCs w:val="24"/>
              </w:rPr>
            </w:pPr>
          </w:p>
        </w:tc>
        <w:tc>
          <w:tcPr>
            <w:tcW w:w="992" w:type="dxa"/>
          </w:tcPr>
          <w:p w:rsidR="00A0283B" w:rsidRPr="00E87D65" w:rsidRDefault="00A0283B" w:rsidP="00E87D65">
            <w:pPr>
              <w:rPr>
                <w:sz w:val="24"/>
                <w:szCs w:val="24"/>
              </w:rPr>
            </w:pPr>
          </w:p>
        </w:tc>
        <w:tc>
          <w:tcPr>
            <w:tcW w:w="1701" w:type="dxa"/>
          </w:tcPr>
          <w:p w:rsidR="00A0283B" w:rsidRPr="00E87D65" w:rsidRDefault="00A0283B" w:rsidP="00E87D65">
            <w:pPr>
              <w:autoSpaceDE w:val="0"/>
              <w:autoSpaceDN w:val="0"/>
              <w:spacing w:before="50" w:line="230" w:lineRule="auto"/>
              <w:jc w:val="center"/>
              <w:rPr>
                <w:sz w:val="24"/>
                <w:szCs w:val="24"/>
              </w:rPr>
            </w:pPr>
            <w:r w:rsidRPr="00E87D65">
              <w:rPr>
                <w:rFonts w:ascii="Times New Roman" w:eastAsia="Times New Roman" w:hAnsi="Times New Roman"/>
                <w:color w:val="000000"/>
                <w:w w:val="97"/>
                <w:sz w:val="24"/>
                <w:szCs w:val="24"/>
              </w:rPr>
              <w:t>19.04.2023</w:t>
            </w:r>
          </w:p>
        </w:tc>
        <w:tc>
          <w:tcPr>
            <w:tcW w:w="3106" w:type="dxa"/>
          </w:tcPr>
          <w:p w:rsidR="00A0283B" w:rsidRPr="00E87D65" w:rsidRDefault="00A0283B" w:rsidP="00E87D65">
            <w:pPr>
              <w:autoSpaceDE w:val="0"/>
              <w:autoSpaceDN w:val="0"/>
              <w:spacing w:before="50" w:line="257" w:lineRule="auto"/>
              <w:ind w:left="44"/>
              <w:rPr>
                <w:sz w:val="24"/>
                <w:szCs w:val="24"/>
                <w:lang w:val="ru-RU"/>
              </w:rPr>
            </w:pPr>
            <w:r w:rsidRPr="00E87D65">
              <w:rPr>
                <w:rFonts w:ascii="Times New Roman" w:eastAsia="Times New Roman" w:hAnsi="Times New Roman"/>
                <w:color w:val="000000"/>
                <w:w w:val="97"/>
                <w:sz w:val="24"/>
                <w:szCs w:val="24"/>
                <w:lang w:val="ru-RU"/>
              </w:rPr>
              <w:t xml:space="preserve">Анализировать и </w:t>
            </w:r>
            <w:r w:rsidRPr="00E87D65">
              <w:rPr>
                <w:sz w:val="24"/>
                <w:szCs w:val="24"/>
                <w:lang w:val="ru-RU"/>
              </w:rPr>
              <w:br/>
            </w:r>
            <w:r w:rsidRPr="00E87D65">
              <w:rPr>
                <w:rFonts w:ascii="Times New Roman" w:eastAsia="Times New Roman" w:hAnsi="Times New Roman"/>
                <w:color w:val="000000"/>
                <w:w w:val="97"/>
                <w:sz w:val="24"/>
                <w:szCs w:val="24"/>
                <w:lang w:val="ru-RU"/>
              </w:rPr>
              <w:t xml:space="preserve">интерпретировать </w:t>
            </w:r>
            <w:r w:rsidRPr="00E87D65">
              <w:rPr>
                <w:sz w:val="24"/>
                <w:szCs w:val="24"/>
                <w:lang w:val="ru-RU"/>
              </w:rPr>
              <w:br/>
            </w:r>
            <w:r w:rsidRPr="00E87D65">
              <w:rPr>
                <w:rFonts w:ascii="Times New Roman" w:eastAsia="Times New Roman" w:hAnsi="Times New Roman"/>
                <w:color w:val="000000"/>
                <w:w w:val="97"/>
                <w:sz w:val="24"/>
                <w:szCs w:val="24"/>
                <w:lang w:val="ru-RU"/>
              </w:rPr>
              <w:t xml:space="preserve">фольклорные и </w:t>
            </w:r>
            <w:r w:rsidRPr="00E87D65">
              <w:rPr>
                <w:sz w:val="24"/>
                <w:szCs w:val="24"/>
                <w:lang w:val="ru-RU"/>
              </w:rPr>
              <w:br/>
            </w:r>
            <w:r w:rsidRPr="00E87D65">
              <w:rPr>
                <w:rFonts w:ascii="Times New Roman" w:eastAsia="Times New Roman" w:hAnsi="Times New Roman"/>
                <w:color w:val="000000"/>
                <w:w w:val="97"/>
                <w:sz w:val="24"/>
                <w:szCs w:val="24"/>
                <w:lang w:val="ru-RU"/>
              </w:rPr>
              <w:t xml:space="preserve">художественные тексты или их фрагменты </w:t>
            </w:r>
            <w:r w:rsidRPr="00E87D65">
              <w:rPr>
                <w:sz w:val="24"/>
                <w:szCs w:val="24"/>
                <w:lang w:val="ru-RU"/>
              </w:rPr>
              <w:br/>
            </w:r>
            <w:r w:rsidRPr="00E87D65">
              <w:rPr>
                <w:rFonts w:ascii="Times New Roman" w:eastAsia="Times New Roman" w:hAnsi="Times New Roman"/>
                <w:color w:val="000000"/>
                <w:w w:val="97"/>
                <w:sz w:val="24"/>
                <w:szCs w:val="24"/>
                <w:lang w:val="ru-RU"/>
              </w:rPr>
              <w:t xml:space="preserve">(народные и </w:t>
            </w:r>
            <w:r w:rsidRPr="00E87D65">
              <w:rPr>
                <w:sz w:val="24"/>
                <w:szCs w:val="24"/>
                <w:lang w:val="ru-RU"/>
              </w:rPr>
              <w:br/>
            </w:r>
            <w:r w:rsidRPr="00E87D65">
              <w:rPr>
                <w:rFonts w:ascii="Times New Roman" w:eastAsia="Times New Roman" w:hAnsi="Times New Roman"/>
                <w:color w:val="000000"/>
                <w:w w:val="97"/>
                <w:sz w:val="24"/>
                <w:szCs w:val="24"/>
                <w:lang w:val="ru-RU"/>
              </w:rPr>
              <w:t xml:space="preserve">литературные сказки, </w:t>
            </w:r>
            <w:r w:rsidRPr="00E87D65">
              <w:rPr>
                <w:sz w:val="24"/>
                <w:szCs w:val="24"/>
                <w:lang w:val="ru-RU"/>
              </w:rPr>
              <w:br/>
            </w:r>
            <w:r w:rsidRPr="00E87D65">
              <w:rPr>
                <w:rFonts w:ascii="Times New Roman" w:eastAsia="Times New Roman" w:hAnsi="Times New Roman"/>
                <w:color w:val="000000"/>
                <w:w w:val="97"/>
                <w:sz w:val="24"/>
                <w:szCs w:val="24"/>
                <w:lang w:val="ru-RU"/>
              </w:rPr>
              <w:t xml:space="preserve">рассказы, былины, </w:t>
            </w:r>
            <w:r w:rsidRPr="00E87D65">
              <w:rPr>
                <w:sz w:val="24"/>
                <w:szCs w:val="24"/>
                <w:lang w:val="ru-RU"/>
              </w:rPr>
              <w:br/>
            </w:r>
            <w:r w:rsidRPr="00E87D65">
              <w:rPr>
                <w:rFonts w:ascii="Times New Roman" w:eastAsia="Times New Roman" w:hAnsi="Times New Roman"/>
                <w:color w:val="000000"/>
                <w:w w:val="97"/>
                <w:sz w:val="24"/>
                <w:szCs w:val="24"/>
                <w:lang w:val="ru-RU"/>
              </w:rPr>
              <w:t xml:space="preserve">пословицы, загадки); </w:t>
            </w:r>
            <w:r w:rsidRPr="00E87D65">
              <w:rPr>
                <w:sz w:val="24"/>
                <w:szCs w:val="24"/>
                <w:lang w:val="ru-RU"/>
              </w:rPr>
              <w:br/>
            </w:r>
            <w:r w:rsidRPr="00E87D65">
              <w:rPr>
                <w:rFonts w:ascii="Times New Roman" w:eastAsia="Times New Roman" w:hAnsi="Times New Roman"/>
                <w:color w:val="000000"/>
                <w:w w:val="97"/>
                <w:sz w:val="24"/>
                <w:szCs w:val="24"/>
                <w:lang w:val="ru-RU"/>
              </w:rPr>
              <w:t xml:space="preserve">Участвовать в общении, демонстрируя владение интонацией; </w:t>
            </w:r>
            <w:r w:rsidRPr="00E87D65">
              <w:rPr>
                <w:sz w:val="24"/>
                <w:szCs w:val="24"/>
                <w:lang w:val="ru-RU"/>
              </w:rPr>
              <w:br/>
            </w:r>
            <w:r w:rsidRPr="00E87D65">
              <w:rPr>
                <w:rFonts w:ascii="Times New Roman" w:eastAsia="Times New Roman" w:hAnsi="Times New Roman"/>
                <w:color w:val="000000"/>
                <w:w w:val="97"/>
                <w:sz w:val="24"/>
                <w:szCs w:val="24"/>
                <w:lang w:val="ru-RU"/>
              </w:rPr>
              <w:t xml:space="preserve">Уместно использовать коммуникативные </w:t>
            </w:r>
            <w:r w:rsidRPr="00E87D65">
              <w:rPr>
                <w:sz w:val="24"/>
                <w:szCs w:val="24"/>
                <w:lang w:val="ru-RU"/>
              </w:rPr>
              <w:br/>
            </w:r>
            <w:r w:rsidRPr="00E87D65">
              <w:rPr>
                <w:rFonts w:ascii="Times New Roman" w:eastAsia="Times New Roman" w:hAnsi="Times New Roman"/>
                <w:color w:val="000000"/>
                <w:w w:val="97"/>
                <w:sz w:val="24"/>
                <w:szCs w:val="24"/>
                <w:lang w:val="ru-RU"/>
              </w:rPr>
              <w:t xml:space="preserve">стратегии и тактики </w:t>
            </w:r>
            <w:r w:rsidRPr="00E87D65">
              <w:rPr>
                <w:sz w:val="24"/>
                <w:szCs w:val="24"/>
                <w:lang w:val="ru-RU"/>
              </w:rPr>
              <w:br/>
            </w:r>
            <w:r w:rsidRPr="00E87D65">
              <w:rPr>
                <w:rFonts w:ascii="Times New Roman" w:eastAsia="Times New Roman" w:hAnsi="Times New Roman"/>
                <w:color w:val="000000"/>
                <w:w w:val="97"/>
                <w:sz w:val="24"/>
                <w:szCs w:val="24"/>
                <w:lang w:val="ru-RU"/>
              </w:rPr>
              <w:t xml:space="preserve">устного общения: </w:t>
            </w:r>
            <w:r w:rsidRPr="00E87D65">
              <w:rPr>
                <w:sz w:val="24"/>
                <w:szCs w:val="24"/>
                <w:lang w:val="ru-RU"/>
              </w:rPr>
              <w:br/>
            </w:r>
            <w:r w:rsidRPr="00E87D65">
              <w:rPr>
                <w:rFonts w:ascii="Times New Roman" w:eastAsia="Times New Roman" w:hAnsi="Times New Roman"/>
                <w:color w:val="000000"/>
                <w:w w:val="97"/>
                <w:sz w:val="24"/>
                <w:szCs w:val="24"/>
                <w:lang w:val="ru-RU"/>
              </w:rPr>
              <w:t xml:space="preserve">просьбу, принесение </w:t>
            </w:r>
            <w:r w:rsidRPr="00E87D65">
              <w:rPr>
                <w:sz w:val="24"/>
                <w:szCs w:val="24"/>
                <w:lang w:val="ru-RU"/>
              </w:rPr>
              <w:br/>
            </w:r>
            <w:r w:rsidRPr="00E87D65">
              <w:rPr>
                <w:rFonts w:ascii="Times New Roman" w:eastAsia="Times New Roman" w:hAnsi="Times New Roman"/>
                <w:color w:val="000000"/>
                <w:w w:val="97"/>
                <w:sz w:val="24"/>
                <w:szCs w:val="24"/>
                <w:lang w:val="ru-RU"/>
              </w:rPr>
              <w:t xml:space="preserve">извинений; </w:t>
            </w:r>
            <w:r w:rsidRPr="00E87D65">
              <w:rPr>
                <w:sz w:val="24"/>
                <w:szCs w:val="24"/>
                <w:lang w:val="ru-RU"/>
              </w:rPr>
              <w:br/>
            </w:r>
            <w:r w:rsidRPr="00E87D65">
              <w:rPr>
                <w:rFonts w:ascii="Times New Roman" w:eastAsia="Times New Roman" w:hAnsi="Times New Roman"/>
                <w:color w:val="000000"/>
                <w:w w:val="97"/>
                <w:sz w:val="24"/>
                <w:szCs w:val="24"/>
                <w:lang w:val="ru-RU"/>
              </w:rPr>
              <w:t xml:space="preserve">Инициировать диалог и поддерживать его, </w:t>
            </w:r>
            <w:r w:rsidRPr="00E87D65">
              <w:rPr>
                <w:sz w:val="24"/>
                <w:szCs w:val="24"/>
                <w:lang w:val="ru-RU"/>
              </w:rPr>
              <w:br/>
            </w:r>
            <w:r w:rsidRPr="00E87D65">
              <w:rPr>
                <w:rFonts w:ascii="Times New Roman" w:eastAsia="Times New Roman" w:hAnsi="Times New Roman"/>
                <w:color w:val="000000"/>
                <w:w w:val="97"/>
                <w:sz w:val="24"/>
                <w:szCs w:val="24"/>
                <w:lang w:val="ru-RU"/>
              </w:rPr>
              <w:t xml:space="preserve">сохранять инициативу в диалоге, завершать </w:t>
            </w:r>
            <w:r w:rsidRPr="00E87D65">
              <w:rPr>
                <w:sz w:val="24"/>
                <w:szCs w:val="24"/>
                <w:lang w:val="ru-RU"/>
              </w:rPr>
              <w:br/>
            </w:r>
            <w:r w:rsidRPr="00E87D65">
              <w:rPr>
                <w:rFonts w:ascii="Times New Roman" w:eastAsia="Times New Roman" w:hAnsi="Times New Roman"/>
                <w:color w:val="000000"/>
                <w:w w:val="97"/>
                <w:sz w:val="24"/>
                <w:szCs w:val="24"/>
                <w:lang w:val="ru-RU"/>
              </w:rPr>
              <w:t xml:space="preserve">диалог; </w:t>
            </w:r>
            <w:r w:rsidRPr="00E87D65">
              <w:rPr>
                <w:sz w:val="24"/>
                <w:szCs w:val="24"/>
                <w:lang w:val="ru-RU"/>
              </w:rPr>
              <w:br/>
            </w:r>
            <w:r w:rsidRPr="00E87D65">
              <w:rPr>
                <w:rFonts w:ascii="Times New Roman" w:eastAsia="Times New Roman" w:hAnsi="Times New Roman"/>
                <w:color w:val="000000"/>
                <w:w w:val="97"/>
                <w:sz w:val="24"/>
                <w:szCs w:val="24"/>
                <w:lang w:val="ru-RU"/>
              </w:rPr>
              <w:t xml:space="preserve">Применять правила </w:t>
            </w:r>
            <w:r w:rsidRPr="00E87D65">
              <w:rPr>
                <w:sz w:val="24"/>
                <w:szCs w:val="24"/>
                <w:lang w:val="ru-RU"/>
              </w:rPr>
              <w:br/>
            </w:r>
            <w:r w:rsidRPr="00E87D65">
              <w:rPr>
                <w:rFonts w:ascii="Times New Roman" w:eastAsia="Times New Roman" w:hAnsi="Times New Roman"/>
                <w:color w:val="000000"/>
                <w:w w:val="97"/>
                <w:sz w:val="24"/>
                <w:szCs w:val="24"/>
                <w:lang w:val="ru-RU"/>
              </w:rPr>
              <w:t xml:space="preserve">орфографии и </w:t>
            </w:r>
            <w:r w:rsidRPr="00E87D65">
              <w:rPr>
                <w:sz w:val="24"/>
                <w:szCs w:val="24"/>
                <w:lang w:val="ru-RU"/>
              </w:rPr>
              <w:br/>
            </w:r>
            <w:r w:rsidRPr="00E87D65">
              <w:rPr>
                <w:rFonts w:ascii="Times New Roman" w:eastAsia="Times New Roman" w:hAnsi="Times New Roman"/>
                <w:color w:val="000000"/>
                <w:w w:val="97"/>
                <w:sz w:val="24"/>
                <w:szCs w:val="24"/>
                <w:lang w:val="ru-RU"/>
              </w:rPr>
              <w:lastRenderedPageBreak/>
              <w:t>пунктуации на письме (в рамках изученного);</w:t>
            </w:r>
          </w:p>
        </w:tc>
        <w:tc>
          <w:tcPr>
            <w:tcW w:w="1173" w:type="dxa"/>
          </w:tcPr>
          <w:p w:rsidR="00A0283B" w:rsidRPr="00E87D65" w:rsidRDefault="00A0283B" w:rsidP="00E87D65">
            <w:pPr>
              <w:autoSpaceDE w:val="0"/>
              <w:autoSpaceDN w:val="0"/>
              <w:spacing w:before="50" w:line="245" w:lineRule="auto"/>
              <w:ind w:left="46" w:right="144"/>
              <w:rPr>
                <w:sz w:val="24"/>
                <w:szCs w:val="24"/>
              </w:rPr>
            </w:pPr>
            <w:r w:rsidRPr="00E87D65">
              <w:rPr>
                <w:rFonts w:ascii="Times New Roman" w:eastAsia="Times New Roman" w:hAnsi="Times New Roman"/>
                <w:color w:val="000000"/>
                <w:w w:val="97"/>
                <w:sz w:val="24"/>
                <w:szCs w:val="24"/>
              </w:rPr>
              <w:lastRenderedPageBreak/>
              <w:t>Практическаяработа;</w:t>
            </w:r>
          </w:p>
        </w:tc>
        <w:tc>
          <w:tcPr>
            <w:tcW w:w="2950" w:type="dxa"/>
          </w:tcPr>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rPr>
            </w:pPr>
            <w:r w:rsidRPr="00E87D65">
              <w:rPr>
                <w:rFonts w:ascii="Times New Roman" w:eastAsia="Times New Roman" w:hAnsi="Times New Roman"/>
                <w:color w:val="000000"/>
                <w:w w:val="97"/>
              </w:rPr>
              <w:t>https://yandex.ru/video/preview/?</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rPr>
            </w:pPr>
            <w:r w:rsidRPr="00E87D65">
              <w:rPr>
                <w:rFonts w:ascii="Times New Roman" w:eastAsia="Times New Roman" w:hAnsi="Times New Roman"/>
                <w:color w:val="000000"/>
                <w:w w:val="97"/>
              </w:rPr>
              <w:t xml:space="preserve">text=%D1%80%D0%B0%D0%B7%D0%B3%D0%BE%D0%B2%D0%BE%D1%80%D0%BD%D0%B0%D1%8F%20%D1%80%D0%B5%D1%87%D1%8C%20%D0%BF%D1%80%D0%BE%D1%81%D1%8C%D0%B1%D0%B0%20%D0%B8%D0%B7%D0%B2%D </w:t>
            </w:r>
          </w:p>
          <w:p w:rsidR="00A0283B"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rPr>
              <w:t>reqid=1660568613677304-16607159445355195268-sas6-5249-73e-sas-l7-balancer-8080-BAL-4741&amp;from_type=vast&amp;filmId=16536768783705349848</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p>
        </w:tc>
      </w:tr>
      <w:tr w:rsidR="00A0283B" w:rsidRPr="00E87D65" w:rsidTr="00A0283B">
        <w:tc>
          <w:tcPr>
            <w:tcW w:w="56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lastRenderedPageBreak/>
              <w:t>3.5.</w:t>
            </w:r>
          </w:p>
        </w:tc>
        <w:tc>
          <w:tcPr>
            <w:tcW w:w="2241" w:type="dxa"/>
            <w:gridSpan w:val="2"/>
          </w:tcPr>
          <w:p w:rsidR="00A0283B" w:rsidRPr="00E87D65" w:rsidRDefault="00A0283B" w:rsidP="00E87D65">
            <w:pPr>
              <w:autoSpaceDE w:val="0"/>
              <w:autoSpaceDN w:val="0"/>
              <w:spacing w:before="48" w:line="245" w:lineRule="auto"/>
              <w:ind w:right="144"/>
              <w:jc w:val="center"/>
              <w:rPr>
                <w:sz w:val="24"/>
                <w:szCs w:val="24"/>
              </w:rPr>
            </w:pPr>
            <w:r w:rsidRPr="00E87D65">
              <w:rPr>
                <w:rFonts w:ascii="Times New Roman" w:eastAsia="Times New Roman" w:hAnsi="Times New Roman"/>
                <w:b/>
                <w:color w:val="000000"/>
                <w:w w:val="97"/>
                <w:sz w:val="24"/>
                <w:szCs w:val="24"/>
              </w:rPr>
              <w:t>Официально-</w:t>
            </w:r>
            <w:r w:rsidRPr="00E87D65">
              <w:rPr>
                <w:sz w:val="24"/>
                <w:szCs w:val="24"/>
              </w:rPr>
              <w:br/>
            </w:r>
            <w:r w:rsidRPr="00E87D65">
              <w:rPr>
                <w:rFonts w:ascii="Times New Roman" w:eastAsia="Times New Roman" w:hAnsi="Times New Roman"/>
                <w:b/>
                <w:color w:val="000000"/>
                <w:w w:val="97"/>
                <w:sz w:val="24"/>
                <w:szCs w:val="24"/>
              </w:rPr>
              <w:t>деловойстиль.</w:t>
            </w:r>
          </w:p>
          <w:p w:rsidR="00A0283B" w:rsidRPr="00E87D65" w:rsidRDefault="00A0283B" w:rsidP="00E87D65">
            <w:pPr>
              <w:autoSpaceDE w:val="0"/>
              <w:autoSpaceDN w:val="0"/>
              <w:spacing w:before="12" w:line="230" w:lineRule="auto"/>
              <w:ind w:left="46"/>
              <w:rPr>
                <w:sz w:val="24"/>
                <w:szCs w:val="24"/>
              </w:rPr>
            </w:pPr>
            <w:r w:rsidRPr="00E87D65">
              <w:rPr>
                <w:rFonts w:ascii="Times New Roman" w:eastAsia="Times New Roman" w:hAnsi="Times New Roman"/>
                <w:b/>
                <w:color w:val="000000"/>
                <w:w w:val="97"/>
                <w:sz w:val="24"/>
                <w:szCs w:val="24"/>
              </w:rPr>
              <w:t>Объявление</w:t>
            </w:r>
          </w:p>
        </w:tc>
        <w:tc>
          <w:tcPr>
            <w:tcW w:w="699" w:type="dxa"/>
          </w:tcPr>
          <w:p w:rsidR="00A0283B" w:rsidRPr="00E87D65" w:rsidRDefault="00A0283B" w:rsidP="00E87D65">
            <w:pPr>
              <w:autoSpaceDE w:val="0"/>
              <w:autoSpaceDN w:val="0"/>
              <w:spacing w:before="48" w:line="230" w:lineRule="auto"/>
              <w:ind w:left="46"/>
              <w:rPr>
                <w:sz w:val="24"/>
                <w:szCs w:val="24"/>
              </w:rPr>
            </w:pPr>
            <w:r w:rsidRPr="00E87D65">
              <w:rPr>
                <w:rFonts w:ascii="Times New Roman" w:eastAsia="Times New Roman" w:hAnsi="Times New Roman"/>
                <w:color w:val="000000"/>
                <w:w w:val="97"/>
                <w:sz w:val="24"/>
                <w:szCs w:val="24"/>
              </w:rPr>
              <w:t>0.5</w:t>
            </w:r>
          </w:p>
        </w:tc>
        <w:tc>
          <w:tcPr>
            <w:tcW w:w="1002" w:type="dxa"/>
          </w:tcPr>
          <w:p w:rsidR="00A0283B" w:rsidRPr="00E87D65" w:rsidRDefault="00A0283B" w:rsidP="00E87D65">
            <w:pPr>
              <w:rPr>
                <w:sz w:val="24"/>
                <w:szCs w:val="24"/>
              </w:rPr>
            </w:pPr>
          </w:p>
        </w:tc>
        <w:tc>
          <w:tcPr>
            <w:tcW w:w="992" w:type="dxa"/>
          </w:tcPr>
          <w:p w:rsidR="00A0283B" w:rsidRPr="00E87D65" w:rsidRDefault="00A0283B" w:rsidP="00E87D65">
            <w:pPr>
              <w:rPr>
                <w:sz w:val="24"/>
                <w:szCs w:val="24"/>
              </w:rPr>
            </w:pPr>
          </w:p>
        </w:tc>
        <w:tc>
          <w:tcPr>
            <w:tcW w:w="170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t>20.04.2023</w:t>
            </w:r>
          </w:p>
        </w:tc>
        <w:tc>
          <w:tcPr>
            <w:tcW w:w="3106" w:type="dxa"/>
          </w:tcPr>
          <w:p w:rsidR="00A0283B" w:rsidRPr="00E87D65" w:rsidRDefault="00A0283B" w:rsidP="00E87D65">
            <w:pPr>
              <w:autoSpaceDE w:val="0"/>
              <w:autoSpaceDN w:val="0"/>
              <w:spacing w:before="48" w:line="254" w:lineRule="auto"/>
              <w:ind w:left="44"/>
              <w:rPr>
                <w:sz w:val="24"/>
                <w:szCs w:val="24"/>
                <w:lang w:val="ru-RU"/>
              </w:rPr>
            </w:pPr>
            <w:r w:rsidRPr="00E87D65">
              <w:rPr>
                <w:rFonts w:ascii="Times New Roman" w:eastAsia="Times New Roman" w:hAnsi="Times New Roman"/>
                <w:color w:val="000000"/>
                <w:w w:val="97"/>
                <w:sz w:val="24"/>
                <w:szCs w:val="24"/>
                <w:lang w:val="ru-RU"/>
              </w:rPr>
              <w:t xml:space="preserve">Анализировать и </w:t>
            </w:r>
            <w:r w:rsidRPr="00E87D65">
              <w:rPr>
                <w:sz w:val="24"/>
                <w:szCs w:val="24"/>
                <w:lang w:val="ru-RU"/>
              </w:rPr>
              <w:br/>
            </w:r>
            <w:r w:rsidRPr="00E87D65">
              <w:rPr>
                <w:rFonts w:ascii="Times New Roman" w:eastAsia="Times New Roman" w:hAnsi="Times New Roman"/>
                <w:color w:val="000000"/>
                <w:w w:val="97"/>
                <w:sz w:val="24"/>
                <w:szCs w:val="24"/>
                <w:lang w:val="ru-RU"/>
              </w:rPr>
              <w:t xml:space="preserve">интерпретировать </w:t>
            </w:r>
            <w:r w:rsidRPr="00E87D65">
              <w:rPr>
                <w:sz w:val="24"/>
                <w:szCs w:val="24"/>
                <w:lang w:val="ru-RU"/>
              </w:rPr>
              <w:br/>
            </w:r>
            <w:r w:rsidRPr="00E87D65">
              <w:rPr>
                <w:rFonts w:ascii="Times New Roman" w:eastAsia="Times New Roman" w:hAnsi="Times New Roman"/>
                <w:color w:val="000000"/>
                <w:w w:val="97"/>
                <w:sz w:val="24"/>
                <w:szCs w:val="24"/>
                <w:lang w:val="ru-RU"/>
              </w:rPr>
              <w:t xml:space="preserve">тексты; </w:t>
            </w:r>
            <w:r w:rsidRPr="00E87D65">
              <w:rPr>
                <w:sz w:val="24"/>
                <w:szCs w:val="24"/>
                <w:lang w:val="ru-RU"/>
              </w:rPr>
              <w:br/>
            </w:r>
            <w:r w:rsidRPr="00E87D65">
              <w:rPr>
                <w:rFonts w:ascii="Times New Roman" w:eastAsia="Times New Roman" w:hAnsi="Times New Roman"/>
                <w:color w:val="000000"/>
                <w:w w:val="97"/>
                <w:sz w:val="24"/>
                <w:szCs w:val="24"/>
                <w:lang w:val="ru-RU"/>
              </w:rPr>
              <w:t xml:space="preserve">или их фрагменты; </w:t>
            </w:r>
            <w:r w:rsidRPr="00E87D65">
              <w:rPr>
                <w:sz w:val="24"/>
                <w:szCs w:val="24"/>
                <w:lang w:val="ru-RU"/>
              </w:rPr>
              <w:br/>
            </w:r>
            <w:r w:rsidRPr="00E87D65">
              <w:rPr>
                <w:rFonts w:ascii="Times New Roman" w:eastAsia="Times New Roman" w:hAnsi="Times New Roman"/>
                <w:color w:val="000000"/>
                <w:w w:val="97"/>
                <w:sz w:val="24"/>
                <w:szCs w:val="24"/>
                <w:lang w:val="ru-RU"/>
              </w:rPr>
              <w:t xml:space="preserve">Создавать тексты </w:t>
            </w:r>
            <w:r w:rsidRPr="00E87D65">
              <w:rPr>
                <w:sz w:val="24"/>
                <w:szCs w:val="24"/>
                <w:lang w:val="ru-RU"/>
              </w:rPr>
              <w:br/>
            </w:r>
            <w:r w:rsidRPr="00E87D65">
              <w:rPr>
                <w:rFonts w:ascii="Times New Roman" w:eastAsia="Times New Roman" w:hAnsi="Times New Roman"/>
                <w:color w:val="000000"/>
                <w:w w:val="97"/>
                <w:sz w:val="24"/>
                <w:szCs w:val="24"/>
                <w:lang w:val="ru-RU"/>
              </w:rPr>
              <w:t xml:space="preserve">объявлений в устной и; письменной форме с </w:t>
            </w:r>
            <w:r w:rsidRPr="00E87D65">
              <w:rPr>
                <w:sz w:val="24"/>
                <w:szCs w:val="24"/>
                <w:lang w:val="ru-RU"/>
              </w:rPr>
              <w:br/>
            </w:r>
            <w:r w:rsidRPr="00E87D65">
              <w:rPr>
                <w:rFonts w:ascii="Times New Roman" w:eastAsia="Times New Roman" w:hAnsi="Times New Roman"/>
                <w:color w:val="000000"/>
                <w:w w:val="97"/>
                <w:sz w:val="24"/>
                <w:szCs w:val="24"/>
                <w:lang w:val="ru-RU"/>
              </w:rPr>
              <w:t xml:space="preserve">учётом речевой; </w:t>
            </w:r>
            <w:r w:rsidRPr="00E87D65">
              <w:rPr>
                <w:sz w:val="24"/>
                <w:szCs w:val="24"/>
                <w:lang w:val="ru-RU"/>
              </w:rPr>
              <w:br/>
            </w:r>
            <w:r w:rsidRPr="00E87D65">
              <w:rPr>
                <w:rFonts w:ascii="Times New Roman" w:eastAsia="Times New Roman" w:hAnsi="Times New Roman"/>
                <w:color w:val="000000"/>
                <w:w w:val="97"/>
                <w:sz w:val="24"/>
                <w:szCs w:val="24"/>
                <w:lang w:val="ru-RU"/>
              </w:rPr>
              <w:t>ситуации;;</w:t>
            </w:r>
          </w:p>
        </w:tc>
        <w:tc>
          <w:tcPr>
            <w:tcW w:w="1173" w:type="dxa"/>
          </w:tcPr>
          <w:p w:rsidR="00A0283B" w:rsidRPr="00E87D65" w:rsidRDefault="00A0283B" w:rsidP="00E87D65">
            <w:pPr>
              <w:autoSpaceDE w:val="0"/>
              <w:autoSpaceDN w:val="0"/>
              <w:spacing w:before="48" w:line="247" w:lineRule="auto"/>
              <w:ind w:left="46" w:right="144"/>
              <w:rPr>
                <w:sz w:val="24"/>
                <w:szCs w:val="24"/>
              </w:rPr>
            </w:pPr>
            <w:r w:rsidRPr="00E87D65">
              <w:rPr>
                <w:rFonts w:ascii="Times New Roman" w:eastAsia="Times New Roman" w:hAnsi="Times New Roman"/>
                <w:color w:val="000000"/>
                <w:w w:val="97"/>
                <w:sz w:val="24"/>
                <w:szCs w:val="24"/>
              </w:rPr>
              <w:t xml:space="preserve">Практическаяработа; </w:t>
            </w:r>
            <w:r w:rsidRPr="00E87D65">
              <w:rPr>
                <w:sz w:val="24"/>
                <w:szCs w:val="24"/>
              </w:rPr>
              <w:br/>
            </w:r>
            <w:r w:rsidRPr="00E87D65">
              <w:rPr>
                <w:rFonts w:ascii="Times New Roman" w:eastAsia="Times New Roman" w:hAnsi="Times New Roman"/>
                <w:color w:val="000000"/>
                <w:w w:val="97"/>
                <w:sz w:val="24"/>
                <w:szCs w:val="24"/>
              </w:rPr>
              <w:t>;</w:t>
            </w:r>
          </w:p>
        </w:tc>
        <w:tc>
          <w:tcPr>
            <w:tcW w:w="2950" w:type="dxa"/>
          </w:tcPr>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 xml:space="preserve">Официально-деловой стиль речи - </w:t>
            </w:r>
            <w:r w:rsidRPr="00E87D65">
              <w:rPr>
                <w:rFonts w:ascii="Times New Roman" w:eastAsia="Times New Roman" w:hAnsi="Times New Roman"/>
                <w:color w:val="000000"/>
                <w:w w:val="97"/>
              </w:rPr>
              <w:t>https</w:t>
            </w:r>
            <w:r w:rsidRPr="00E87D65">
              <w:rPr>
                <w:rFonts w:ascii="Times New Roman" w:eastAsia="Times New Roman" w:hAnsi="Times New Roman"/>
                <w:color w:val="000000"/>
                <w:w w:val="97"/>
                <w:lang w:val="ru-RU"/>
              </w:rPr>
              <w:t>://</w:t>
            </w:r>
            <w:r w:rsidRPr="00E87D65">
              <w:rPr>
                <w:rFonts w:ascii="Times New Roman" w:eastAsia="Times New Roman" w:hAnsi="Times New Roman"/>
                <w:color w:val="000000"/>
                <w:w w:val="97"/>
              </w:rPr>
              <w:t>www</w:t>
            </w:r>
            <w:r w:rsidRPr="00E87D65">
              <w:rPr>
                <w:rFonts w:ascii="Times New Roman" w:eastAsia="Times New Roman" w:hAnsi="Times New Roman"/>
                <w:color w:val="000000"/>
                <w:w w:val="97"/>
                <w:lang w:val="ru-RU"/>
              </w:rPr>
              <w:t>.</w:t>
            </w:r>
            <w:r w:rsidRPr="00E87D65">
              <w:rPr>
                <w:rFonts w:ascii="Times New Roman" w:eastAsia="Times New Roman" w:hAnsi="Times New Roman"/>
                <w:color w:val="000000"/>
                <w:w w:val="97"/>
              </w:rPr>
              <w:t>youtube</w:t>
            </w:r>
            <w:r w:rsidRPr="00E87D65">
              <w:rPr>
                <w:rFonts w:ascii="Times New Roman" w:eastAsia="Times New Roman" w:hAnsi="Times New Roman"/>
                <w:color w:val="000000"/>
                <w:w w:val="97"/>
                <w:lang w:val="ru-RU"/>
              </w:rPr>
              <w:t>.</w:t>
            </w:r>
            <w:r w:rsidRPr="00E87D65">
              <w:rPr>
                <w:rFonts w:ascii="Times New Roman" w:eastAsia="Times New Roman" w:hAnsi="Times New Roman"/>
                <w:color w:val="000000"/>
                <w:w w:val="97"/>
              </w:rPr>
              <w:t>com</w:t>
            </w:r>
            <w:r w:rsidRPr="00E87D65">
              <w:rPr>
                <w:rFonts w:ascii="Times New Roman" w:eastAsia="Times New Roman" w:hAnsi="Times New Roman"/>
                <w:color w:val="000000"/>
                <w:w w:val="97"/>
                <w:lang w:val="ru-RU"/>
              </w:rPr>
              <w:t>/</w:t>
            </w:r>
            <w:r w:rsidRPr="00E87D65">
              <w:rPr>
                <w:rFonts w:ascii="Times New Roman" w:eastAsia="Times New Roman" w:hAnsi="Times New Roman"/>
                <w:color w:val="000000"/>
                <w:w w:val="97"/>
              </w:rPr>
              <w:t>watch</w:t>
            </w:r>
            <w:r w:rsidRPr="00E87D65">
              <w:rPr>
                <w:rFonts w:ascii="Times New Roman" w:eastAsia="Times New Roman" w:hAnsi="Times New Roman"/>
                <w:color w:val="000000"/>
                <w:w w:val="97"/>
                <w:lang w:val="ru-RU"/>
              </w:rPr>
              <w:t xml:space="preserve">? </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rPr>
            </w:pPr>
            <w:r w:rsidRPr="00E87D65">
              <w:rPr>
                <w:rFonts w:ascii="Times New Roman" w:eastAsia="Times New Roman" w:hAnsi="Times New Roman"/>
                <w:color w:val="000000"/>
                <w:w w:val="97"/>
              </w:rPr>
              <w:t>v=3epyueai2e8</w:t>
            </w:r>
          </w:p>
        </w:tc>
      </w:tr>
      <w:tr w:rsidR="00A0283B" w:rsidRPr="00E87D65" w:rsidTr="00A0283B">
        <w:tc>
          <w:tcPr>
            <w:tcW w:w="56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t>3.6.</w:t>
            </w:r>
          </w:p>
        </w:tc>
        <w:tc>
          <w:tcPr>
            <w:tcW w:w="2241" w:type="dxa"/>
            <w:gridSpan w:val="2"/>
          </w:tcPr>
          <w:p w:rsidR="00A0283B" w:rsidRPr="00E87D65" w:rsidRDefault="00A0283B" w:rsidP="00E87D65">
            <w:pPr>
              <w:autoSpaceDE w:val="0"/>
              <w:autoSpaceDN w:val="0"/>
              <w:spacing w:before="48" w:line="252" w:lineRule="auto"/>
              <w:ind w:left="46" w:right="144"/>
              <w:rPr>
                <w:sz w:val="24"/>
                <w:szCs w:val="24"/>
                <w:lang w:val="ru-RU"/>
              </w:rPr>
            </w:pPr>
            <w:r w:rsidRPr="00E87D65">
              <w:rPr>
                <w:rFonts w:ascii="Times New Roman" w:eastAsia="Times New Roman" w:hAnsi="Times New Roman"/>
                <w:b/>
                <w:color w:val="000000"/>
                <w:w w:val="97"/>
                <w:sz w:val="24"/>
                <w:szCs w:val="24"/>
                <w:lang w:val="ru-RU"/>
              </w:rPr>
              <w:t xml:space="preserve">Научно-учебный подстиль. План ответа на уроке, план </w:t>
            </w:r>
            <w:r w:rsidRPr="00E87D65">
              <w:rPr>
                <w:sz w:val="24"/>
                <w:szCs w:val="24"/>
                <w:lang w:val="ru-RU"/>
              </w:rPr>
              <w:br/>
            </w:r>
            <w:r w:rsidRPr="00E87D65">
              <w:rPr>
                <w:rFonts w:ascii="Times New Roman" w:eastAsia="Times New Roman" w:hAnsi="Times New Roman"/>
                <w:b/>
                <w:color w:val="000000"/>
                <w:w w:val="97"/>
                <w:sz w:val="24"/>
                <w:szCs w:val="24"/>
                <w:lang w:val="ru-RU"/>
              </w:rPr>
              <w:t>текста</w:t>
            </w:r>
          </w:p>
        </w:tc>
        <w:tc>
          <w:tcPr>
            <w:tcW w:w="699" w:type="dxa"/>
          </w:tcPr>
          <w:p w:rsidR="00A0283B" w:rsidRPr="00E87D65" w:rsidRDefault="00A0283B" w:rsidP="00E87D65">
            <w:pPr>
              <w:autoSpaceDE w:val="0"/>
              <w:autoSpaceDN w:val="0"/>
              <w:spacing w:before="48" w:line="230" w:lineRule="auto"/>
              <w:ind w:left="46"/>
              <w:rPr>
                <w:sz w:val="24"/>
                <w:szCs w:val="24"/>
              </w:rPr>
            </w:pPr>
            <w:r w:rsidRPr="00E87D65">
              <w:rPr>
                <w:rFonts w:ascii="Times New Roman" w:eastAsia="Times New Roman" w:hAnsi="Times New Roman"/>
                <w:color w:val="000000"/>
                <w:w w:val="97"/>
                <w:sz w:val="24"/>
                <w:szCs w:val="24"/>
              </w:rPr>
              <w:t>1</w:t>
            </w:r>
          </w:p>
        </w:tc>
        <w:tc>
          <w:tcPr>
            <w:tcW w:w="1002" w:type="dxa"/>
          </w:tcPr>
          <w:p w:rsidR="00A0283B" w:rsidRPr="00E87D65" w:rsidRDefault="00A0283B" w:rsidP="00E87D65">
            <w:pPr>
              <w:rPr>
                <w:sz w:val="24"/>
                <w:szCs w:val="24"/>
              </w:rPr>
            </w:pPr>
          </w:p>
        </w:tc>
        <w:tc>
          <w:tcPr>
            <w:tcW w:w="992" w:type="dxa"/>
          </w:tcPr>
          <w:p w:rsidR="00A0283B" w:rsidRPr="00E87D65" w:rsidRDefault="00A0283B" w:rsidP="00E87D65">
            <w:pPr>
              <w:rPr>
                <w:sz w:val="24"/>
                <w:szCs w:val="24"/>
              </w:rPr>
            </w:pPr>
          </w:p>
        </w:tc>
        <w:tc>
          <w:tcPr>
            <w:tcW w:w="170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t>26.04.2023</w:t>
            </w:r>
          </w:p>
        </w:tc>
        <w:tc>
          <w:tcPr>
            <w:tcW w:w="3106" w:type="dxa"/>
          </w:tcPr>
          <w:p w:rsidR="00A0283B" w:rsidRPr="00E87D65" w:rsidRDefault="00A0283B" w:rsidP="00E87D65">
            <w:pPr>
              <w:autoSpaceDE w:val="0"/>
              <w:autoSpaceDN w:val="0"/>
              <w:spacing w:before="48" w:line="254" w:lineRule="auto"/>
              <w:ind w:left="44"/>
              <w:rPr>
                <w:sz w:val="24"/>
                <w:szCs w:val="24"/>
                <w:lang w:val="ru-RU"/>
              </w:rPr>
            </w:pPr>
            <w:r w:rsidRPr="00E87D65">
              <w:rPr>
                <w:rFonts w:ascii="Times New Roman" w:eastAsia="Times New Roman" w:hAnsi="Times New Roman"/>
                <w:color w:val="000000"/>
                <w:w w:val="97"/>
                <w:sz w:val="24"/>
                <w:szCs w:val="24"/>
                <w:lang w:val="ru-RU"/>
              </w:rPr>
              <w:t xml:space="preserve">Составлять планы </w:t>
            </w:r>
            <w:r w:rsidRPr="00E87D65">
              <w:rPr>
                <w:sz w:val="24"/>
                <w:szCs w:val="24"/>
                <w:lang w:val="ru-RU"/>
              </w:rPr>
              <w:br/>
            </w:r>
            <w:r w:rsidRPr="00E87D65">
              <w:rPr>
                <w:rFonts w:ascii="Times New Roman" w:eastAsia="Times New Roman" w:hAnsi="Times New Roman"/>
                <w:color w:val="000000"/>
                <w:w w:val="97"/>
                <w:sz w:val="24"/>
                <w:szCs w:val="24"/>
                <w:lang w:val="ru-RU"/>
              </w:rPr>
              <w:t xml:space="preserve">разных видов: план; </w:t>
            </w:r>
            <w:r w:rsidRPr="00E87D65">
              <w:rPr>
                <w:sz w:val="24"/>
                <w:szCs w:val="24"/>
                <w:lang w:val="ru-RU"/>
              </w:rPr>
              <w:br/>
            </w:r>
            <w:r w:rsidRPr="00E87D65">
              <w:rPr>
                <w:rFonts w:ascii="Times New Roman" w:eastAsia="Times New Roman" w:hAnsi="Times New Roman"/>
                <w:color w:val="000000"/>
                <w:w w:val="97"/>
                <w:sz w:val="24"/>
                <w:szCs w:val="24"/>
                <w:lang w:val="ru-RU"/>
              </w:rPr>
              <w:t xml:space="preserve">устного ответа на уроке; план; </w:t>
            </w:r>
            <w:r w:rsidRPr="00E87D65">
              <w:rPr>
                <w:sz w:val="24"/>
                <w:szCs w:val="24"/>
                <w:lang w:val="ru-RU"/>
              </w:rPr>
              <w:br/>
            </w:r>
            <w:r w:rsidRPr="00E87D65">
              <w:rPr>
                <w:rFonts w:ascii="Times New Roman" w:eastAsia="Times New Roman" w:hAnsi="Times New Roman"/>
                <w:color w:val="000000"/>
                <w:w w:val="97"/>
                <w:sz w:val="24"/>
                <w:szCs w:val="24"/>
                <w:lang w:val="ru-RU"/>
              </w:rPr>
              <w:t xml:space="preserve">прочитанного текста; </w:t>
            </w:r>
            <w:r w:rsidRPr="00E87D65">
              <w:rPr>
                <w:sz w:val="24"/>
                <w:szCs w:val="24"/>
                <w:lang w:val="ru-RU"/>
              </w:rPr>
              <w:br/>
            </w:r>
            <w:r w:rsidRPr="00E87D65">
              <w:rPr>
                <w:rFonts w:ascii="Times New Roman" w:eastAsia="Times New Roman" w:hAnsi="Times New Roman"/>
                <w:color w:val="000000"/>
                <w:w w:val="97"/>
                <w:sz w:val="24"/>
                <w:szCs w:val="24"/>
                <w:lang w:val="ru-RU"/>
              </w:rPr>
              <w:t xml:space="preserve">Применять правила </w:t>
            </w:r>
            <w:r w:rsidRPr="00E87D65">
              <w:rPr>
                <w:sz w:val="24"/>
                <w:szCs w:val="24"/>
                <w:lang w:val="ru-RU"/>
              </w:rPr>
              <w:br/>
            </w:r>
            <w:r w:rsidRPr="00E87D65">
              <w:rPr>
                <w:rFonts w:ascii="Times New Roman" w:eastAsia="Times New Roman" w:hAnsi="Times New Roman"/>
                <w:color w:val="000000"/>
                <w:w w:val="97"/>
                <w:sz w:val="24"/>
                <w:szCs w:val="24"/>
                <w:lang w:val="ru-RU"/>
              </w:rPr>
              <w:t xml:space="preserve">орфографии и; </w:t>
            </w:r>
            <w:r w:rsidRPr="00E87D65">
              <w:rPr>
                <w:sz w:val="24"/>
                <w:szCs w:val="24"/>
                <w:lang w:val="ru-RU"/>
              </w:rPr>
              <w:br/>
            </w:r>
            <w:r w:rsidRPr="00E87D65">
              <w:rPr>
                <w:rFonts w:ascii="Times New Roman" w:eastAsia="Times New Roman" w:hAnsi="Times New Roman"/>
                <w:color w:val="000000"/>
                <w:w w:val="97"/>
                <w:sz w:val="24"/>
                <w:szCs w:val="24"/>
                <w:lang w:val="ru-RU"/>
              </w:rPr>
              <w:t xml:space="preserve">пунктуации на письме (в рамках; </w:t>
            </w:r>
            <w:r w:rsidRPr="00E87D65">
              <w:rPr>
                <w:sz w:val="24"/>
                <w:szCs w:val="24"/>
                <w:lang w:val="ru-RU"/>
              </w:rPr>
              <w:br/>
            </w:r>
            <w:r w:rsidRPr="00E87D65">
              <w:rPr>
                <w:rFonts w:ascii="Times New Roman" w:eastAsia="Times New Roman" w:hAnsi="Times New Roman"/>
                <w:color w:val="000000"/>
                <w:w w:val="97"/>
                <w:sz w:val="24"/>
                <w:szCs w:val="24"/>
                <w:lang w:val="ru-RU"/>
              </w:rPr>
              <w:t>изученного);;</w:t>
            </w:r>
          </w:p>
        </w:tc>
        <w:tc>
          <w:tcPr>
            <w:tcW w:w="1173" w:type="dxa"/>
          </w:tcPr>
          <w:p w:rsidR="00A0283B" w:rsidRPr="00E87D65" w:rsidRDefault="00A0283B" w:rsidP="00E87D65">
            <w:pPr>
              <w:autoSpaceDE w:val="0"/>
              <w:autoSpaceDN w:val="0"/>
              <w:spacing w:before="48" w:line="247" w:lineRule="auto"/>
              <w:ind w:left="46" w:right="144"/>
              <w:rPr>
                <w:sz w:val="24"/>
                <w:szCs w:val="24"/>
              </w:rPr>
            </w:pPr>
            <w:r w:rsidRPr="00E87D65">
              <w:rPr>
                <w:rFonts w:ascii="Times New Roman" w:eastAsia="Times New Roman" w:hAnsi="Times New Roman"/>
                <w:color w:val="000000"/>
                <w:w w:val="97"/>
                <w:sz w:val="24"/>
                <w:szCs w:val="24"/>
              </w:rPr>
              <w:t xml:space="preserve">Практическаяработа; </w:t>
            </w:r>
            <w:r w:rsidRPr="00E87D65">
              <w:rPr>
                <w:sz w:val="24"/>
                <w:szCs w:val="24"/>
              </w:rPr>
              <w:br/>
            </w:r>
            <w:r w:rsidRPr="00E87D65">
              <w:rPr>
                <w:rFonts w:ascii="Times New Roman" w:eastAsia="Times New Roman" w:hAnsi="Times New Roman"/>
                <w:color w:val="000000"/>
                <w:w w:val="97"/>
                <w:sz w:val="24"/>
                <w:szCs w:val="24"/>
              </w:rPr>
              <w:t>;</w:t>
            </w:r>
          </w:p>
        </w:tc>
        <w:tc>
          <w:tcPr>
            <w:tcW w:w="2950" w:type="dxa"/>
          </w:tcPr>
          <w:p w:rsidR="00A0283B" w:rsidRPr="00E87D65" w:rsidRDefault="00A0283B" w:rsidP="005C7BCE">
            <w:pPr>
              <w:autoSpaceDE w:val="0"/>
              <w:autoSpaceDN w:val="0"/>
              <w:spacing w:before="48" w:line="230" w:lineRule="auto"/>
              <w:ind w:left="44"/>
              <w:rPr>
                <w:rFonts w:ascii="Times New Roman" w:eastAsia="Times New Roman" w:hAnsi="Times New Roman"/>
                <w:color w:val="000000"/>
                <w:w w:val="97"/>
              </w:rPr>
            </w:pPr>
            <w:r w:rsidRPr="00E87D65">
              <w:rPr>
                <w:rFonts w:ascii="Times New Roman" w:eastAsia="Times New Roman" w:hAnsi="Times New Roman"/>
                <w:color w:val="000000"/>
                <w:w w:val="97"/>
              </w:rPr>
              <w:t>https://helpiks.su/1-4027.html</w:t>
            </w:r>
          </w:p>
        </w:tc>
      </w:tr>
      <w:tr w:rsidR="00A0283B" w:rsidRPr="00E87D65" w:rsidTr="00A0283B">
        <w:tc>
          <w:tcPr>
            <w:tcW w:w="56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t>3.7.</w:t>
            </w:r>
          </w:p>
        </w:tc>
        <w:tc>
          <w:tcPr>
            <w:tcW w:w="2241" w:type="dxa"/>
            <w:gridSpan w:val="2"/>
          </w:tcPr>
          <w:p w:rsidR="00A0283B" w:rsidRPr="00E87D65" w:rsidRDefault="00A0283B" w:rsidP="00E87D65">
            <w:pPr>
              <w:autoSpaceDE w:val="0"/>
              <w:autoSpaceDN w:val="0"/>
              <w:spacing w:before="48" w:line="245" w:lineRule="auto"/>
              <w:ind w:left="46"/>
              <w:rPr>
                <w:sz w:val="24"/>
                <w:szCs w:val="24"/>
              </w:rPr>
            </w:pPr>
            <w:r w:rsidRPr="00E87D65">
              <w:rPr>
                <w:rFonts w:ascii="Times New Roman" w:eastAsia="Times New Roman" w:hAnsi="Times New Roman"/>
                <w:b/>
                <w:color w:val="000000"/>
                <w:w w:val="97"/>
                <w:sz w:val="24"/>
                <w:szCs w:val="24"/>
              </w:rPr>
              <w:t>Публицистическийстиль.</w:t>
            </w:r>
          </w:p>
          <w:p w:rsidR="00A0283B" w:rsidRPr="00E87D65" w:rsidRDefault="00A0283B" w:rsidP="00E87D65">
            <w:pPr>
              <w:autoSpaceDE w:val="0"/>
              <w:autoSpaceDN w:val="0"/>
              <w:spacing w:before="12" w:line="245" w:lineRule="auto"/>
              <w:ind w:left="46" w:right="288"/>
              <w:rPr>
                <w:sz w:val="24"/>
                <w:szCs w:val="24"/>
              </w:rPr>
            </w:pPr>
            <w:r w:rsidRPr="00E87D65">
              <w:rPr>
                <w:rFonts w:ascii="Times New Roman" w:eastAsia="Times New Roman" w:hAnsi="Times New Roman"/>
                <w:b/>
                <w:color w:val="000000"/>
                <w:w w:val="97"/>
                <w:sz w:val="24"/>
                <w:szCs w:val="24"/>
              </w:rPr>
              <w:t>Устное</w:t>
            </w:r>
            <w:r w:rsidRPr="00E87D65">
              <w:rPr>
                <w:sz w:val="24"/>
                <w:szCs w:val="24"/>
              </w:rPr>
              <w:br/>
            </w:r>
            <w:r w:rsidRPr="00E87D65">
              <w:rPr>
                <w:rFonts w:ascii="Times New Roman" w:eastAsia="Times New Roman" w:hAnsi="Times New Roman"/>
                <w:b/>
                <w:color w:val="000000"/>
                <w:w w:val="97"/>
                <w:sz w:val="24"/>
                <w:szCs w:val="24"/>
              </w:rPr>
              <w:t>выступление</w:t>
            </w:r>
          </w:p>
        </w:tc>
        <w:tc>
          <w:tcPr>
            <w:tcW w:w="699" w:type="dxa"/>
          </w:tcPr>
          <w:p w:rsidR="00A0283B" w:rsidRPr="00E87D65" w:rsidRDefault="00A0283B" w:rsidP="00E87D65">
            <w:pPr>
              <w:autoSpaceDE w:val="0"/>
              <w:autoSpaceDN w:val="0"/>
              <w:spacing w:before="48" w:line="230" w:lineRule="auto"/>
              <w:ind w:left="46"/>
              <w:rPr>
                <w:sz w:val="24"/>
                <w:szCs w:val="24"/>
              </w:rPr>
            </w:pPr>
            <w:r w:rsidRPr="00E87D65">
              <w:rPr>
                <w:rFonts w:ascii="Times New Roman" w:eastAsia="Times New Roman" w:hAnsi="Times New Roman"/>
                <w:color w:val="000000"/>
                <w:w w:val="97"/>
                <w:sz w:val="24"/>
                <w:szCs w:val="24"/>
              </w:rPr>
              <w:t>1</w:t>
            </w:r>
          </w:p>
        </w:tc>
        <w:tc>
          <w:tcPr>
            <w:tcW w:w="1002" w:type="dxa"/>
          </w:tcPr>
          <w:p w:rsidR="00A0283B" w:rsidRPr="00E87D65" w:rsidRDefault="00A0283B" w:rsidP="00E87D65">
            <w:pPr>
              <w:rPr>
                <w:sz w:val="24"/>
                <w:szCs w:val="24"/>
              </w:rPr>
            </w:pPr>
          </w:p>
        </w:tc>
        <w:tc>
          <w:tcPr>
            <w:tcW w:w="992" w:type="dxa"/>
          </w:tcPr>
          <w:p w:rsidR="00A0283B" w:rsidRPr="00E87D65" w:rsidRDefault="00A0283B" w:rsidP="00E87D65">
            <w:pPr>
              <w:rPr>
                <w:sz w:val="24"/>
                <w:szCs w:val="24"/>
              </w:rPr>
            </w:pPr>
          </w:p>
        </w:tc>
        <w:tc>
          <w:tcPr>
            <w:tcW w:w="170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t>03.05.2023</w:t>
            </w:r>
          </w:p>
        </w:tc>
        <w:tc>
          <w:tcPr>
            <w:tcW w:w="3106" w:type="dxa"/>
          </w:tcPr>
          <w:p w:rsidR="00A0283B" w:rsidRPr="00E87D65" w:rsidRDefault="00A0283B" w:rsidP="00E87D65">
            <w:pPr>
              <w:autoSpaceDE w:val="0"/>
              <w:autoSpaceDN w:val="0"/>
              <w:spacing w:before="48" w:line="254" w:lineRule="auto"/>
              <w:ind w:left="44"/>
              <w:rPr>
                <w:sz w:val="24"/>
                <w:szCs w:val="24"/>
                <w:lang w:val="ru-RU"/>
              </w:rPr>
            </w:pPr>
            <w:r w:rsidRPr="00E87D65">
              <w:rPr>
                <w:rFonts w:ascii="Times New Roman" w:eastAsia="Times New Roman" w:hAnsi="Times New Roman"/>
                <w:color w:val="000000"/>
                <w:w w:val="97"/>
                <w:sz w:val="24"/>
                <w:szCs w:val="24"/>
                <w:lang w:val="ru-RU"/>
              </w:rPr>
              <w:t xml:space="preserve">Распознавать и </w:t>
            </w:r>
            <w:r w:rsidRPr="00E87D65">
              <w:rPr>
                <w:sz w:val="24"/>
                <w:szCs w:val="24"/>
                <w:lang w:val="ru-RU"/>
              </w:rPr>
              <w:br/>
            </w:r>
            <w:r w:rsidRPr="00E87D65">
              <w:rPr>
                <w:rFonts w:ascii="Times New Roman" w:eastAsia="Times New Roman" w:hAnsi="Times New Roman"/>
                <w:color w:val="000000"/>
                <w:w w:val="97"/>
                <w:sz w:val="24"/>
                <w:szCs w:val="24"/>
                <w:lang w:val="ru-RU"/>
              </w:rPr>
              <w:t xml:space="preserve">создавать тексты; </w:t>
            </w:r>
            <w:r w:rsidRPr="00E87D65">
              <w:rPr>
                <w:sz w:val="24"/>
                <w:szCs w:val="24"/>
                <w:lang w:val="ru-RU"/>
              </w:rPr>
              <w:br/>
            </w:r>
            <w:r w:rsidRPr="00E87D65">
              <w:rPr>
                <w:rFonts w:ascii="Times New Roman" w:eastAsia="Times New Roman" w:hAnsi="Times New Roman"/>
                <w:color w:val="000000"/>
                <w:w w:val="97"/>
                <w:sz w:val="24"/>
                <w:szCs w:val="24"/>
                <w:lang w:val="ru-RU"/>
              </w:rPr>
              <w:t xml:space="preserve">публицистических </w:t>
            </w:r>
            <w:r w:rsidRPr="00E87D65">
              <w:rPr>
                <w:sz w:val="24"/>
                <w:szCs w:val="24"/>
                <w:lang w:val="ru-RU"/>
              </w:rPr>
              <w:br/>
            </w:r>
            <w:r w:rsidRPr="00E87D65">
              <w:rPr>
                <w:rFonts w:ascii="Times New Roman" w:eastAsia="Times New Roman" w:hAnsi="Times New Roman"/>
                <w:color w:val="000000"/>
                <w:w w:val="97"/>
                <w:sz w:val="24"/>
                <w:szCs w:val="24"/>
                <w:lang w:val="ru-RU"/>
              </w:rPr>
              <w:t xml:space="preserve">жанров (девиз; </w:t>
            </w:r>
            <w:r w:rsidRPr="00E87D65">
              <w:rPr>
                <w:sz w:val="24"/>
                <w:szCs w:val="24"/>
                <w:lang w:val="ru-RU"/>
              </w:rPr>
              <w:br/>
            </w:r>
            <w:r w:rsidRPr="00E87D65">
              <w:rPr>
                <w:rFonts w:ascii="Times New Roman" w:eastAsia="Times New Roman" w:hAnsi="Times New Roman"/>
                <w:color w:val="000000"/>
                <w:w w:val="97"/>
                <w:sz w:val="24"/>
                <w:szCs w:val="24"/>
                <w:lang w:val="ru-RU"/>
              </w:rPr>
              <w:t xml:space="preserve">слоган); </w:t>
            </w:r>
            <w:r w:rsidRPr="00E87D65">
              <w:rPr>
                <w:sz w:val="24"/>
                <w:szCs w:val="24"/>
                <w:lang w:val="ru-RU"/>
              </w:rPr>
              <w:br/>
            </w:r>
            <w:r w:rsidRPr="00E87D65">
              <w:rPr>
                <w:rFonts w:ascii="Times New Roman" w:eastAsia="Times New Roman" w:hAnsi="Times New Roman"/>
                <w:color w:val="000000"/>
                <w:w w:val="97"/>
                <w:sz w:val="24"/>
                <w:szCs w:val="24"/>
                <w:lang w:val="ru-RU"/>
              </w:rPr>
              <w:t xml:space="preserve">Анализировать и </w:t>
            </w:r>
            <w:r w:rsidRPr="00E87D65">
              <w:rPr>
                <w:sz w:val="24"/>
                <w:szCs w:val="24"/>
                <w:lang w:val="ru-RU"/>
              </w:rPr>
              <w:br/>
            </w:r>
            <w:r w:rsidRPr="00E87D65">
              <w:rPr>
                <w:rFonts w:ascii="Times New Roman" w:eastAsia="Times New Roman" w:hAnsi="Times New Roman"/>
                <w:color w:val="000000"/>
                <w:w w:val="97"/>
                <w:sz w:val="24"/>
                <w:szCs w:val="24"/>
                <w:lang w:val="ru-RU"/>
              </w:rPr>
              <w:t xml:space="preserve">создавать текст устного; выступления; </w:t>
            </w:r>
            <w:r w:rsidRPr="00E87D65">
              <w:rPr>
                <w:sz w:val="24"/>
                <w:szCs w:val="24"/>
                <w:lang w:val="ru-RU"/>
              </w:rPr>
              <w:br/>
            </w:r>
            <w:r w:rsidRPr="00E87D65">
              <w:rPr>
                <w:rFonts w:ascii="Times New Roman" w:eastAsia="Times New Roman" w:hAnsi="Times New Roman"/>
                <w:color w:val="000000"/>
                <w:w w:val="97"/>
                <w:sz w:val="24"/>
                <w:szCs w:val="24"/>
                <w:lang w:val="ru-RU"/>
              </w:rPr>
              <w:t xml:space="preserve">Владеть элементами </w:t>
            </w:r>
            <w:r w:rsidRPr="00E87D65">
              <w:rPr>
                <w:sz w:val="24"/>
                <w:szCs w:val="24"/>
                <w:lang w:val="ru-RU"/>
              </w:rPr>
              <w:br/>
            </w:r>
            <w:r w:rsidRPr="00E87D65">
              <w:rPr>
                <w:rFonts w:ascii="Times New Roman" w:eastAsia="Times New Roman" w:hAnsi="Times New Roman"/>
                <w:color w:val="000000"/>
                <w:w w:val="97"/>
                <w:sz w:val="24"/>
                <w:szCs w:val="24"/>
                <w:lang w:val="ru-RU"/>
              </w:rPr>
              <w:t xml:space="preserve">интонации; </w:t>
            </w:r>
            <w:r w:rsidRPr="00E87D65">
              <w:rPr>
                <w:sz w:val="24"/>
                <w:szCs w:val="24"/>
                <w:lang w:val="ru-RU"/>
              </w:rPr>
              <w:br/>
            </w:r>
            <w:r w:rsidRPr="00E87D65">
              <w:rPr>
                <w:rFonts w:ascii="Times New Roman" w:eastAsia="Times New Roman" w:hAnsi="Times New Roman"/>
                <w:color w:val="000000"/>
                <w:w w:val="97"/>
                <w:sz w:val="24"/>
                <w:szCs w:val="24"/>
                <w:lang w:val="ru-RU"/>
              </w:rPr>
              <w:t xml:space="preserve">выразительно читать </w:t>
            </w:r>
            <w:r w:rsidRPr="00E87D65">
              <w:rPr>
                <w:sz w:val="24"/>
                <w:szCs w:val="24"/>
                <w:lang w:val="ru-RU"/>
              </w:rPr>
              <w:br/>
            </w:r>
            <w:r w:rsidRPr="00E87D65">
              <w:rPr>
                <w:rFonts w:ascii="Times New Roman" w:eastAsia="Times New Roman" w:hAnsi="Times New Roman"/>
                <w:color w:val="000000"/>
                <w:w w:val="97"/>
                <w:sz w:val="24"/>
                <w:szCs w:val="24"/>
                <w:lang w:val="ru-RU"/>
              </w:rPr>
              <w:t>тексты;;</w:t>
            </w:r>
          </w:p>
        </w:tc>
        <w:tc>
          <w:tcPr>
            <w:tcW w:w="1173" w:type="dxa"/>
          </w:tcPr>
          <w:p w:rsidR="00A0283B" w:rsidRPr="00E87D65" w:rsidRDefault="00A0283B" w:rsidP="00E87D65">
            <w:pPr>
              <w:autoSpaceDE w:val="0"/>
              <w:autoSpaceDN w:val="0"/>
              <w:spacing w:before="48" w:line="247" w:lineRule="auto"/>
              <w:ind w:left="46"/>
              <w:rPr>
                <w:sz w:val="24"/>
                <w:szCs w:val="24"/>
                <w:lang w:val="ru-RU"/>
              </w:rPr>
            </w:pPr>
            <w:r w:rsidRPr="00E87D65">
              <w:rPr>
                <w:rFonts w:ascii="Times New Roman" w:eastAsia="Times New Roman" w:hAnsi="Times New Roman"/>
                <w:color w:val="000000"/>
                <w:w w:val="97"/>
                <w:sz w:val="24"/>
                <w:szCs w:val="24"/>
                <w:lang w:val="ru-RU"/>
              </w:rPr>
              <w:t xml:space="preserve">Устное; </w:t>
            </w:r>
            <w:r w:rsidRPr="00E87D65">
              <w:rPr>
                <w:sz w:val="24"/>
                <w:szCs w:val="24"/>
                <w:lang w:val="ru-RU"/>
              </w:rPr>
              <w:br/>
            </w:r>
            <w:r w:rsidRPr="00E87D65">
              <w:rPr>
                <w:rFonts w:ascii="Times New Roman" w:eastAsia="Times New Roman" w:hAnsi="Times New Roman"/>
                <w:color w:val="000000"/>
                <w:w w:val="97"/>
                <w:sz w:val="24"/>
                <w:szCs w:val="24"/>
                <w:lang w:val="ru-RU"/>
              </w:rPr>
              <w:t>выступление на; заданную тему;;</w:t>
            </w:r>
          </w:p>
        </w:tc>
        <w:tc>
          <w:tcPr>
            <w:tcW w:w="2950" w:type="dxa"/>
          </w:tcPr>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 xml:space="preserve">Публицистический стиль - черты, жанры, особенности, языковые </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 xml:space="preserve">средства - https://www.youtube.com/watch?v=AOmxnFSC0uM </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Видеоурок "Публичная речь" - https://www.youtube.com/watch?</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v=VyrOwGlJraw</w:t>
            </w:r>
          </w:p>
        </w:tc>
      </w:tr>
      <w:tr w:rsidR="00A0283B" w:rsidRPr="00E87D65" w:rsidTr="00A0283B">
        <w:tc>
          <w:tcPr>
            <w:tcW w:w="56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t>3.8.</w:t>
            </w:r>
          </w:p>
        </w:tc>
        <w:tc>
          <w:tcPr>
            <w:tcW w:w="2241" w:type="dxa"/>
            <w:gridSpan w:val="2"/>
          </w:tcPr>
          <w:p w:rsidR="00A0283B" w:rsidRPr="00E87D65" w:rsidRDefault="00A0283B" w:rsidP="00E87D65">
            <w:pPr>
              <w:autoSpaceDE w:val="0"/>
              <w:autoSpaceDN w:val="0"/>
              <w:spacing w:before="48" w:line="247" w:lineRule="auto"/>
              <w:ind w:left="46" w:right="144"/>
              <w:rPr>
                <w:sz w:val="24"/>
                <w:szCs w:val="24"/>
                <w:lang w:val="ru-RU"/>
              </w:rPr>
            </w:pPr>
            <w:r w:rsidRPr="00E87D65">
              <w:rPr>
                <w:rFonts w:ascii="Times New Roman" w:eastAsia="Times New Roman" w:hAnsi="Times New Roman"/>
                <w:b/>
                <w:color w:val="000000"/>
                <w:w w:val="97"/>
                <w:sz w:val="24"/>
                <w:szCs w:val="24"/>
                <w:lang w:val="ru-RU"/>
              </w:rPr>
              <w:t xml:space="preserve">Язык </w:t>
            </w:r>
            <w:r w:rsidRPr="00E87D65">
              <w:rPr>
                <w:sz w:val="24"/>
                <w:szCs w:val="24"/>
                <w:lang w:val="ru-RU"/>
              </w:rPr>
              <w:br/>
            </w:r>
            <w:r w:rsidRPr="00E87D65">
              <w:rPr>
                <w:rFonts w:ascii="Times New Roman" w:eastAsia="Times New Roman" w:hAnsi="Times New Roman"/>
                <w:b/>
                <w:color w:val="000000"/>
                <w:w w:val="97"/>
                <w:sz w:val="24"/>
                <w:szCs w:val="24"/>
                <w:lang w:val="ru-RU"/>
              </w:rPr>
              <w:t xml:space="preserve">художественной </w:t>
            </w:r>
            <w:r w:rsidRPr="00E87D65">
              <w:rPr>
                <w:rFonts w:ascii="Times New Roman" w:eastAsia="Times New Roman" w:hAnsi="Times New Roman"/>
                <w:b/>
                <w:color w:val="000000"/>
                <w:w w:val="97"/>
                <w:sz w:val="24"/>
                <w:szCs w:val="24"/>
                <w:lang w:val="ru-RU"/>
              </w:rPr>
              <w:lastRenderedPageBreak/>
              <w:t>литературы.</w:t>
            </w:r>
          </w:p>
          <w:p w:rsidR="00A0283B" w:rsidRPr="00E87D65" w:rsidRDefault="00A0283B" w:rsidP="00E87D65">
            <w:pPr>
              <w:autoSpaceDE w:val="0"/>
              <w:autoSpaceDN w:val="0"/>
              <w:spacing w:before="12" w:line="245" w:lineRule="auto"/>
              <w:ind w:left="46" w:right="144"/>
              <w:rPr>
                <w:sz w:val="24"/>
                <w:szCs w:val="24"/>
                <w:lang w:val="ru-RU"/>
              </w:rPr>
            </w:pPr>
            <w:r w:rsidRPr="00E87D65">
              <w:rPr>
                <w:rFonts w:ascii="Times New Roman" w:eastAsia="Times New Roman" w:hAnsi="Times New Roman"/>
                <w:b/>
                <w:color w:val="000000"/>
                <w:w w:val="97"/>
                <w:sz w:val="24"/>
                <w:szCs w:val="24"/>
                <w:lang w:val="ru-RU"/>
              </w:rPr>
              <w:t>Литературная сказка</w:t>
            </w:r>
          </w:p>
        </w:tc>
        <w:tc>
          <w:tcPr>
            <w:tcW w:w="699" w:type="dxa"/>
          </w:tcPr>
          <w:p w:rsidR="00A0283B" w:rsidRPr="00E87D65" w:rsidRDefault="00A0283B" w:rsidP="00E87D65">
            <w:pPr>
              <w:autoSpaceDE w:val="0"/>
              <w:autoSpaceDN w:val="0"/>
              <w:spacing w:before="48" w:line="230" w:lineRule="auto"/>
              <w:ind w:left="46"/>
              <w:rPr>
                <w:sz w:val="24"/>
                <w:szCs w:val="24"/>
              </w:rPr>
            </w:pPr>
            <w:r w:rsidRPr="00E87D65">
              <w:rPr>
                <w:rFonts w:ascii="Times New Roman" w:eastAsia="Times New Roman" w:hAnsi="Times New Roman"/>
                <w:color w:val="000000"/>
                <w:w w:val="97"/>
                <w:sz w:val="24"/>
                <w:szCs w:val="24"/>
              </w:rPr>
              <w:lastRenderedPageBreak/>
              <w:t>1</w:t>
            </w:r>
          </w:p>
        </w:tc>
        <w:tc>
          <w:tcPr>
            <w:tcW w:w="1002" w:type="dxa"/>
          </w:tcPr>
          <w:p w:rsidR="00A0283B" w:rsidRPr="00E87D65" w:rsidRDefault="00A0283B" w:rsidP="00E87D65">
            <w:pPr>
              <w:rPr>
                <w:sz w:val="24"/>
                <w:szCs w:val="24"/>
              </w:rPr>
            </w:pPr>
          </w:p>
        </w:tc>
        <w:tc>
          <w:tcPr>
            <w:tcW w:w="992" w:type="dxa"/>
          </w:tcPr>
          <w:p w:rsidR="00A0283B" w:rsidRPr="00E87D65" w:rsidRDefault="00A0283B" w:rsidP="00E87D65">
            <w:pPr>
              <w:rPr>
                <w:sz w:val="24"/>
                <w:szCs w:val="24"/>
              </w:rPr>
            </w:pPr>
          </w:p>
        </w:tc>
        <w:tc>
          <w:tcPr>
            <w:tcW w:w="170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t>10.05.2023</w:t>
            </w:r>
          </w:p>
        </w:tc>
        <w:tc>
          <w:tcPr>
            <w:tcW w:w="3106" w:type="dxa"/>
          </w:tcPr>
          <w:p w:rsidR="00A0283B" w:rsidRPr="00E87D65" w:rsidRDefault="00A0283B" w:rsidP="00E87D65">
            <w:pPr>
              <w:autoSpaceDE w:val="0"/>
              <w:autoSpaceDN w:val="0"/>
              <w:spacing w:before="48" w:line="254" w:lineRule="auto"/>
              <w:ind w:left="44"/>
              <w:rPr>
                <w:sz w:val="24"/>
                <w:szCs w:val="24"/>
                <w:lang w:val="ru-RU"/>
              </w:rPr>
            </w:pPr>
            <w:r w:rsidRPr="00E87D65">
              <w:rPr>
                <w:rFonts w:ascii="Times New Roman" w:eastAsia="Times New Roman" w:hAnsi="Times New Roman"/>
                <w:color w:val="000000"/>
                <w:w w:val="97"/>
                <w:sz w:val="24"/>
                <w:szCs w:val="24"/>
                <w:lang w:val="ru-RU"/>
              </w:rPr>
              <w:t xml:space="preserve">Анализировать и </w:t>
            </w:r>
            <w:r w:rsidRPr="00E87D65">
              <w:rPr>
                <w:sz w:val="24"/>
                <w:szCs w:val="24"/>
                <w:lang w:val="ru-RU"/>
              </w:rPr>
              <w:br/>
            </w:r>
            <w:r w:rsidRPr="00E87D65">
              <w:rPr>
                <w:rFonts w:ascii="Times New Roman" w:eastAsia="Times New Roman" w:hAnsi="Times New Roman"/>
                <w:color w:val="000000"/>
                <w:w w:val="97"/>
                <w:sz w:val="24"/>
                <w:szCs w:val="24"/>
                <w:lang w:val="ru-RU"/>
              </w:rPr>
              <w:t xml:space="preserve">интерпретировать; </w:t>
            </w:r>
            <w:r w:rsidRPr="00E87D65">
              <w:rPr>
                <w:sz w:val="24"/>
                <w:szCs w:val="24"/>
                <w:lang w:val="ru-RU"/>
              </w:rPr>
              <w:br/>
            </w:r>
            <w:r w:rsidRPr="00E87D65">
              <w:rPr>
                <w:rFonts w:ascii="Times New Roman" w:eastAsia="Times New Roman" w:hAnsi="Times New Roman"/>
                <w:color w:val="000000"/>
                <w:w w:val="97"/>
                <w:sz w:val="24"/>
                <w:szCs w:val="24"/>
                <w:lang w:val="ru-RU"/>
              </w:rPr>
              <w:lastRenderedPageBreak/>
              <w:t xml:space="preserve">художественные тексты или их фрагменты; </w:t>
            </w:r>
            <w:r w:rsidRPr="00E87D65">
              <w:rPr>
                <w:sz w:val="24"/>
                <w:szCs w:val="24"/>
                <w:lang w:val="ru-RU"/>
              </w:rPr>
              <w:br/>
            </w:r>
            <w:r w:rsidRPr="00E87D65">
              <w:rPr>
                <w:rFonts w:ascii="Times New Roman" w:eastAsia="Times New Roman" w:hAnsi="Times New Roman"/>
                <w:color w:val="000000"/>
                <w:w w:val="97"/>
                <w:sz w:val="24"/>
                <w:szCs w:val="24"/>
                <w:lang w:val="ru-RU"/>
              </w:rPr>
              <w:t xml:space="preserve">(литературные сказки); Создавать (в том числе с опорой на; </w:t>
            </w:r>
            <w:r w:rsidRPr="00E87D65">
              <w:rPr>
                <w:sz w:val="24"/>
                <w:szCs w:val="24"/>
                <w:lang w:val="ru-RU"/>
              </w:rPr>
              <w:br/>
            </w:r>
            <w:r w:rsidRPr="00E87D65">
              <w:rPr>
                <w:rFonts w:ascii="Times New Roman" w:eastAsia="Times New Roman" w:hAnsi="Times New Roman"/>
                <w:color w:val="000000"/>
                <w:w w:val="97"/>
                <w:sz w:val="24"/>
                <w:szCs w:val="24"/>
                <w:lang w:val="ru-RU"/>
              </w:rPr>
              <w:t xml:space="preserve">образец) тексты разных функционально-; </w:t>
            </w:r>
            <w:r w:rsidRPr="00E87D65">
              <w:rPr>
                <w:sz w:val="24"/>
                <w:szCs w:val="24"/>
                <w:lang w:val="ru-RU"/>
              </w:rPr>
              <w:br/>
            </w:r>
            <w:r w:rsidRPr="00E87D65">
              <w:rPr>
                <w:rFonts w:ascii="Times New Roman" w:eastAsia="Times New Roman" w:hAnsi="Times New Roman"/>
                <w:color w:val="000000"/>
                <w:w w:val="97"/>
                <w:sz w:val="24"/>
                <w:szCs w:val="24"/>
                <w:lang w:val="ru-RU"/>
              </w:rPr>
              <w:t xml:space="preserve">смысловых типов речи; Редактировать </w:t>
            </w:r>
            <w:r w:rsidRPr="00E87D65">
              <w:rPr>
                <w:sz w:val="24"/>
                <w:szCs w:val="24"/>
                <w:lang w:val="ru-RU"/>
              </w:rPr>
              <w:br/>
            </w:r>
            <w:r w:rsidRPr="00E87D65">
              <w:rPr>
                <w:rFonts w:ascii="Times New Roman" w:eastAsia="Times New Roman" w:hAnsi="Times New Roman"/>
                <w:color w:val="000000"/>
                <w:w w:val="97"/>
                <w:sz w:val="24"/>
                <w:szCs w:val="24"/>
                <w:lang w:val="ru-RU"/>
              </w:rPr>
              <w:t xml:space="preserve">собственные тексты с целью; </w:t>
            </w:r>
            <w:r w:rsidRPr="00E87D65">
              <w:rPr>
                <w:sz w:val="24"/>
                <w:szCs w:val="24"/>
                <w:lang w:val="ru-RU"/>
              </w:rPr>
              <w:br/>
            </w:r>
            <w:r w:rsidRPr="00E87D65">
              <w:rPr>
                <w:rFonts w:ascii="Times New Roman" w:eastAsia="Times New Roman" w:hAnsi="Times New Roman"/>
                <w:color w:val="000000"/>
                <w:w w:val="97"/>
                <w:sz w:val="24"/>
                <w:szCs w:val="24"/>
                <w:lang w:val="ru-RU"/>
              </w:rPr>
              <w:t xml:space="preserve">совершенствования их содержания и; </w:t>
            </w:r>
            <w:r w:rsidRPr="00E87D65">
              <w:rPr>
                <w:sz w:val="24"/>
                <w:szCs w:val="24"/>
                <w:lang w:val="ru-RU"/>
              </w:rPr>
              <w:br/>
            </w:r>
            <w:r w:rsidRPr="00E87D65">
              <w:rPr>
                <w:rFonts w:ascii="Times New Roman" w:eastAsia="Times New Roman" w:hAnsi="Times New Roman"/>
                <w:color w:val="000000"/>
                <w:w w:val="97"/>
                <w:sz w:val="24"/>
                <w:szCs w:val="24"/>
                <w:lang w:val="ru-RU"/>
              </w:rPr>
              <w:t xml:space="preserve">формы; сопоставлять </w:t>
            </w:r>
            <w:r w:rsidRPr="00E87D65">
              <w:rPr>
                <w:sz w:val="24"/>
                <w:szCs w:val="24"/>
                <w:lang w:val="ru-RU"/>
              </w:rPr>
              <w:br/>
            </w:r>
            <w:r w:rsidRPr="00E87D65">
              <w:rPr>
                <w:rFonts w:ascii="Times New Roman" w:eastAsia="Times New Roman" w:hAnsi="Times New Roman"/>
                <w:color w:val="000000"/>
                <w:w w:val="97"/>
                <w:sz w:val="24"/>
                <w:szCs w:val="24"/>
                <w:lang w:val="ru-RU"/>
              </w:rPr>
              <w:t xml:space="preserve">черновой и; </w:t>
            </w:r>
            <w:r w:rsidRPr="00E87D65">
              <w:rPr>
                <w:sz w:val="24"/>
                <w:szCs w:val="24"/>
                <w:lang w:val="ru-RU"/>
              </w:rPr>
              <w:br/>
            </w:r>
            <w:r w:rsidRPr="00E87D65">
              <w:rPr>
                <w:rFonts w:ascii="Times New Roman" w:eastAsia="Times New Roman" w:hAnsi="Times New Roman"/>
                <w:color w:val="000000"/>
                <w:w w:val="97"/>
                <w:sz w:val="24"/>
                <w:szCs w:val="24"/>
                <w:lang w:val="ru-RU"/>
              </w:rPr>
              <w:t xml:space="preserve">отредактированный </w:t>
            </w:r>
            <w:r w:rsidRPr="00E87D65">
              <w:rPr>
                <w:sz w:val="24"/>
                <w:szCs w:val="24"/>
                <w:lang w:val="ru-RU"/>
              </w:rPr>
              <w:br/>
            </w:r>
            <w:r w:rsidRPr="00E87D65">
              <w:rPr>
                <w:rFonts w:ascii="Times New Roman" w:eastAsia="Times New Roman" w:hAnsi="Times New Roman"/>
                <w:color w:val="000000"/>
                <w:w w:val="97"/>
                <w:sz w:val="24"/>
                <w:szCs w:val="24"/>
                <w:lang w:val="ru-RU"/>
              </w:rPr>
              <w:t>тексты;</w:t>
            </w:r>
          </w:p>
        </w:tc>
        <w:tc>
          <w:tcPr>
            <w:tcW w:w="1173" w:type="dxa"/>
          </w:tcPr>
          <w:p w:rsidR="00A0283B" w:rsidRPr="00E87D65" w:rsidRDefault="00A0283B" w:rsidP="00E87D65">
            <w:pPr>
              <w:autoSpaceDE w:val="0"/>
              <w:autoSpaceDN w:val="0"/>
              <w:spacing w:before="48" w:line="245" w:lineRule="auto"/>
              <w:ind w:left="46" w:right="144"/>
              <w:rPr>
                <w:sz w:val="24"/>
                <w:szCs w:val="24"/>
              </w:rPr>
            </w:pPr>
            <w:r w:rsidRPr="00E87D65">
              <w:rPr>
                <w:rFonts w:ascii="Times New Roman" w:eastAsia="Times New Roman" w:hAnsi="Times New Roman"/>
                <w:color w:val="000000"/>
                <w:w w:val="97"/>
                <w:sz w:val="24"/>
                <w:szCs w:val="24"/>
              </w:rPr>
              <w:lastRenderedPageBreak/>
              <w:t>Письменныйко</w:t>
            </w:r>
            <w:r w:rsidRPr="00E87D65">
              <w:rPr>
                <w:rFonts w:ascii="Times New Roman" w:eastAsia="Times New Roman" w:hAnsi="Times New Roman"/>
                <w:color w:val="000000"/>
                <w:w w:val="97"/>
                <w:sz w:val="24"/>
                <w:szCs w:val="24"/>
              </w:rPr>
              <w:lastRenderedPageBreak/>
              <w:t>нтроль;</w:t>
            </w:r>
          </w:p>
        </w:tc>
        <w:tc>
          <w:tcPr>
            <w:tcW w:w="2950" w:type="dxa"/>
          </w:tcPr>
          <w:p w:rsidR="00A0283B" w:rsidRPr="00E87D65" w:rsidRDefault="00A0283B" w:rsidP="005C7BCE">
            <w:pPr>
              <w:autoSpaceDE w:val="0"/>
              <w:autoSpaceDN w:val="0"/>
              <w:spacing w:before="48" w:line="230" w:lineRule="auto"/>
              <w:ind w:left="44"/>
              <w:rPr>
                <w:rFonts w:ascii="Times New Roman" w:eastAsia="Times New Roman" w:hAnsi="Times New Roman"/>
                <w:color w:val="000000"/>
                <w:w w:val="97"/>
                <w:lang w:val="ru-RU"/>
              </w:rPr>
            </w:pPr>
          </w:p>
        </w:tc>
      </w:tr>
      <w:tr w:rsidR="00A0283B" w:rsidRPr="00E87D65" w:rsidTr="00A0283B">
        <w:tc>
          <w:tcPr>
            <w:tcW w:w="56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lastRenderedPageBreak/>
              <w:t>3.9.</w:t>
            </w:r>
          </w:p>
        </w:tc>
        <w:tc>
          <w:tcPr>
            <w:tcW w:w="2241" w:type="dxa"/>
            <w:gridSpan w:val="2"/>
          </w:tcPr>
          <w:p w:rsidR="00A0283B" w:rsidRPr="00E87D65" w:rsidRDefault="00A0283B" w:rsidP="00E87D65">
            <w:pPr>
              <w:autoSpaceDE w:val="0"/>
              <w:autoSpaceDN w:val="0"/>
              <w:spacing w:before="48" w:line="247" w:lineRule="auto"/>
              <w:ind w:left="46" w:right="144"/>
              <w:rPr>
                <w:sz w:val="24"/>
                <w:szCs w:val="24"/>
              </w:rPr>
            </w:pPr>
            <w:r w:rsidRPr="00E87D65">
              <w:rPr>
                <w:rFonts w:ascii="Times New Roman" w:eastAsia="Times New Roman" w:hAnsi="Times New Roman"/>
                <w:b/>
                <w:color w:val="000000"/>
                <w:w w:val="97"/>
                <w:sz w:val="24"/>
                <w:szCs w:val="24"/>
              </w:rPr>
              <w:t>Язык</w:t>
            </w:r>
            <w:r w:rsidRPr="00E87D65">
              <w:rPr>
                <w:sz w:val="24"/>
                <w:szCs w:val="24"/>
              </w:rPr>
              <w:br/>
            </w:r>
            <w:r w:rsidRPr="00E87D65">
              <w:rPr>
                <w:rFonts w:ascii="Times New Roman" w:eastAsia="Times New Roman" w:hAnsi="Times New Roman"/>
                <w:b/>
                <w:color w:val="000000"/>
                <w:w w:val="97"/>
                <w:sz w:val="24"/>
                <w:szCs w:val="24"/>
              </w:rPr>
              <w:t>художественнойлитературы.</w:t>
            </w:r>
          </w:p>
          <w:p w:rsidR="00A0283B" w:rsidRPr="00E87D65" w:rsidRDefault="00A0283B" w:rsidP="00E87D65">
            <w:pPr>
              <w:autoSpaceDE w:val="0"/>
              <w:autoSpaceDN w:val="0"/>
              <w:spacing w:before="12" w:line="230" w:lineRule="auto"/>
              <w:ind w:left="46"/>
              <w:rPr>
                <w:sz w:val="24"/>
                <w:szCs w:val="24"/>
              </w:rPr>
            </w:pPr>
            <w:r w:rsidRPr="00E87D65">
              <w:rPr>
                <w:rFonts w:ascii="Times New Roman" w:eastAsia="Times New Roman" w:hAnsi="Times New Roman"/>
                <w:b/>
                <w:color w:val="000000"/>
                <w:w w:val="97"/>
                <w:sz w:val="24"/>
                <w:szCs w:val="24"/>
              </w:rPr>
              <w:t>Рассказ</w:t>
            </w:r>
          </w:p>
        </w:tc>
        <w:tc>
          <w:tcPr>
            <w:tcW w:w="699" w:type="dxa"/>
          </w:tcPr>
          <w:p w:rsidR="00A0283B" w:rsidRPr="00E87D65" w:rsidRDefault="00A0283B" w:rsidP="00E87D65">
            <w:pPr>
              <w:autoSpaceDE w:val="0"/>
              <w:autoSpaceDN w:val="0"/>
              <w:spacing w:before="48" w:line="230" w:lineRule="auto"/>
              <w:ind w:left="46"/>
              <w:rPr>
                <w:sz w:val="24"/>
                <w:szCs w:val="24"/>
              </w:rPr>
            </w:pPr>
            <w:r w:rsidRPr="00E87D65">
              <w:rPr>
                <w:rFonts w:ascii="Times New Roman" w:eastAsia="Times New Roman" w:hAnsi="Times New Roman"/>
                <w:color w:val="000000"/>
                <w:w w:val="97"/>
                <w:sz w:val="24"/>
                <w:szCs w:val="24"/>
              </w:rPr>
              <w:t>0.5</w:t>
            </w:r>
          </w:p>
        </w:tc>
        <w:tc>
          <w:tcPr>
            <w:tcW w:w="1002" w:type="dxa"/>
          </w:tcPr>
          <w:p w:rsidR="00A0283B" w:rsidRPr="00E87D65" w:rsidRDefault="00A0283B" w:rsidP="00E87D65">
            <w:pPr>
              <w:rPr>
                <w:sz w:val="24"/>
                <w:szCs w:val="24"/>
              </w:rPr>
            </w:pPr>
          </w:p>
        </w:tc>
        <w:tc>
          <w:tcPr>
            <w:tcW w:w="992" w:type="dxa"/>
          </w:tcPr>
          <w:p w:rsidR="00A0283B" w:rsidRPr="00E87D65" w:rsidRDefault="00A0283B" w:rsidP="00E87D65">
            <w:pPr>
              <w:rPr>
                <w:sz w:val="24"/>
                <w:szCs w:val="24"/>
              </w:rPr>
            </w:pPr>
          </w:p>
        </w:tc>
        <w:tc>
          <w:tcPr>
            <w:tcW w:w="170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t>31.05.2023</w:t>
            </w:r>
          </w:p>
        </w:tc>
        <w:tc>
          <w:tcPr>
            <w:tcW w:w="3106" w:type="dxa"/>
          </w:tcPr>
          <w:p w:rsidR="00A0283B" w:rsidRPr="00E87D65" w:rsidRDefault="00A0283B" w:rsidP="00E87D65">
            <w:pPr>
              <w:autoSpaceDE w:val="0"/>
              <w:autoSpaceDN w:val="0"/>
              <w:spacing w:before="48" w:line="254" w:lineRule="auto"/>
              <w:ind w:left="44"/>
              <w:rPr>
                <w:sz w:val="24"/>
                <w:szCs w:val="24"/>
                <w:lang w:val="ru-RU"/>
              </w:rPr>
            </w:pPr>
            <w:r w:rsidRPr="00E87D65">
              <w:rPr>
                <w:rFonts w:ascii="Times New Roman" w:eastAsia="Times New Roman" w:hAnsi="Times New Roman"/>
                <w:color w:val="000000"/>
                <w:w w:val="97"/>
                <w:sz w:val="24"/>
                <w:szCs w:val="24"/>
                <w:lang w:val="ru-RU"/>
              </w:rPr>
              <w:t xml:space="preserve">Анализировать и </w:t>
            </w:r>
            <w:r w:rsidRPr="00E87D65">
              <w:rPr>
                <w:sz w:val="24"/>
                <w:szCs w:val="24"/>
                <w:lang w:val="ru-RU"/>
              </w:rPr>
              <w:br/>
            </w:r>
            <w:r w:rsidRPr="00E87D65">
              <w:rPr>
                <w:rFonts w:ascii="Times New Roman" w:eastAsia="Times New Roman" w:hAnsi="Times New Roman"/>
                <w:color w:val="000000"/>
                <w:w w:val="97"/>
                <w:sz w:val="24"/>
                <w:szCs w:val="24"/>
                <w:lang w:val="ru-RU"/>
              </w:rPr>
              <w:t xml:space="preserve">интерпретировать; </w:t>
            </w:r>
            <w:r w:rsidRPr="00E87D65">
              <w:rPr>
                <w:sz w:val="24"/>
                <w:szCs w:val="24"/>
                <w:lang w:val="ru-RU"/>
              </w:rPr>
              <w:br/>
            </w:r>
            <w:r w:rsidRPr="00E87D65">
              <w:rPr>
                <w:rFonts w:ascii="Times New Roman" w:eastAsia="Times New Roman" w:hAnsi="Times New Roman"/>
                <w:color w:val="000000"/>
                <w:w w:val="97"/>
                <w:sz w:val="24"/>
                <w:szCs w:val="24"/>
                <w:lang w:val="ru-RU"/>
              </w:rPr>
              <w:t xml:space="preserve">художественные тексты или их фрагменты; </w:t>
            </w:r>
            <w:r w:rsidRPr="00E87D65">
              <w:rPr>
                <w:sz w:val="24"/>
                <w:szCs w:val="24"/>
                <w:lang w:val="ru-RU"/>
              </w:rPr>
              <w:br/>
            </w:r>
            <w:r w:rsidRPr="00E87D65">
              <w:rPr>
                <w:rFonts w:ascii="Times New Roman" w:eastAsia="Times New Roman" w:hAnsi="Times New Roman"/>
                <w:color w:val="000000"/>
                <w:w w:val="97"/>
                <w:sz w:val="24"/>
                <w:szCs w:val="24"/>
                <w:lang w:val="ru-RU"/>
              </w:rPr>
              <w:t xml:space="preserve">(рассказы); </w:t>
            </w:r>
            <w:r w:rsidRPr="00E87D65">
              <w:rPr>
                <w:sz w:val="24"/>
                <w:szCs w:val="24"/>
                <w:lang w:val="ru-RU"/>
              </w:rPr>
              <w:br/>
            </w:r>
            <w:r w:rsidRPr="00E87D65">
              <w:rPr>
                <w:rFonts w:ascii="Times New Roman" w:eastAsia="Times New Roman" w:hAnsi="Times New Roman"/>
                <w:color w:val="000000"/>
                <w:w w:val="97"/>
                <w:sz w:val="24"/>
                <w:szCs w:val="24"/>
                <w:lang w:val="ru-RU"/>
              </w:rPr>
              <w:t xml:space="preserve">Создавать (в том числе с опорой на; </w:t>
            </w:r>
            <w:r w:rsidRPr="00E87D65">
              <w:rPr>
                <w:sz w:val="24"/>
                <w:szCs w:val="24"/>
                <w:lang w:val="ru-RU"/>
              </w:rPr>
              <w:br/>
            </w:r>
            <w:r w:rsidRPr="00E87D65">
              <w:rPr>
                <w:rFonts w:ascii="Times New Roman" w:eastAsia="Times New Roman" w:hAnsi="Times New Roman"/>
                <w:color w:val="000000"/>
                <w:w w:val="97"/>
                <w:sz w:val="24"/>
                <w:szCs w:val="24"/>
                <w:lang w:val="ru-RU"/>
              </w:rPr>
              <w:t xml:space="preserve">образец) тексты разных функционально-; </w:t>
            </w:r>
            <w:r w:rsidRPr="00E87D65">
              <w:rPr>
                <w:sz w:val="24"/>
                <w:szCs w:val="24"/>
                <w:lang w:val="ru-RU"/>
              </w:rPr>
              <w:br/>
            </w:r>
            <w:r w:rsidRPr="00E87D65">
              <w:rPr>
                <w:rFonts w:ascii="Times New Roman" w:eastAsia="Times New Roman" w:hAnsi="Times New Roman"/>
                <w:color w:val="000000"/>
                <w:w w:val="97"/>
                <w:sz w:val="24"/>
                <w:szCs w:val="24"/>
                <w:lang w:val="ru-RU"/>
              </w:rPr>
              <w:t>смысловых типов речи;;</w:t>
            </w:r>
          </w:p>
        </w:tc>
        <w:tc>
          <w:tcPr>
            <w:tcW w:w="1173" w:type="dxa"/>
          </w:tcPr>
          <w:p w:rsidR="00A0283B" w:rsidRPr="00E87D65" w:rsidRDefault="00A0283B" w:rsidP="00E87D65">
            <w:pPr>
              <w:autoSpaceDE w:val="0"/>
              <w:autoSpaceDN w:val="0"/>
              <w:spacing w:before="48" w:line="245" w:lineRule="auto"/>
              <w:ind w:left="46" w:right="144"/>
              <w:rPr>
                <w:sz w:val="24"/>
                <w:szCs w:val="24"/>
              </w:rPr>
            </w:pPr>
            <w:r w:rsidRPr="00E87D65">
              <w:rPr>
                <w:rFonts w:ascii="Times New Roman" w:eastAsia="Times New Roman" w:hAnsi="Times New Roman"/>
                <w:color w:val="000000"/>
                <w:w w:val="97"/>
                <w:sz w:val="24"/>
                <w:szCs w:val="24"/>
              </w:rPr>
              <w:t>Письменныйконтроль;</w:t>
            </w:r>
          </w:p>
        </w:tc>
        <w:tc>
          <w:tcPr>
            <w:tcW w:w="2950" w:type="dxa"/>
          </w:tcPr>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Жанр рассказа в мировой литературе. Литература 5 класс -</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 xml:space="preserve">https://www.youtube.com/watch?v=w4e4RvQefpM </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Сочинение – рассказ по сюжетным рисункам -</w:t>
            </w:r>
          </w:p>
          <w:p w:rsidR="00A0283B" w:rsidRPr="00E87D65" w:rsidRDefault="00A0283B" w:rsidP="00E87D65">
            <w:pPr>
              <w:autoSpaceDE w:val="0"/>
              <w:autoSpaceDN w:val="0"/>
              <w:spacing w:before="48" w:line="230" w:lineRule="auto"/>
              <w:ind w:left="44"/>
              <w:rPr>
                <w:rFonts w:ascii="Times New Roman" w:eastAsia="Times New Roman" w:hAnsi="Times New Roman"/>
                <w:color w:val="000000"/>
                <w:w w:val="97"/>
                <w:lang w:val="ru-RU"/>
              </w:rPr>
            </w:pPr>
            <w:r w:rsidRPr="00E87D65">
              <w:rPr>
                <w:rFonts w:ascii="Times New Roman" w:eastAsia="Times New Roman" w:hAnsi="Times New Roman"/>
                <w:color w:val="000000"/>
                <w:w w:val="97"/>
                <w:lang w:val="ru-RU"/>
              </w:rPr>
              <w:t>https://www.youtube.com/watch?v=VFpFyKRH7GQ</w:t>
            </w:r>
          </w:p>
        </w:tc>
      </w:tr>
      <w:tr w:rsidR="00A0283B" w:rsidRPr="00E87D65" w:rsidTr="00A0283B">
        <w:tc>
          <w:tcPr>
            <w:tcW w:w="56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t>3.10.</w:t>
            </w:r>
          </w:p>
        </w:tc>
        <w:tc>
          <w:tcPr>
            <w:tcW w:w="2241" w:type="dxa"/>
            <w:gridSpan w:val="2"/>
          </w:tcPr>
          <w:p w:rsidR="00A0283B" w:rsidRPr="00E87D65" w:rsidRDefault="00A0283B" w:rsidP="00E87D65">
            <w:pPr>
              <w:autoSpaceDE w:val="0"/>
              <w:autoSpaceDN w:val="0"/>
              <w:spacing w:before="48" w:line="250" w:lineRule="auto"/>
              <w:ind w:left="46" w:right="144"/>
              <w:rPr>
                <w:sz w:val="24"/>
                <w:szCs w:val="24"/>
              </w:rPr>
            </w:pPr>
            <w:r w:rsidRPr="00E87D65">
              <w:rPr>
                <w:rFonts w:ascii="Times New Roman" w:eastAsia="Times New Roman" w:hAnsi="Times New Roman"/>
                <w:b/>
                <w:color w:val="000000"/>
                <w:w w:val="97"/>
                <w:sz w:val="24"/>
                <w:szCs w:val="24"/>
              </w:rPr>
              <w:t>Особенностиязыка</w:t>
            </w:r>
            <w:r w:rsidRPr="00E87D65">
              <w:rPr>
                <w:sz w:val="24"/>
                <w:szCs w:val="24"/>
              </w:rPr>
              <w:br/>
            </w:r>
            <w:r w:rsidRPr="00E87D65">
              <w:rPr>
                <w:rFonts w:ascii="Times New Roman" w:eastAsia="Times New Roman" w:hAnsi="Times New Roman"/>
                <w:b/>
                <w:color w:val="000000"/>
                <w:w w:val="97"/>
                <w:sz w:val="24"/>
                <w:szCs w:val="24"/>
              </w:rPr>
              <w:t>фольклорныхтекстов</w:t>
            </w:r>
          </w:p>
        </w:tc>
        <w:tc>
          <w:tcPr>
            <w:tcW w:w="699" w:type="dxa"/>
          </w:tcPr>
          <w:p w:rsidR="00A0283B" w:rsidRPr="00E87D65" w:rsidRDefault="00A0283B" w:rsidP="00E87D65">
            <w:pPr>
              <w:autoSpaceDE w:val="0"/>
              <w:autoSpaceDN w:val="0"/>
              <w:spacing w:before="48" w:line="230" w:lineRule="auto"/>
              <w:ind w:left="46"/>
              <w:rPr>
                <w:sz w:val="24"/>
                <w:szCs w:val="24"/>
              </w:rPr>
            </w:pPr>
            <w:r w:rsidRPr="00E87D65">
              <w:rPr>
                <w:rFonts w:ascii="Times New Roman" w:eastAsia="Times New Roman" w:hAnsi="Times New Roman"/>
                <w:color w:val="000000"/>
                <w:w w:val="97"/>
                <w:sz w:val="24"/>
                <w:szCs w:val="24"/>
              </w:rPr>
              <w:t>0.5</w:t>
            </w:r>
          </w:p>
        </w:tc>
        <w:tc>
          <w:tcPr>
            <w:tcW w:w="1002" w:type="dxa"/>
          </w:tcPr>
          <w:p w:rsidR="00A0283B" w:rsidRPr="00E87D65" w:rsidRDefault="00A0283B" w:rsidP="00E87D65">
            <w:pPr>
              <w:rPr>
                <w:sz w:val="24"/>
                <w:szCs w:val="24"/>
              </w:rPr>
            </w:pPr>
          </w:p>
        </w:tc>
        <w:tc>
          <w:tcPr>
            <w:tcW w:w="992" w:type="dxa"/>
          </w:tcPr>
          <w:p w:rsidR="00A0283B" w:rsidRPr="00E87D65" w:rsidRDefault="00A0283B" w:rsidP="00E87D65">
            <w:pPr>
              <w:rPr>
                <w:sz w:val="24"/>
                <w:szCs w:val="24"/>
              </w:rPr>
            </w:pPr>
          </w:p>
        </w:tc>
        <w:tc>
          <w:tcPr>
            <w:tcW w:w="170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t>17.05.2023</w:t>
            </w:r>
          </w:p>
        </w:tc>
        <w:tc>
          <w:tcPr>
            <w:tcW w:w="3106" w:type="dxa"/>
          </w:tcPr>
          <w:p w:rsidR="00A0283B" w:rsidRPr="00E87D65" w:rsidRDefault="00A0283B" w:rsidP="00E87D65">
            <w:pPr>
              <w:autoSpaceDE w:val="0"/>
              <w:autoSpaceDN w:val="0"/>
              <w:spacing w:before="48" w:line="257" w:lineRule="auto"/>
              <w:ind w:left="44"/>
              <w:rPr>
                <w:sz w:val="24"/>
                <w:szCs w:val="24"/>
                <w:lang w:val="ru-RU"/>
              </w:rPr>
            </w:pPr>
            <w:r w:rsidRPr="00E87D65">
              <w:rPr>
                <w:rFonts w:ascii="Times New Roman" w:eastAsia="Times New Roman" w:hAnsi="Times New Roman"/>
                <w:color w:val="000000"/>
                <w:w w:val="97"/>
                <w:sz w:val="24"/>
                <w:szCs w:val="24"/>
                <w:lang w:val="ru-RU"/>
              </w:rPr>
              <w:t xml:space="preserve">Анализировать и </w:t>
            </w:r>
            <w:r w:rsidRPr="00E87D65">
              <w:rPr>
                <w:sz w:val="24"/>
                <w:szCs w:val="24"/>
                <w:lang w:val="ru-RU"/>
              </w:rPr>
              <w:br/>
            </w:r>
            <w:r w:rsidRPr="00E87D65">
              <w:rPr>
                <w:rFonts w:ascii="Times New Roman" w:eastAsia="Times New Roman" w:hAnsi="Times New Roman"/>
                <w:color w:val="000000"/>
                <w:w w:val="97"/>
                <w:sz w:val="24"/>
                <w:szCs w:val="24"/>
                <w:lang w:val="ru-RU"/>
              </w:rPr>
              <w:t xml:space="preserve">интерпретировать </w:t>
            </w:r>
            <w:r w:rsidRPr="00E87D65">
              <w:rPr>
                <w:sz w:val="24"/>
                <w:szCs w:val="24"/>
                <w:lang w:val="ru-RU"/>
              </w:rPr>
              <w:br/>
            </w:r>
            <w:r w:rsidRPr="00E87D65">
              <w:rPr>
                <w:rFonts w:ascii="Times New Roman" w:eastAsia="Times New Roman" w:hAnsi="Times New Roman"/>
                <w:color w:val="000000"/>
                <w:w w:val="97"/>
                <w:sz w:val="24"/>
                <w:szCs w:val="24"/>
                <w:lang w:val="ru-RU"/>
              </w:rPr>
              <w:t xml:space="preserve">фольклорные тексты </w:t>
            </w:r>
            <w:r w:rsidRPr="00E87D65">
              <w:rPr>
                <w:sz w:val="24"/>
                <w:szCs w:val="24"/>
                <w:lang w:val="ru-RU"/>
              </w:rPr>
              <w:br/>
            </w:r>
            <w:r w:rsidRPr="00E87D65">
              <w:rPr>
                <w:rFonts w:ascii="Times New Roman" w:eastAsia="Times New Roman" w:hAnsi="Times New Roman"/>
                <w:color w:val="000000"/>
                <w:w w:val="97"/>
                <w:sz w:val="24"/>
                <w:szCs w:val="24"/>
                <w:lang w:val="ru-RU"/>
              </w:rPr>
              <w:t xml:space="preserve">(сказки, былины, </w:t>
            </w:r>
            <w:r w:rsidRPr="00E87D65">
              <w:rPr>
                <w:sz w:val="24"/>
                <w:szCs w:val="24"/>
                <w:lang w:val="ru-RU"/>
              </w:rPr>
              <w:br/>
            </w:r>
            <w:r w:rsidRPr="00E87D65">
              <w:rPr>
                <w:rFonts w:ascii="Times New Roman" w:eastAsia="Times New Roman" w:hAnsi="Times New Roman"/>
                <w:color w:val="000000"/>
                <w:w w:val="97"/>
                <w:sz w:val="24"/>
                <w:szCs w:val="24"/>
                <w:lang w:val="ru-RU"/>
              </w:rPr>
              <w:t xml:space="preserve">пословицы, загадки); </w:t>
            </w:r>
            <w:r w:rsidRPr="00E87D65">
              <w:rPr>
                <w:sz w:val="24"/>
                <w:szCs w:val="24"/>
                <w:lang w:val="ru-RU"/>
              </w:rPr>
              <w:br/>
            </w:r>
            <w:r w:rsidRPr="00E87D65">
              <w:rPr>
                <w:rFonts w:ascii="Times New Roman" w:eastAsia="Times New Roman" w:hAnsi="Times New Roman"/>
                <w:color w:val="000000"/>
                <w:w w:val="97"/>
                <w:sz w:val="24"/>
                <w:szCs w:val="24"/>
                <w:lang w:val="ru-RU"/>
              </w:rPr>
              <w:t xml:space="preserve">Создавать (в том числе с опорой на образец) </w:t>
            </w:r>
            <w:r w:rsidRPr="00E87D65">
              <w:rPr>
                <w:sz w:val="24"/>
                <w:szCs w:val="24"/>
                <w:lang w:val="ru-RU"/>
              </w:rPr>
              <w:br/>
            </w:r>
            <w:r w:rsidRPr="00E87D65">
              <w:rPr>
                <w:rFonts w:ascii="Times New Roman" w:eastAsia="Times New Roman" w:hAnsi="Times New Roman"/>
                <w:color w:val="000000"/>
                <w:w w:val="97"/>
                <w:sz w:val="24"/>
                <w:szCs w:val="24"/>
                <w:lang w:val="ru-RU"/>
              </w:rPr>
              <w:t xml:space="preserve">тексты разных </w:t>
            </w:r>
            <w:r w:rsidRPr="00E87D65">
              <w:rPr>
                <w:sz w:val="24"/>
                <w:szCs w:val="24"/>
                <w:lang w:val="ru-RU"/>
              </w:rPr>
              <w:br/>
            </w:r>
            <w:r w:rsidRPr="00E87D65">
              <w:rPr>
                <w:rFonts w:ascii="Times New Roman" w:eastAsia="Times New Roman" w:hAnsi="Times New Roman"/>
                <w:color w:val="000000"/>
                <w:w w:val="97"/>
                <w:sz w:val="24"/>
                <w:szCs w:val="24"/>
                <w:lang w:val="ru-RU"/>
              </w:rPr>
              <w:lastRenderedPageBreak/>
              <w:t>функционально-</w:t>
            </w:r>
            <w:r w:rsidRPr="00E87D65">
              <w:rPr>
                <w:sz w:val="24"/>
                <w:szCs w:val="24"/>
                <w:lang w:val="ru-RU"/>
              </w:rPr>
              <w:br/>
            </w:r>
            <w:r w:rsidRPr="00E87D65">
              <w:rPr>
                <w:rFonts w:ascii="Times New Roman" w:eastAsia="Times New Roman" w:hAnsi="Times New Roman"/>
                <w:color w:val="000000"/>
                <w:w w:val="97"/>
                <w:sz w:val="24"/>
                <w:szCs w:val="24"/>
                <w:lang w:val="ru-RU"/>
              </w:rPr>
              <w:t xml:space="preserve">смысловых типов речи; Редактировать </w:t>
            </w:r>
            <w:r w:rsidRPr="00E87D65">
              <w:rPr>
                <w:sz w:val="24"/>
                <w:szCs w:val="24"/>
                <w:lang w:val="ru-RU"/>
              </w:rPr>
              <w:br/>
            </w:r>
            <w:r w:rsidRPr="00E87D65">
              <w:rPr>
                <w:rFonts w:ascii="Times New Roman" w:eastAsia="Times New Roman" w:hAnsi="Times New Roman"/>
                <w:color w:val="000000"/>
                <w:w w:val="97"/>
                <w:sz w:val="24"/>
                <w:szCs w:val="24"/>
                <w:lang w:val="ru-RU"/>
              </w:rPr>
              <w:t xml:space="preserve">собственные тексты с целью </w:t>
            </w:r>
            <w:r w:rsidRPr="00E87D65">
              <w:rPr>
                <w:sz w:val="24"/>
                <w:szCs w:val="24"/>
                <w:lang w:val="ru-RU"/>
              </w:rPr>
              <w:br/>
            </w:r>
            <w:r w:rsidRPr="00E87D65">
              <w:rPr>
                <w:rFonts w:ascii="Times New Roman" w:eastAsia="Times New Roman" w:hAnsi="Times New Roman"/>
                <w:color w:val="000000"/>
                <w:w w:val="97"/>
                <w:sz w:val="24"/>
                <w:szCs w:val="24"/>
                <w:lang w:val="ru-RU"/>
              </w:rPr>
              <w:t xml:space="preserve">совершенствования их содержания и формы; сопоставлять черновой и отредактированный тексты; </w:t>
            </w:r>
            <w:r w:rsidRPr="00E87D65">
              <w:rPr>
                <w:sz w:val="24"/>
                <w:szCs w:val="24"/>
                <w:lang w:val="ru-RU"/>
              </w:rPr>
              <w:br/>
            </w:r>
            <w:r w:rsidRPr="00E87D65">
              <w:rPr>
                <w:rFonts w:ascii="Times New Roman" w:eastAsia="Times New Roman" w:hAnsi="Times New Roman"/>
                <w:color w:val="000000"/>
                <w:w w:val="97"/>
                <w:sz w:val="24"/>
                <w:szCs w:val="24"/>
                <w:lang w:val="ru-RU"/>
              </w:rPr>
              <w:t xml:space="preserve">Применять правила </w:t>
            </w:r>
            <w:r w:rsidRPr="00E87D65">
              <w:rPr>
                <w:sz w:val="24"/>
                <w:szCs w:val="24"/>
                <w:lang w:val="ru-RU"/>
              </w:rPr>
              <w:br/>
            </w:r>
            <w:r w:rsidRPr="00E87D65">
              <w:rPr>
                <w:rFonts w:ascii="Times New Roman" w:eastAsia="Times New Roman" w:hAnsi="Times New Roman"/>
                <w:color w:val="000000"/>
                <w:w w:val="97"/>
                <w:sz w:val="24"/>
                <w:szCs w:val="24"/>
                <w:lang w:val="ru-RU"/>
              </w:rPr>
              <w:t xml:space="preserve">орфографии и </w:t>
            </w:r>
            <w:r w:rsidRPr="00E87D65">
              <w:rPr>
                <w:sz w:val="24"/>
                <w:szCs w:val="24"/>
                <w:lang w:val="ru-RU"/>
              </w:rPr>
              <w:br/>
            </w:r>
            <w:r w:rsidRPr="00E87D65">
              <w:rPr>
                <w:rFonts w:ascii="Times New Roman" w:eastAsia="Times New Roman" w:hAnsi="Times New Roman"/>
                <w:color w:val="000000"/>
                <w:w w:val="97"/>
                <w:sz w:val="24"/>
                <w:szCs w:val="24"/>
                <w:lang w:val="ru-RU"/>
              </w:rPr>
              <w:t>пунктуации на письме (в рамках изученного);</w:t>
            </w:r>
          </w:p>
        </w:tc>
        <w:tc>
          <w:tcPr>
            <w:tcW w:w="1173"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lastRenderedPageBreak/>
              <w:t>Устныйопрос;</w:t>
            </w:r>
          </w:p>
        </w:tc>
        <w:tc>
          <w:tcPr>
            <w:tcW w:w="2950" w:type="dxa"/>
          </w:tcPr>
          <w:p w:rsidR="00A0283B" w:rsidRPr="00E87D65" w:rsidRDefault="00A0283B" w:rsidP="005C7BCE">
            <w:pPr>
              <w:autoSpaceDE w:val="0"/>
              <w:autoSpaceDN w:val="0"/>
              <w:spacing w:before="48" w:line="230" w:lineRule="auto"/>
              <w:ind w:left="44"/>
              <w:rPr>
                <w:rFonts w:ascii="Times New Roman" w:eastAsia="Times New Roman" w:hAnsi="Times New Roman"/>
                <w:color w:val="000000"/>
                <w:w w:val="97"/>
              </w:rPr>
            </w:pPr>
            <w:r w:rsidRPr="00E87D65">
              <w:rPr>
                <w:rFonts w:ascii="Times New Roman" w:eastAsia="Times New Roman" w:hAnsi="Times New Roman"/>
                <w:color w:val="000000"/>
                <w:w w:val="97"/>
              </w:rPr>
              <w:t>https://multiurok.ru/files/urok-rodnogo-russkogo-iazyka-5-kl-zhivoe-slovo-rus.html?login=ok</w:t>
            </w:r>
          </w:p>
        </w:tc>
      </w:tr>
      <w:tr w:rsidR="00A0283B" w:rsidRPr="00E87D65" w:rsidTr="00A0283B">
        <w:tc>
          <w:tcPr>
            <w:tcW w:w="561" w:type="dxa"/>
          </w:tcPr>
          <w:p w:rsidR="00A0283B" w:rsidRPr="00E87D65" w:rsidRDefault="00A0283B" w:rsidP="004B1EAC">
            <w:pPr>
              <w:autoSpaceDE w:val="0"/>
              <w:autoSpaceDN w:val="0"/>
              <w:spacing w:before="48" w:line="230" w:lineRule="auto"/>
              <w:rPr>
                <w:sz w:val="24"/>
                <w:szCs w:val="24"/>
              </w:rPr>
            </w:pPr>
            <w:r w:rsidRPr="00E87D65">
              <w:rPr>
                <w:rFonts w:ascii="Times New Roman" w:eastAsia="Times New Roman" w:hAnsi="Times New Roman"/>
                <w:color w:val="000000"/>
                <w:w w:val="97"/>
                <w:sz w:val="24"/>
                <w:szCs w:val="24"/>
              </w:rPr>
              <w:lastRenderedPageBreak/>
              <w:t>3.11.</w:t>
            </w:r>
          </w:p>
        </w:tc>
        <w:tc>
          <w:tcPr>
            <w:tcW w:w="2241" w:type="dxa"/>
            <w:gridSpan w:val="2"/>
          </w:tcPr>
          <w:p w:rsidR="00A0283B" w:rsidRPr="00E87D65" w:rsidRDefault="00A0283B" w:rsidP="00E87D65">
            <w:pPr>
              <w:autoSpaceDE w:val="0"/>
              <w:autoSpaceDN w:val="0"/>
              <w:spacing w:before="48" w:line="245" w:lineRule="auto"/>
              <w:ind w:right="288"/>
              <w:jc w:val="center"/>
              <w:rPr>
                <w:sz w:val="24"/>
                <w:szCs w:val="24"/>
                <w:lang w:val="ru-RU"/>
              </w:rPr>
            </w:pPr>
            <w:r w:rsidRPr="00E87D65">
              <w:rPr>
                <w:rFonts w:ascii="Times New Roman" w:eastAsia="Times New Roman" w:hAnsi="Times New Roman"/>
                <w:b/>
                <w:color w:val="000000"/>
                <w:w w:val="97"/>
                <w:sz w:val="24"/>
                <w:szCs w:val="24"/>
                <w:lang w:val="ru-RU"/>
              </w:rPr>
              <w:t>Текст и его строение.</w:t>
            </w:r>
          </w:p>
          <w:p w:rsidR="00A0283B" w:rsidRPr="00E87D65" w:rsidRDefault="00A0283B" w:rsidP="00E87D65">
            <w:pPr>
              <w:autoSpaceDE w:val="0"/>
              <w:autoSpaceDN w:val="0"/>
              <w:spacing w:before="12" w:line="250" w:lineRule="auto"/>
              <w:ind w:left="46"/>
              <w:rPr>
                <w:sz w:val="24"/>
                <w:szCs w:val="24"/>
                <w:lang w:val="ru-RU"/>
              </w:rPr>
            </w:pPr>
            <w:r w:rsidRPr="00E87D65">
              <w:rPr>
                <w:rFonts w:ascii="Times New Roman" w:eastAsia="Times New Roman" w:hAnsi="Times New Roman"/>
                <w:b/>
                <w:color w:val="000000"/>
                <w:w w:val="97"/>
                <w:sz w:val="24"/>
                <w:szCs w:val="24"/>
                <w:lang w:val="ru-RU"/>
              </w:rPr>
              <w:t xml:space="preserve">Представление </w:t>
            </w:r>
            <w:r w:rsidRPr="00E87D65">
              <w:rPr>
                <w:sz w:val="24"/>
                <w:szCs w:val="24"/>
                <w:lang w:val="ru-RU"/>
              </w:rPr>
              <w:br/>
            </w:r>
            <w:r w:rsidRPr="00E87D65">
              <w:rPr>
                <w:rFonts w:ascii="Times New Roman" w:eastAsia="Times New Roman" w:hAnsi="Times New Roman"/>
                <w:b/>
                <w:color w:val="000000"/>
                <w:w w:val="97"/>
                <w:sz w:val="24"/>
                <w:szCs w:val="24"/>
                <w:lang w:val="ru-RU"/>
              </w:rPr>
              <w:t xml:space="preserve">проектных, </w:t>
            </w:r>
            <w:r w:rsidRPr="00E87D65">
              <w:rPr>
                <w:sz w:val="24"/>
                <w:szCs w:val="24"/>
                <w:lang w:val="ru-RU"/>
              </w:rPr>
              <w:br/>
            </w:r>
            <w:r w:rsidRPr="00E87D65">
              <w:rPr>
                <w:rFonts w:ascii="Times New Roman" w:eastAsia="Times New Roman" w:hAnsi="Times New Roman"/>
                <w:b/>
                <w:color w:val="000000"/>
                <w:w w:val="97"/>
                <w:sz w:val="24"/>
                <w:szCs w:val="24"/>
                <w:lang w:val="ru-RU"/>
              </w:rPr>
              <w:t>исследовательских работ.</w:t>
            </w:r>
          </w:p>
          <w:p w:rsidR="00A0283B" w:rsidRPr="00E87D65" w:rsidRDefault="00A0283B" w:rsidP="00E87D65">
            <w:pPr>
              <w:autoSpaceDE w:val="0"/>
              <w:autoSpaceDN w:val="0"/>
              <w:spacing w:before="12" w:line="245" w:lineRule="auto"/>
              <w:ind w:left="46" w:right="288"/>
              <w:rPr>
                <w:sz w:val="24"/>
                <w:szCs w:val="24"/>
              </w:rPr>
            </w:pPr>
            <w:r w:rsidRPr="00E87D65">
              <w:rPr>
                <w:rFonts w:ascii="Times New Roman" w:eastAsia="Times New Roman" w:hAnsi="Times New Roman"/>
                <w:b/>
                <w:color w:val="000000"/>
                <w:w w:val="97"/>
                <w:sz w:val="24"/>
                <w:szCs w:val="24"/>
              </w:rPr>
              <w:t>Проверочнаяработа № 3</w:t>
            </w:r>
          </w:p>
        </w:tc>
        <w:tc>
          <w:tcPr>
            <w:tcW w:w="699" w:type="dxa"/>
          </w:tcPr>
          <w:p w:rsidR="00A0283B" w:rsidRPr="00E87D65" w:rsidRDefault="00A0283B" w:rsidP="00E87D65">
            <w:pPr>
              <w:autoSpaceDE w:val="0"/>
              <w:autoSpaceDN w:val="0"/>
              <w:spacing w:before="48" w:line="230" w:lineRule="auto"/>
              <w:ind w:left="46"/>
              <w:rPr>
                <w:sz w:val="24"/>
                <w:szCs w:val="24"/>
              </w:rPr>
            </w:pPr>
            <w:r w:rsidRPr="00E87D65">
              <w:rPr>
                <w:rFonts w:ascii="Times New Roman" w:eastAsia="Times New Roman" w:hAnsi="Times New Roman"/>
                <w:color w:val="000000"/>
                <w:w w:val="97"/>
                <w:sz w:val="24"/>
                <w:szCs w:val="24"/>
              </w:rPr>
              <w:t>2</w:t>
            </w:r>
          </w:p>
        </w:tc>
        <w:tc>
          <w:tcPr>
            <w:tcW w:w="1002" w:type="dxa"/>
          </w:tcPr>
          <w:p w:rsidR="00A0283B" w:rsidRPr="00E87D65" w:rsidRDefault="00A0283B" w:rsidP="00E87D65">
            <w:pPr>
              <w:autoSpaceDE w:val="0"/>
              <w:autoSpaceDN w:val="0"/>
              <w:spacing w:before="48" w:line="230" w:lineRule="auto"/>
              <w:ind w:left="46"/>
              <w:rPr>
                <w:sz w:val="24"/>
                <w:szCs w:val="24"/>
              </w:rPr>
            </w:pPr>
            <w:r w:rsidRPr="00E87D65">
              <w:rPr>
                <w:rFonts w:ascii="Times New Roman" w:eastAsia="Times New Roman" w:hAnsi="Times New Roman"/>
                <w:color w:val="000000"/>
                <w:w w:val="97"/>
                <w:sz w:val="24"/>
                <w:szCs w:val="24"/>
              </w:rPr>
              <w:t>1</w:t>
            </w:r>
          </w:p>
        </w:tc>
        <w:tc>
          <w:tcPr>
            <w:tcW w:w="992" w:type="dxa"/>
          </w:tcPr>
          <w:p w:rsidR="00A0283B" w:rsidRPr="00E87D65" w:rsidRDefault="00A0283B" w:rsidP="00E87D65">
            <w:pPr>
              <w:rPr>
                <w:sz w:val="24"/>
                <w:szCs w:val="24"/>
              </w:rPr>
            </w:pPr>
          </w:p>
        </w:tc>
        <w:tc>
          <w:tcPr>
            <w:tcW w:w="1701" w:type="dxa"/>
          </w:tcPr>
          <w:p w:rsidR="00A0283B" w:rsidRPr="00E87D65" w:rsidRDefault="00A0283B" w:rsidP="00E87D65">
            <w:pPr>
              <w:autoSpaceDE w:val="0"/>
              <w:autoSpaceDN w:val="0"/>
              <w:spacing w:before="48" w:line="230" w:lineRule="auto"/>
              <w:jc w:val="center"/>
              <w:rPr>
                <w:sz w:val="24"/>
                <w:szCs w:val="24"/>
              </w:rPr>
            </w:pPr>
            <w:r w:rsidRPr="00E87D65">
              <w:rPr>
                <w:rFonts w:ascii="Times New Roman" w:eastAsia="Times New Roman" w:hAnsi="Times New Roman"/>
                <w:color w:val="000000"/>
                <w:w w:val="97"/>
                <w:sz w:val="24"/>
                <w:szCs w:val="24"/>
              </w:rPr>
              <w:t>24.05.2023</w:t>
            </w:r>
          </w:p>
        </w:tc>
        <w:tc>
          <w:tcPr>
            <w:tcW w:w="3106" w:type="dxa"/>
          </w:tcPr>
          <w:p w:rsidR="00A0283B" w:rsidRPr="00E87D65" w:rsidRDefault="00A0283B" w:rsidP="00E87D65">
            <w:pPr>
              <w:autoSpaceDE w:val="0"/>
              <w:autoSpaceDN w:val="0"/>
              <w:spacing w:before="48" w:line="254" w:lineRule="auto"/>
              <w:ind w:left="44"/>
              <w:rPr>
                <w:sz w:val="24"/>
                <w:szCs w:val="24"/>
                <w:lang w:val="ru-RU"/>
              </w:rPr>
            </w:pPr>
            <w:r w:rsidRPr="00E87D65">
              <w:rPr>
                <w:rFonts w:ascii="Times New Roman" w:eastAsia="Times New Roman" w:hAnsi="Times New Roman"/>
                <w:color w:val="000000"/>
                <w:w w:val="97"/>
                <w:sz w:val="24"/>
                <w:szCs w:val="24"/>
                <w:lang w:val="ru-RU"/>
              </w:rPr>
              <w:t xml:space="preserve">Создавать тексты как результат проектной; (исследовательской) деятельности; </w:t>
            </w:r>
            <w:r w:rsidRPr="00E87D65">
              <w:rPr>
                <w:sz w:val="24"/>
                <w:szCs w:val="24"/>
                <w:lang w:val="ru-RU"/>
              </w:rPr>
              <w:br/>
            </w:r>
            <w:r w:rsidRPr="00E87D65">
              <w:rPr>
                <w:rFonts w:ascii="Times New Roman" w:eastAsia="Times New Roman" w:hAnsi="Times New Roman"/>
                <w:color w:val="000000"/>
                <w:w w:val="97"/>
                <w:sz w:val="24"/>
                <w:szCs w:val="24"/>
                <w:lang w:val="ru-RU"/>
              </w:rPr>
              <w:t xml:space="preserve">оформлять результаты проекта; </w:t>
            </w:r>
            <w:r w:rsidRPr="00E87D65">
              <w:rPr>
                <w:sz w:val="24"/>
                <w:szCs w:val="24"/>
                <w:lang w:val="ru-RU"/>
              </w:rPr>
              <w:br/>
            </w:r>
            <w:r w:rsidRPr="00E87D65">
              <w:rPr>
                <w:rFonts w:ascii="Times New Roman" w:eastAsia="Times New Roman" w:hAnsi="Times New Roman"/>
                <w:color w:val="000000"/>
                <w:w w:val="97"/>
                <w:sz w:val="24"/>
                <w:szCs w:val="24"/>
                <w:lang w:val="ru-RU"/>
              </w:rPr>
              <w:t xml:space="preserve">(исследования); </w:t>
            </w:r>
            <w:r w:rsidRPr="00E87D65">
              <w:rPr>
                <w:sz w:val="24"/>
                <w:szCs w:val="24"/>
                <w:lang w:val="ru-RU"/>
              </w:rPr>
              <w:br/>
            </w:r>
            <w:r w:rsidRPr="00E87D65">
              <w:rPr>
                <w:rFonts w:ascii="Times New Roman" w:eastAsia="Times New Roman" w:hAnsi="Times New Roman"/>
                <w:color w:val="000000"/>
                <w:w w:val="97"/>
                <w:sz w:val="24"/>
                <w:szCs w:val="24"/>
                <w:lang w:val="ru-RU"/>
              </w:rPr>
              <w:t xml:space="preserve">представлять их в </w:t>
            </w:r>
            <w:r w:rsidRPr="00E87D65">
              <w:rPr>
                <w:sz w:val="24"/>
                <w:szCs w:val="24"/>
                <w:lang w:val="ru-RU"/>
              </w:rPr>
              <w:br/>
            </w:r>
            <w:r w:rsidRPr="00E87D65">
              <w:rPr>
                <w:rFonts w:ascii="Times New Roman" w:eastAsia="Times New Roman" w:hAnsi="Times New Roman"/>
                <w:color w:val="000000"/>
                <w:w w:val="97"/>
                <w:sz w:val="24"/>
                <w:szCs w:val="24"/>
                <w:lang w:val="ru-RU"/>
              </w:rPr>
              <w:t xml:space="preserve">устной; </w:t>
            </w:r>
            <w:r w:rsidRPr="00E87D65">
              <w:rPr>
                <w:sz w:val="24"/>
                <w:szCs w:val="24"/>
                <w:lang w:val="ru-RU"/>
              </w:rPr>
              <w:br/>
            </w:r>
            <w:r w:rsidRPr="00E87D65">
              <w:rPr>
                <w:rFonts w:ascii="Times New Roman" w:eastAsia="Times New Roman" w:hAnsi="Times New Roman"/>
                <w:color w:val="000000"/>
                <w:w w:val="97"/>
                <w:sz w:val="24"/>
                <w:szCs w:val="24"/>
                <w:lang w:val="ru-RU"/>
              </w:rPr>
              <w:t>форме;;</w:t>
            </w:r>
          </w:p>
        </w:tc>
        <w:tc>
          <w:tcPr>
            <w:tcW w:w="1173" w:type="dxa"/>
          </w:tcPr>
          <w:p w:rsidR="00A0283B" w:rsidRPr="00E87D65" w:rsidRDefault="00A0283B" w:rsidP="00E87D65">
            <w:pPr>
              <w:autoSpaceDE w:val="0"/>
              <w:autoSpaceDN w:val="0"/>
              <w:spacing w:before="48" w:line="245" w:lineRule="auto"/>
              <w:ind w:left="46" w:right="144"/>
              <w:rPr>
                <w:sz w:val="24"/>
                <w:szCs w:val="24"/>
              </w:rPr>
            </w:pPr>
            <w:r w:rsidRPr="00E87D65">
              <w:rPr>
                <w:rFonts w:ascii="Times New Roman" w:eastAsia="Times New Roman" w:hAnsi="Times New Roman"/>
                <w:color w:val="000000"/>
                <w:w w:val="97"/>
                <w:sz w:val="24"/>
                <w:szCs w:val="24"/>
              </w:rPr>
              <w:t>Контрольнаяработа;</w:t>
            </w:r>
          </w:p>
        </w:tc>
        <w:tc>
          <w:tcPr>
            <w:tcW w:w="2950" w:type="dxa"/>
          </w:tcPr>
          <w:p w:rsidR="00A0283B" w:rsidRPr="004B1EAC" w:rsidRDefault="00A0283B" w:rsidP="004B1EAC">
            <w:pPr>
              <w:autoSpaceDE w:val="0"/>
              <w:autoSpaceDN w:val="0"/>
              <w:spacing w:before="48" w:line="230" w:lineRule="auto"/>
              <w:ind w:left="44"/>
              <w:rPr>
                <w:rFonts w:ascii="Times New Roman" w:eastAsia="Times New Roman" w:hAnsi="Times New Roman"/>
                <w:color w:val="000000"/>
                <w:w w:val="97"/>
                <w:lang w:val="ru-RU"/>
              </w:rPr>
            </w:pPr>
            <w:r w:rsidRPr="004B1EAC">
              <w:rPr>
                <w:rFonts w:ascii="Times New Roman" w:eastAsia="Times New Roman" w:hAnsi="Times New Roman"/>
                <w:color w:val="000000"/>
                <w:w w:val="97"/>
                <w:lang w:val="ru-RU"/>
              </w:rPr>
              <w:t>Творческий учебный проект. Этапы проекта -</w:t>
            </w:r>
          </w:p>
          <w:p w:rsidR="00A0283B" w:rsidRPr="004B1EAC" w:rsidRDefault="00A0283B" w:rsidP="004B1EAC">
            <w:pPr>
              <w:autoSpaceDE w:val="0"/>
              <w:autoSpaceDN w:val="0"/>
              <w:spacing w:before="48" w:line="230" w:lineRule="auto"/>
              <w:ind w:left="44"/>
              <w:rPr>
                <w:rFonts w:ascii="Times New Roman" w:eastAsia="Times New Roman" w:hAnsi="Times New Roman"/>
                <w:color w:val="000000"/>
                <w:w w:val="97"/>
                <w:lang w:val="ru-RU"/>
              </w:rPr>
            </w:pPr>
            <w:r w:rsidRPr="004B1EAC">
              <w:rPr>
                <w:rFonts w:ascii="Times New Roman" w:eastAsia="Times New Roman" w:hAnsi="Times New Roman"/>
                <w:color w:val="000000"/>
                <w:w w:val="97"/>
              </w:rPr>
              <w:t>https</w:t>
            </w:r>
            <w:r w:rsidRPr="004B1EAC">
              <w:rPr>
                <w:rFonts w:ascii="Times New Roman" w:eastAsia="Times New Roman" w:hAnsi="Times New Roman"/>
                <w:color w:val="000000"/>
                <w:w w:val="97"/>
                <w:lang w:val="ru-RU"/>
              </w:rPr>
              <w:t>://</w:t>
            </w:r>
            <w:r w:rsidRPr="004B1EAC">
              <w:rPr>
                <w:rFonts w:ascii="Times New Roman" w:eastAsia="Times New Roman" w:hAnsi="Times New Roman"/>
                <w:color w:val="000000"/>
                <w:w w:val="97"/>
              </w:rPr>
              <w:t>www</w:t>
            </w:r>
            <w:r w:rsidRPr="004B1EAC">
              <w:rPr>
                <w:rFonts w:ascii="Times New Roman" w:eastAsia="Times New Roman" w:hAnsi="Times New Roman"/>
                <w:color w:val="000000"/>
                <w:w w:val="97"/>
                <w:lang w:val="ru-RU"/>
              </w:rPr>
              <w:t>.</w:t>
            </w:r>
            <w:r w:rsidRPr="004B1EAC">
              <w:rPr>
                <w:rFonts w:ascii="Times New Roman" w:eastAsia="Times New Roman" w:hAnsi="Times New Roman"/>
                <w:color w:val="000000"/>
                <w:w w:val="97"/>
              </w:rPr>
              <w:t>youtube</w:t>
            </w:r>
            <w:r w:rsidRPr="004B1EAC">
              <w:rPr>
                <w:rFonts w:ascii="Times New Roman" w:eastAsia="Times New Roman" w:hAnsi="Times New Roman"/>
                <w:color w:val="000000"/>
                <w:w w:val="97"/>
                <w:lang w:val="ru-RU"/>
              </w:rPr>
              <w:t>.</w:t>
            </w:r>
            <w:r w:rsidRPr="004B1EAC">
              <w:rPr>
                <w:rFonts w:ascii="Times New Roman" w:eastAsia="Times New Roman" w:hAnsi="Times New Roman"/>
                <w:color w:val="000000"/>
                <w:w w:val="97"/>
              </w:rPr>
              <w:t>com</w:t>
            </w:r>
            <w:r w:rsidRPr="004B1EAC">
              <w:rPr>
                <w:rFonts w:ascii="Times New Roman" w:eastAsia="Times New Roman" w:hAnsi="Times New Roman"/>
                <w:color w:val="000000"/>
                <w:w w:val="97"/>
                <w:lang w:val="ru-RU"/>
              </w:rPr>
              <w:t>/</w:t>
            </w:r>
            <w:r w:rsidRPr="004B1EAC">
              <w:rPr>
                <w:rFonts w:ascii="Times New Roman" w:eastAsia="Times New Roman" w:hAnsi="Times New Roman"/>
                <w:color w:val="000000"/>
                <w:w w:val="97"/>
              </w:rPr>
              <w:t>watch</w:t>
            </w:r>
            <w:r w:rsidRPr="004B1EAC">
              <w:rPr>
                <w:rFonts w:ascii="Times New Roman" w:eastAsia="Times New Roman" w:hAnsi="Times New Roman"/>
                <w:color w:val="000000"/>
                <w:w w:val="97"/>
                <w:lang w:val="ru-RU"/>
              </w:rPr>
              <w:t>?</w:t>
            </w:r>
          </w:p>
          <w:p w:rsidR="00A0283B" w:rsidRPr="004B1EAC" w:rsidRDefault="00A0283B" w:rsidP="004B1EAC">
            <w:pPr>
              <w:autoSpaceDE w:val="0"/>
              <w:autoSpaceDN w:val="0"/>
              <w:spacing w:before="48" w:line="230" w:lineRule="auto"/>
              <w:ind w:left="44"/>
              <w:rPr>
                <w:rFonts w:ascii="Times New Roman" w:eastAsia="Times New Roman" w:hAnsi="Times New Roman"/>
                <w:color w:val="000000"/>
                <w:w w:val="97"/>
                <w:lang w:val="ru-RU"/>
              </w:rPr>
            </w:pPr>
            <w:r w:rsidRPr="004B1EAC">
              <w:rPr>
                <w:rFonts w:ascii="Times New Roman" w:eastAsia="Times New Roman" w:hAnsi="Times New Roman"/>
                <w:color w:val="000000"/>
                <w:w w:val="97"/>
              </w:rPr>
              <w:t>v</w:t>
            </w:r>
            <w:r w:rsidRPr="004B1EAC">
              <w:rPr>
                <w:rFonts w:ascii="Times New Roman" w:eastAsia="Times New Roman" w:hAnsi="Times New Roman"/>
                <w:color w:val="000000"/>
                <w:w w:val="97"/>
                <w:lang w:val="ru-RU"/>
              </w:rPr>
              <w:t>=</w:t>
            </w:r>
            <w:r w:rsidRPr="004B1EAC">
              <w:rPr>
                <w:rFonts w:ascii="Times New Roman" w:eastAsia="Times New Roman" w:hAnsi="Times New Roman"/>
                <w:color w:val="000000"/>
                <w:w w:val="97"/>
              </w:rPr>
              <w:t>oYFZZisCHDU</w:t>
            </w:r>
            <w:r w:rsidRPr="004B1EAC">
              <w:rPr>
                <w:rFonts w:ascii="Times New Roman" w:eastAsia="Times New Roman" w:hAnsi="Times New Roman"/>
                <w:color w:val="000000"/>
                <w:w w:val="97"/>
                <w:lang w:val="ru-RU"/>
              </w:rPr>
              <w:t>&amp;</w:t>
            </w:r>
            <w:r w:rsidRPr="004B1EAC">
              <w:rPr>
                <w:rFonts w:ascii="Times New Roman" w:eastAsia="Times New Roman" w:hAnsi="Times New Roman"/>
                <w:color w:val="000000"/>
                <w:w w:val="97"/>
              </w:rPr>
              <w:t>list</w:t>
            </w:r>
            <w:r w:rsidRPr="004B1EAC">
              <w:rPr>
                <w:rFonts w:ascii="Times New Roman" w:eastAsia="Times New Roman" w:hAnsi="Times New Roman"/>
                <w:color w:val="000000"/>
                <w:w w:val="97"/>
                <w:lang w:val="ru-RU"/>
              </w:rPr>
              <w:t>=</w:t>
            </w:r>
            <w:r w:rsidRPr="004B1EAC">
              <w:rPr>
                <w:rFonts w:ascii="Times New Roman" w:eastAsia="Times New Roman" w:hAnsi="Times New Roman"/>
                <w:color w:val="000000"/>
                <w:w w:val="97"/>
              </w:rPr>
              <w:t>RDCMUC</w:t>
            </w:r>
            <w:r w:rsidRPr="004B1EAC">
              <w:rPr>
                <w:rFonts w:ascii="Times New Roman" w:eastAsia="Times New Roman" w:hAnsi="Times New Roman"/>
                <w:color w:val="000000"/>
                <w:w w:val="97"/>
                <w:lang w:val="ru-RU"/>
              </w:rPr>
              <w:t>5</w:t>
            </w:r>
            <w:r w:rsidRPr="004B1EAC">
              <w:rPr>
                <w:rFonts w:ascii="Times New Roman" w:eastAsia="Times New Roman" w:hAnsi="Times New Roman"/>
                <w:color w:val="000000"/>
                <w:w w:val="97"/>
              </w:rPr>
              <w:t>bwYVUNQzTPF</w:t>
            </w:r>
            <w:r w:rsidRPr="004B1EAC">
              <w:rPr>
                <w:rFonts w:ascii="Times New Roman" w:eastAsia="Times New Roman" w:hAnsi="Times New Roman"/>
                <w:color w:val="000000"/>
                <w:w w:val="97"/>
                <w:lang w:val="ru-RU"/>
              </w:rPr>
              <w:t>7</w:t>
            </w:r>
            <w:r w:rsidRPr="004B1EAC">
              <w:rPr>
                <w:rFonts w:ascii="Times New Roman" w:eastAsia="Times New Roman" w:hAnsi="Times New Roman"/>
                <w:color w:val="000000"/>
                <w:w w:val="97"/>
              </w:rPr>
              <w:t>PWI</w:t>
            </w:r>
            <w:r w:rsidRPr="004B1EAC">
              <w:rPr>
                <w:rFonts w:ascii="Times New Roman" w:eastAsia="Times New Roman" w:hAnsi="Times New Roman"/>
                <w:color w:val="000000"/>
                <w:w w:val="97"/>
                <w:lang w:val="ru-RU"/>
              </w:rPr>
              <w:t>_</w:t>
            </w:r>
            <w:r w:rsidRPr="004B1EAC">
              <w:rPr>
                <w:rFonts w:ascii="Times New Roman" w:eastAsia="Times New Roman" w:hAnsi="Times New Roman"/>
                <w:color w:val="000000"/>
                <w:w w:val="97"/>
              </w:rPr>
              <w:t>ijfwQ</w:t>
            </w:r>
            <w:r w:rsidRPr="004B1EAC">
              <w:rPr>
                <w:rFonts w:ascii="Times New Roman" w:eastAsia="Times New Roman" w:hAnsi="Times New Roman"/>
                <w:color w:val="000000"/>
                <w:w w:val="97"/>
                <w:lang w:val="ru-RU"/>
              </w:rPr>
              <w:t>&amp;</w:t>
            </w:r>
            <w:r w:rsidRPr="004B1EAC">
              <w:rPr>
                <w:rFonts w:ascii="Times New Roman" w:eastAsia="Times New Roman" w:hAnsi="Times New Roman"/>
                <w:color w:val="000000"/>
                <w:w w:val="97"/>
              </w:rPr>
              <w:t>index</w:t>
            </w:r>
            <w:r w:rsidRPr="004B1EAC">
              <w:rPr>
                <w:rFonts w:ascii="Times New Roman" w:eastAsia="Times New Roman" w:hAnsi="Times New Roman"/>
                <w:color w:val="000000"/>
                <w:w w:val="97"/>
                <w:lang w:val="ru-RU"/>
              </w:rPr>
              <w:t>=25</w:t>
            </w:r>
          </w:p>
          <w:p w:rsidR="00A0283B" w:rsidRPr="004B1EAC" w:rsidRDefault="00A0283B" w:rsidP="004B1EAC">
            <w:pPr>
              <w:autoSpaceDE w:val="0"/>
              <w:autoSpaceDN w:val="0"/>
              <w:spacing w:before="48" w:line="230" w:lineRule="auto"/>
              <w:ind w:left="44"/>
              <w:rPr>
                <w:rFonts w:ascii="Times New Roman" w:eastAsia="Times New Roman" w:hAnsi="Times New Roman"/>
                <w:color w:val="000000"/>
                <w:w w:val="97"/>
                <w:lang w:val="ru-RU"/>
              </w:rPr>
            </w:pPr>
            <w:r w:rsidRPr="004B1EAC">
              <w:rPr>
                <w:rFonts w:ascii="Times New Roman" w:eastAsia="Times New Roman" w:hAnsi="Times New Roman"/>
                <w:color w:val="000000"/>
                <w:w w:val="97"/>
                <w:lang w:val="ru-RU"/>
              </w:rPr>
              <w:t xml:space="preserve">• Фундаментальная электронная библиотека «Русская литература и </w:t>
            </w:r>
          </w:p>
          <w:p w:rsidR="00A0283B" w:rsidRPr="00E87D65" w:rsidRDefault="00A0283B" w:rsidP="004B1EAC">
            <w:pPr>
              <w:autoSpaceDE w:val="0"/>
              <w:autoSpaceDN w:val="0"/>
              <w:spacing w:before="48" w:line="230" w:lineRule="auto"/>
              <w:ind w:left="44"/>
              <w:rPr>
                <w:rFonts w:ascii="Times New Roman" w:eastAsia="Times New Roman" w:hAnsi="Times New Roman"/>
                <w:color w:val="000000"/>
                <w:w w:val="97"/>
              </w:rPr>
            </w:pPr>
            <w:r w:rsidRPr="004B1EAC">
              <w:rPr>
                <w:rFonts w:ascii="Times New Roman" w:eastAsia="Times New Roman" w:hAnsi="Times New Roman"/>
                <w:color w:val="000000"/>
                <w:w w:val="97"/>
              </w:rPr>
              <w:t>фольклор»(http://www.feb-web.ru/)</w:t>
            </w:r>
          </w:p>
        </w:tc>
      </w:tr>
      <w:tr w:rsidR="00A0283B" w:rsidRPr="00E87D65" w:rsidTr="00A0283B">
        <w:tc>
          <w:tcPr>
            <w:tcW w:w="2802" w:type="dxa"/>
            <w:gridSpan w:val="3"/>
          </w:tcPr>
          <w:p w:rsidR="00A0283B" w:rsidRPr="004B1EAC" w:rsidRDefault="00A0283B" w:rsidP="0099725E">
            <w:pPr>
              <w:autoSpaceDE w:val="0"/>
              <w:autoSpaceDN w:val="0"/>
              <w:spacing w:before="48" w:line="230" w:lineRule="auto"/>
              <w:ind w:left="44"/>
              <w:rPr>
                <w:sz w:val="24"/>
                <w:szCs w:val="24"/>
              </w:rPr>
            </w:pPr>
            <w:r w:rsidRPr="004B1EAC">
              <w:rPr>
                <w:rFonts w:ascii="Times New Roman" w:eastAsia="Times New Roman" w:hAnsi="Times New Roman"/>
                <w:color w:val="000000"/>
                <w:w w:val="97"/>
                <w:sz w:val="24"/>
                <w:szCs w:val="24"/>
              </w:rPr>
              <w:t>Итогопоразделу</w:t>
            </w:r>
          </w:p>
        </w:tc>
        <w:tc>
          <w:tcPr>
            <w:tcW w:w="699" w:type="dxa"/>
          </w:tcPr>
          <w:p w:rsidR="00A0283B" w:rsidRPr="004B1EAC" w:rsidRDefault="00A0283B" w:rsidP="0099725E">
            <w:pPr>
              <w:autoSpaceDE w:val="0"/>
              <w:autoSpaceDN w:val="0"/>
              <w:spacing w:before="48" w:line="230" w:lineRule="auto"/>
              <w:ind w:left="46"/>
              <w:rPr>
                <w:sz w:val="24"/>
                <w:szCs w:val="24"/>
              </w:rPr>
            </w:pPr>
            <w:r w:rsidRPr="004B1EAC">
              <w:rPr>
                <w:rFonts w:ascii="Times New Roman" w:eastAsia="Times New Roman" w:hAnsi="Times New Roman"/>
                <w:color w:val="000000"/>
                <w:w w:val="97"/>
                <w:sz w:val="24"/>
                <w:szCs w:val="24"/>
              </w:rPr>
              <w:t>14</w:t>
            </w:r>
          </w:p>
        </w:tc>
        <w:tc>
          <w:tcPr>
            <w:tcW w:w="10924" w:type="dxa"/>
            <w:gridSpan w:val="6"/>
          </w:tcPr>
          <w:p w:rsidR="00A0283B" w:rsidRPr="00E87D65" w:rsidRDefault="00A0283B" w:rsidP="005C7BCE">
            <w:pPr>
              <w:autoSpaceDE w:val="0"/>
              <w:autoSpaceDN w:val="0"/>
              <w:spacing w:before="48" w:line="230" w:lineRule="auto"/>
              <w:ind w:left="44"/>
              <w:rPr>
                <w:rFonts w:ascii="Times New Roman" w:eastAsia="Times New Roman" w:hAnsi="Times New Roman"/>
                <w:color w:val="000000"/>
                <w:w w:val="97"/>
              </w:rPr>
            </w:pPr>
          </w:p>
        </w:tc>
      </w:tr>
      <w:tr w:rsidR="00A0283B" w:rsidRPr="00E87D65" w:rsidTr="00A0283B">
        <w:tc>
          <w:tcPr>
            <w:tcW w:w="2802" w:type="dxa"/>
            <w:gridSpan w:val="3"/>
          </w:tcPr>
          <w:p w:rsidR="00A0283B" w:rsidRPr="004B1EAC" w:rsidRDefault="00A0283B" w:rsidP="0099725E">
            <w:pPr>
              <w:autoSpaceDE w:val="0"/>
              <w:autoSpaceDN w:val="0"/>
              <w:spacing w:before="48" w:line="230" w:lineRule="auto"/>
              <w:ind w:left="44"/>
              <w:rPr>
                <w:sz w:val="24"/>
                <w:szCs w:val="24"/>
              </w:rPr>
            </w:pPr>
            <w:r w:rsidRPr="004B1EAC">
              <w:rPr>
                <w:rFonts w:ascii="Times New Roman" w:eastAsia="Times New Roman" w:hAnsi="Times New Roman"/>
                <w:color w:val="000000"/>
                <w:w w:val="97"/>
                <w:sz w:val="24"/>
                <w:szCs w:val="24"/>
              </w:rPr>
              <w:t>Резервноевремя</w:t>
            </w:r>
          </w:p>
        </w:tc>
        <w:tc>
          <w:tcPr>
            <w:tcW w:w="699" w:type="dxa"/>
          </w:tcPr>
          <w:p w:rsidR="00A0283B" w:rsidRPr="004B1EAC" w:rsidRDefault="00A0283B" w:rsidP="0099725E">
            <w:pPr>
              <w:autoSpaceDE w:val="0"/>
              <w:autoSpaceDN w:val="0"/>
              <w:spacing w:before="48" w:line="230" w:lineRule="auto"/>
              <w:ind w:left="46"/>
              <w:rPr>
                <w:sz w:val="24"/>
                <w:szCs w:val="24"/>
              </w:rPr>
            </w:pPr>
            <w:r w:rsidRPr="004B1EAC">
              <w:rPr>
                <w:rFonts w:ascii="Times New Roman" w:eastAsia="Times New Roman" w:hAnsi="Times New Roman"/>
                <w:color w:val="000000"/>
                <w:w w:val="97"/>
                <w:sz w:val="24"/>
                <w:szCs w:val="24"/>
              </w:rPr>
              <w:t>0</w:t>
            </w:r>
          </w:p>
        </w:tc>
        <w:tc>
          <w:tcPr>
            <w:tcW w:w="10924" w:type="dxa"/>
            <w:gridSpan w:val="6"/>
          </w:tcPr>
          <w:p w:rsidR="00A0283B" w:rsidRPr="00E87D65" w:rsidRDefault="00A0283B" w:rsidP="005C7BCE">
            <w:pPr>
              <w:autoSpaceDE w:val="0"/>
              <w:autoSpaceDN w:val="0"/>
              <w:spacing w:before="48" w:line="230" w:lineRule="auto"/>
              <w:ind w:left="44"/>
              <w:rPr>
                <w:rFonts w:ascii="Times New Roman" w:eastAsia="Times New Roman" w:hAnsi="Times New Roman"/>
                <w:color w:val="000000"/>
                <w:w w:val="97"/>
              </w:rPr>
            </w:pPr>
          </w:p>
        </w:tc>
      </w:tr>
      <w:tr w:rsidR="00A0283B" w:rsidRPr="00E87D65" w:rsidTr="00A0283B">
        <w:tc>
          <w:tcPr>
            <w:tcW w:w="2802" w:type="dxa"/>
            <w:gridSpan w:val="3"/>
          </w:tcPr>
          <w:p w:rsidR="00A0283B" w:rsidRPr="004B1EAC" w:rsidRDefault="00A0283B" w:rsidP="0099725E">
            <w:pPr>
              <w:autoSpaceDE w:val="0"/>
              <w:autoSpaceDN w:val="0"/>
              <w:spacing w:before="48" w:line="245" w:lineRule="auto"/>
              <w:ind w:left="44"/>
              <w:rPr>
                <w:sz w:val="24"/>
                <w:szCs w:val="24"/>
                <w:lang w:val="ru-RU"/>
              </w:rPr>
            </w:pPr>
            <w:r w:rsidRPr="004B1EAC">
              <w:rPr>
                <w:rFonts w:ascii="Times New Roman" w:eastAsia="Times New Roman" w:hAnsi="Times New Roman"/>
                <w:color w:val="000000"/>
                <w:w w:val="97"/>
                <w:sz w:val="24"/>
                <w:szCs w:val="24"/>
                <w:lang w:val="ru-RU"/>
              </w:rPr>
              <w:t>ОБЩЕЕ КОЛИЧЕСТВО ЧАСОВ ПО ПРОГРАММЕ</w:t>
            </w:r>
          </w:p>
        </w:tc>
        <w:tc>
          <w:tcPr>
            <w:tcW w:w="699" w:type="dxa"/>
          </w:tcPr>
          <w:p w:rsidR="00A0283B" w:rsidRPr="004B1EAC" w:rsidRDefault="00A0283B" w:rsidP="0099725E">
            <w:pPr>
              <w:autoSpaceDE w:val="0"/>
              <w:autoSpaceDN w:val="0"/>
              <w:spacing w:before="48" w:line="230" w:lineRule="auto"/>
              <w:ind w:left="46"/>
              <w:rPr>
                <w:sz w:val="24"/>
                <w:szCs w:val="24"/>
              </w:rPr>
            </w:pPr>
            <w:r w:rsidRPr="004B1EAC">
              <w:rPr>
                <w:rFonts w:ascii="Times New Roman" w:eastAsia="Times New Roman" w:hAnsi="Times New Roman"/>
                <w:color w:val="000000"/>
                <w:w w:val="97"/>
                <w:sz w:val="24"/>
                <w:szCs w:val="24"/>
              </w:rPr>
              <w:t>35</w:t>
            </w:r>
          </w:p>
        </w:tc>
        <w:tc>
          <w:tcPr>
            <w:tcW w:w="1002" w:type="dxa"/>
          </w:tcPr>
          <w:p w:rsidR="00A0283B" w:rsidRPr="004B1EAC" w:rsidRDefault="00A0283B" w:rsidP="0099725E">
            <w:pPr>
              <w:autoSpaceDE w:val="0"/>
              <w:autoSpaceDN w:val="0"/>
              <w:spacing w:before="48" w:line="230" w:lineRule="auto"/>
              <w:ind w:left="46"/>
              <w:rPr>
                <w:sz w:val="24"/>
                <w:szCs w:val="24"/>
              </w:rPr>
            </w:pPr>
            <w:r w:rsidRPr="004B1EAC">
              <w:rPr>
                <w:rFonts w:ascii="Times New Roman" w:eastAsia="Times New Roman" w:hAnsi="Times New Roman"/>
                <w:color w:val="000000"/>
                <w:w w:val="97"/>
                <w:sz w:val="24"/>
                <w:szCs w:val="24"/>
              </w:rPr>
              <w:t>3</w:t>
            </w:r>
          </w:p>
        </w:tc>
        <w:tc>
          <w:tcPr>
            <w:tcW w:w="992" w:type="dxa"/>
          </w:tcPr>
          <w:p w:rsidR="00A0283B" w:rsidRPr="004B1EAC" w:rsidRDefault="00A0283B" w:rsidP="0099725E">
            <w:pPr>
              <w:autoSpaceDE w:val="0"/>
              <w:autoSpaceDN w:val="0"/>
              <w:spacing w:before="48" w:line="230" w:lineRule="auto"/>
              <w:ind w:left="46"/>
              <w:rPr>
                <w:sz w:val="24"/>
                <w:szCs w:val="24"/>
              </w:rPr>
            </w:pPr>
            <w:r w:rsidRPr="004B1EAC">
              <w:rPr>
                <w:rFonts w:ascii="Times New Roman" w:eastAsia="Times New Roman" w:hAnsi="Times New Roman"/>
                <w:color w:val="000000"/>
                <w:w w:val="97"/>
                <w:sz w:val="24"/>
                <w:szCs w:val="24"/>
              </w:rPr>
              <w:t>0</w:t>
            </w:r>
          </w:p>
        </w:tc>
        <w:tc>
          <w:tcPr>
            <w:tcW w:w="8930" w:type="dxa"/>
            <w:gridSpan w:val="4"/>
          </w:tcPr>
          <w:p w:rsidR="00A0283B" w:rsidRPr="00E87D65" w:rsidRDefault="00A0283B" w:rsidP="005C7BCE">
            <w:pPr>
              <w:autoSpaceDE w:val="0"/>
              <w:autoSpaceDN w:val="0"/>
              <w:spacing w:before="48" w:line="230" w:lineRule="auto"/>
              <w:ind w:left="44"/>
              <w:rPr>
                <w:rFonts w:ascii="Times New Roman" w:eastAsia="Times New Roman" w:hAnsi="Times New Roman"/>
                <w:color w:val="000000"/>
                <w:w w:val="97"/>
              </w:rPr>
            </w:pPr>
          </w:p>
        </w:tc>
      </w:tr>
    </w:tbl>
    <w:p w:rsidR="001E3D09" w:rsidRPr="00E87D65" w:rsidRDefault="001E3D09">
      <w:pPr>
        <w:autoSpaceDE w:val="0"/>
        <w:autoSpaceDN w:val="0"/>
        <w:spacing w:after="416" w:line="230" w:lineRule="auto"/>
        <w:rPr>
          <w:sz w:val="24"/>
          <w:szCs w:val="24"/>
        </w:rPr>
      </w:pPr>
    </w:p>
    <w:p w:rsidR="00575972" w:rsidRPr="009C07D7" w:rsidRDefault="00575972">
      <w:pPr>
        <w:autoSpaceDE w:val="0"/>
        <w:autoSpaceDN w:val="0"/>
        <w:spacing w:after="0" w:line="14" w:lineRule="exact"/>
        <w:rPr>
          <w:lang w:val="ru-RU"/>
        </w:rPr>
      </w:pPr>
    </w:p>
    <w:p w:rsidR="00575972" w:rsidRPr="009C07D7" w:rsidRDefault="00575972">
      <w:pPr>
        <w:rPr>
          <w:lang w:val="ru-RU"/>
        </w:rPr>
        <w:sectPr w:rsidR="00575972" w:rsidRPr="009C07D7">
          <w:pgSz w:w="16840" w:h="11900"/>
          <w:pgMar w:top="284" w:right="0" w:bottom="1026" w:left="630" w:header="720" w:footer="720" w:gutter="0"/>
          <w:cols w:space="720" w:equalWidth="0">
            <w:col w:w="16210" w:space="0"/>
          </w:cols>
          <w:docGrid w:linePitch="360"/>
        </w:sectPr>
      </w:pPr>
    </w:p>
    <w:p w:rsidR="00575972" w:rsidRPr="009C07D7" w:rsidRDefault="00575972">
      <w:pPr>
        <w:autoSpaceDE w:val="0"/>
        <w:autoSpaceDN w:val="0"/>
        <w:spacing w:after="66" w:line="220" w:lineRule="exact"/>
        <w:rPr>
          <w:lang w:val="ru-RU"/>
        </w:rPr>
      </w:pPr>
    </w:p>
    <w:p w:rsidR="00575972" w:rsidRDefault="00575972">
      <w:pPr>
        <w:autoSpaceDE w:val="0"/>
        <w:autoSpaceDN w:val="0"/>
        <w:spacing w:after="0" w:line="14" w:lineRule="exact"/>
      </w:pPr>
    </w:p>
    <w:p w:rsidR="004B1EAC" w:rsidRDefault="004B1EAC"/>
    <w:p w:rsidR="004B1EAC" w:rsidRDefault="004B1EAC" w:rsidP="004B1EAC">
      <w:pPr>
        <w:autoSpaceDE w:val="0"/>
        <w:autoSpaceDN w:val="0"/>
        <w:spacing w:after="276" w:line="230" w:lineRule="auto"/>
      </w:pPr>
      <w:r>
        <w:tab/>
      </w:r>
      <w:r>
        <w:rPr>
          <w:rFonts w:ascii="Times New Roman" w:eastAsia="Times New Roman" w:hAnsi="Times New Roman"/>
          <w:b/>
          <w:color w:val="000000"/>
          <w:w w:val="102"/>
          <w:sz w:val="20"/>
        </w:rPr>
        <w:t xml:space="preserve">ПОУРОЧНОЕ ПЛАНИРОВАНИЕ </w:t>
      </w:r>
    </w:p>
    <w:tbl>
      <w:tblPr>
        <w:tblW w:w="0" w:type="auto"/>
        <w:tblInd w:w="5" w:type="dxa"/>
        <w:tblLayout w:type="fixed"/>
        <w:tblLook w:val="04A0"/>
      </w:tblPr>
      <w:tblGrid>
        <w:gridCol w:w="430"/>
        <w:gridCol w:w="3966"/>
        <w:gridCol w:w="624"/>
        <w:gridCol w:w="1380"/>
        <w:gridCol w:w="1420"/>
        <w:gridCol w:w="1054"/>
        <w:gridCol w:w="1788"/>
      </w:tblGrid>
      <w:tr w:rsidR="004B1EAC" w:rsidTr="0099725E">
        <w:trPr>
          <w:trHeight w:hRule="exact" w:val="418"/>
        </w:trPr>
        <w:tc>
          <w:tcPr>
            <w:tcW w:w="43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62" w:lineRule="auto"/>
              <w:ind w:left="62"/>
            </w:pPr>
            <w:r>
              <w:rPr>
                <w:rFonts w:ascii="Times New Roman" w:eastAsia="Times New Roman" w:hAnsi="Times New Roman"/>
                <w:b/>
                <w:color w:val="000000"/>
                <w:w w:val="102"/>
                <w:sz w:val="20"/>
              </w:rPr>
              <w:t>№</w:t>
            </w:r>
            <w:r>
              <w:br/>
            </w:r>
            <w:r>
              <w:rPr>
                <w:rFonts w:ascii="Times New Roman" w:eastAsia="Times New Roman" w:hAnsi="Times New Roman"/>
                <w:b/>
                <w:color w:val="000000"/>
                <w:w w:val="102"/>
                <w:sz w:val="20"/>
              </w:rPr>
              <w:t>п/п</w:t>
            </w:r>
          </w:p>
        </w:tc>
        <w:tc>
          <w:tcPr>
            <w:tcW w:w="396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0"/>
            </w:pPr>
            <w:r>
              <w:rPr>
                <w:rFonts w:ascii="Times New Roman" w:eastAsia="Times New Roman" w:hAnsi="Times New Roman"/>
                <w:b/>
                <w:color w:val="000000"/>
                <w:w w:val="102"/>
                <w:sz w:val="20"/>
              </w:rPr>
              <w:t>Темаурока</w:t>
            </w:r>
          </w:p>
        </w:tc>
        <w:tc>
          <w:tcPr>
            <w:tcW w:w="342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b/>
                <w:color w:val="000000"/>
                <w:w w:val="102"/>
                <w:sz w:val="20"/>
              </w:rPr>
              <w:t>Количествочасов</w:t>
            </w:r>
          </w:p>
        </w:tc>
        <w:tc>
          <w:tcPr>
            <w:tcW w:w="105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62" w:lineRule="auto"/>
              <w:ind w:left="62"/>
            </w:pPr>
            <w:r>
              <w:rPr>
                <w:rFonts w:ascii="Times New Roman" w:eastAsia="Times New Roman" w:hAnsi="Times New Roman"/>
                <w:b/>
                <w:color w:val="000000"/>
                <w:w w:val="102"/>
                <w:sz w:val="20"/>
              </w:rPr>
              <w:t>Дата</w:t>
            </w:r>
            <w:r>
              <w:br/>
            </w:r>
            <w:r>
              <w:rPr>
                <w:rFonts w:ascii="Times New Roman" w:eastAsia="Times New Roman" w:hAnsi="Times New Roman"/>
                <w:b/>
                <w:color w:val="000000"/>
                <w:w w:val="102"/>
                <w:sz w:val="20"/>
              </w:rPr>
              <w:t>изучения</w:t>
            </w:r>
          </w:p>
        </w:tc>
        <w:tc>
          <w:tcPr>
            <w:tcW w:w="178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62" w:lineRule="auto"/>
              <w:ind w:left="60" w:right="432"/>
            </w:pPr>
            <w:r>
              <w:rPr>
                <w:rFonts w:ascii="Times New Roman" w:eastAsia="Times New Roman" w:hAnsi="Times New Roman"/>
                <w:b/>
                <w:color w:val="000000"/>
                <w:w w:val="102"/>
                <w:sz w:val="20"/>
              </w:rPr>
              <w:t>Виды, формыконтроля</w:t>
            </w:r>
          </w:p>
        </w:tc>
      </w:tr>
      <w:tr w:rsidR="004B1EAC" w:rsidTr="004B1EAC">
        <w:trPr>
          <w:trHeight w:hRule="exact" w:val="704"/>
        </w:trPr>
        <w:tc>
          <w:tcPr>
            <w:tcW w:w="430" w:type="dxa"/>
            <w:vMerge/>
            <w:tcBorders>
              <w:top w:val="single" w:sz="4" w:space="0" w:color="000000"/>
              <w:left w:val="single" w:sz="4" w:space="0" w:color="000000"/>
              <w:bottom w:val="single" w:sz="4" w:space="0" w:color="000000"/>
              <w:right w:val="single" w:sz="4" w:space="0" w:color="000000"/>
            </w:tcBorders>
          </w:tcPr>
          <w:p w:rsidR="004B1EAC" w:rsidRDefault="004B1EAC" w:rsidP="0099725E"/>
        </w:tc>
        <w:tc>
          <w:tcPr>
            <w:tcW w:w="3966" w:type="dxa"/>
            <w:vMerge/>
            <w:tcBorders>
              <w:top w:val="single" w:sz="4" w:space="0" w:color="000000"/>
              <w:left w:val="single" w:sz="4" w:space="0" w:color="000000"/>
              <w:bottom w:val="single" w:sz="4" w:space="0" w:color="000000"/>
              <w:right w:val="single" w:sz="4" w:space="0" w:color="000000"/>
            </w:tcBorders>
          </w:tcPr>
          <w:p w:rsidR="004B1EAC" w:rsidRDefault="004B1EAC" w:rsidP="0099725E"/>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b/>
                <w:color w:val="000000"/>
                <w:w w:val="102"/>
                <w:sz w:val="20"/>
              </w:rPr>
              <w:t>всего</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62" w:lineRule="auto"/>
              <w:ind w:left="62"/>
            </w:pPr>
            <w:r>
              <w:rPr>
                <w:rFonts w:ascii="Times New Roman" w:eastAsia="Times New Roman" w:hAnsi="Times New Roman"/>
                <w:b/>
                <w:color w:val="000000"/>
                <w:w w:val="102"/>
                <w:sz w:val="20"/>
              </w:rPr>
              <w:t>контрольныеработы</w:t>
            </w:r>
          </w:p>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62" w:lineRule="auto"/>
              <w:ind w:left="62"/>
            </w:pPr>
            <w:r>
              <w:rPr>
                <w:rFonts w:ascii="Times New Roman" w:eastAsia="Times New Roman" w:hAnsi="Times New Roman"/>
                <w:b/>
                <w:color w:val="000000"/>
                <w:w w:val="102"/>
                <w:sz w:val="20"/>
              </w:rPr>
              <w:t>практическиеработы</w:t>
            </w:r>
          </w:p>
        </w:tc>
        <w:tc>
          <w:tcPr>
            <w:tcW w:w="1054" w:type="dxa"/>
            <w:vMerge/>
            <w:tcBorders>
              <w:top w:val="single" w:sz="4" w:space="0" w:color="000000"/>
              <w:left w:val="single" w:sz="4" w:space="0" w:color="000000"/>
              <w:bottom w:val="single" w:sz="4" w:space="0" w:color="000000"/>
              <w:right w:val="single" w:sz="4" w:space="0" w:color="000000"/>
            </w:tcBorders>
          </w:tcPr>
          <w:p w:rsidR="004B1EAC" w:rsidRDefault="004B1EAC" w:rsidP="0099725E"/>
        </w:tc>
        <w:tc>
          <w:tcPr>
            <w:tcW w:w="1788" w:type="dxa"/>
            <w:vMerge/>
            <w:tcBorders>
              <w:top w:val="single" w:sz="4" w:space="0" w:color="000000"/>
              <w:left w:val="single" w:sz="4" w:space="0" w:color="000000"/>
              <w:bottom w:val="single" w:sz="4" w:space="0" w:color="000000"/>
              <w:right w:val="single" w:sz="4" w:space="0" w:color="000000"/>
            </w:tcBorders>
          </w:tcPr>
          <w:p w:rsidR="004B1EAC" w:rsidRDefault="004B1EAC" w:rsidP="0099725E"/>
        </w:tc>
      </w:tr>
      <w:tr w:rsidR="004B1EAC" w:rsidTr="0099725E">
        <w:trPr>
          <w:trHeight w:hRule="exact" w:val="706"/>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6" w:after="0" w:line="230" w:lineRule="auto"/>
              <w:ind w:left="62"/>
            </w:pPr>
            <w:r>
              <w:rPr>
                <w:rFonts w:ascii="Times New Roman" w:eastAsia="Times New Roman" w:hAnsi="Times New Roman"/>
                <w:color w:val="000000"/>
                <w:w w:val="102"/>
                <w:sz w:val="20"/>
              </w:rPr>
              <w:t>1.</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6" w:after="0" w:line="262" w:lineRule="auto"/>
              <w:ind w:left="60" w:right="720"/>
              <w:rPr>
                <w:lang w:val="ru-RU"/>
              </w:rPr>
            </w:pPr>
            <w:r w:rsidRPr="009C07D7">
              <w:rPr>
                <w:rFonts w:ascii="Times New Roman" w:eastAsia="Times New Roman" w:hAnsi="Times New Roman"/>
                <w:color w:val="000000"/>
                <w:w w:val="102"/>
                <w:sz w:val="20"/>
                <w:lang w:val="ru-RU"/>
              </w:rPr>
              <w:t>Русский язык —национальный язык русского народа.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6"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6" w:after="0" w:line="230" w:lineRule="auto"/>
              <w:ind w:left="62"/>
            </w:pPr>
            <w:r>
              <w:rPr>
                <w:rFonts w:ascii="Times New Roman" w:eastAsia="Times New Roman" w:hAnsi="Times New Roman"/>
                <w:color w:val="000000"/>
                <w:w w:val="102"/>
                <w:sz w:val="20"/>
              </w:rPr>
              <w:t xml:space="preserve">07.09.2022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6" w:after="0" w:line="230" w:lineRule="auto"/>
              <w:ind w:left="60"/>
            </w:pPr>
            <w:r>
              <w:rPr>
                <w:rFonts w:ascii="Times New Roman" w:eastAsia="Times New Roman" w:hAnsi="Times New Roman"/>
                <w:color w:val="000000"/>
                <w:w w:val="102"/>
                <w:sz w:val="20"/>
              </w:rPr>
              <w:t>Устныйопрос;</w:t>
            </w:r>
          </w:p>
        </w:tc>
      </w:tr>
      <w:tr w:rsidR="004B1EAC" w:rsidTr="0099725E">
        <w:trPr>
          <w:trHeight w:hRule="exact" w:val="992"/>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2.</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4" w:after="0" w:line="271" w:lineRule="auto"/>
              <w:ind w:left="60" w:right="576"/>
              <w:rPr>
                <w:lang w:val="ru-RU"/>
              </w:rPr>
            </w:pPr>
            <w:r w:rsidRPr="009C07D7">
              <w:rPr>
                <w:rFonts w:ascii="Times New Roman" w:eastAsia="Times New Roman" w:hAnsi="Times New Roman"/>
                <w:color w:val="000000"/>
                <w:w w:val="102"/>
                <w:sz w:val="20"/>
                <w:lang w:val="ru-RU"/>
              </w:rPr>
              <w:t xml:space="preserve">Краткая история русской </w:t>
            </w:r>
            <w:r w:rsidRPr="009C07D7">
              <w:rPr>
                <w:lang w:val="ru-RU"/>
              </w:rPr>
              <w:br/>
            </w:r>
            <w:r w:rsidRPr="009C07D7">
              <w:rPr>
                <w:rFonts w:ascii="Times New Roman" w:eastAsia="Times New Roman" w:hAnsi="Times New Roman"/>
                <w:color w:val="000000"/>
                <w:w w:val="102"/>
                <w:sz w:val="20"/>
                <w:lang w:val="ru-RU"/>
              </w:rPr>
              <w:t>письменности.Создание славянского алфавита.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 xml:space="preserve">14.09.2022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62" w:lineRule="auto"/>
              <w:ind w:left="60" w:right="576"/>
            </w:pPr>
            <w:r>
              <w:rPr>
                <w:rFonts w:ascii="Times New Roman" w:eastAsia="Times New Roman" w:hAnsi="Times New Roman"/>
                <w:color w:val="000000"/>
                <w:w w:val="102"/>
                <w:sz w:val="20"/>
              </w:rPr>
              <w:t>Письменныйконтроль;</w:t>
            </w:r>
          </w:p>
        </w:tc>
      </w:tr>
      <w:tr w:rsidR="004B1EAC" w:rsidRPr="00E867CC" w:rsidTr="0099725E">
        <w:trPr>
          <w:trHeight w:hRule="exact" w:val="128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3" w:lineRule="auto"/>
              <w:ind w:left="62"/>
            </w:pPr>
            <w:r>
              <w:rPr>
                <w:rFonts w:ascii="Times New Roman" w:eastAsia="Times New Roman" w:hAnsi="Times New Roman"/>
                <w:color w:val="000000"/>
                <w:w w:val="102"/>
                <w:sz w:val="20"/>
              </w:rPr>
              <w:t>3.</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2" w:after="0"/>
              <w:ind w:left="60" w:right="144"/>
              <w:rPr>
                <w:lang w:val="ru-RU"/>
              </w:rPr>
            </w:pPr>
            <w:r w:rsidRPr="009C07D7">
              <w:rPr>
                <w:rFonts w:ascii="Times New Roman" w:eastAsia="Times New Roman" w:hAnsi="Times New Roman"/>
                <w:color w:val="000000"/>
                <w:w w:val="102"/>
                <w:sz w:val="20"/>
                <w:lang w:val="ru-RU"/>
              </w:rPr>
              <w:t xml:space="preserve">Язык как зеркало национальной культуры. Слова с национально-культурным </w:t>
            </w:r>
            <w:r w:rsidRPr="009C07D7">
              <w:rPr>
                <w:lang w:val="ru-RU"/>
              </w:rPr>
              <w:br/>
            </w:r>
            <w:r w:rsidRPr="009C07D7">
              <w:rPr>
                <w:rFonts w:ascii="Times New Roman" w:eastAsia="Times New Roman" w:hAnsi="Times New Roman"/>
                <w:color w:val="000000"/>
                <w:w w:val="102"/>
                <w:sz w:val="20"/>
                <w:lang w:val="ru-RU"/>
              </w:rPr>
              <w:t xml:space="preserve">компонентом значения в словарном </w:t>
            </w:r>
            <w:r w:rsidRPr="009C07D7">
              <w:rPr>
                <w:lang w:val="ru-RU"/>
              </w:rPr>
              <w:br/>
            </w:r>
            <w:r w:rsidRPr="009C07D7">
              <w:rPr>
                <w:rFonts w:ascii="Times New Roman" w:eastAsia="Times New Roman" w:hAnsi="Times New Roman"/>
                <w:color w:val="000000"/>
                <w:w w:val="102"/>
                <w:sz w:val="20"/>
                <w:lang w:val="ru-RU"/>
              </w:rPr>
              <w:t>составе языка.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3"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3" w:lineRule="auto"/>
              <w:ind w:left="62"/>
            </w:pPr>
            <w:r>
              <w:rPr>
                <w:rFonts w:ascii="Times New Roman" w:eastAsia="Times New Roman" w:hAnsi="Times New Roman"/>
                <w:color w:val="000000"/>
                <w:w w:val="102"/>
                <w:sz w:val="20"/>
              </w:rPr>
              <w:t xml:space="preserve">21.09.2022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2" w:after="0"/>
              <w:ind w:left="60" w:right="288"/>
              <w:rPr>
                <w:lang w:val="ru-RU"/>
              </w:rPr>
            </w:pPr>
            <w:r w:rsidRPr="009C07D7">
              <w:rPr>
                <w:rFonts w:ascii="Times New Roman" w:eastAsia="Times New Roman" w:hAnsi="Times New Roman"/>
                <w:color w:val="000000"/>
                <w:w w:val="102"/>
                <w:sz w:val="20"/>
                <w:lang w:val="ru-RU"/>
              </w:rPr>
              <w:t xml:space="preserve">Самооценка с </w:t>
            </w:r>
            <w:r w:rsidRPr="009C07D7">
              <w:rPr>
                <w:lang w:val="ru-RU"/>
              </w:rPr>
              <w:br/>
            </w:r>
            <w:r w:rsidRPr="009C07D7">
              <w:rPr>
                <w:rFonts w:ascii="Times New Roman" w:eastAsia="Times New Roman" w:hAnsi="Times New Roman"/>
                <w:color w:val="000000"/>
                <w:w w:val="102"/>
                <w:sz w:val="20"/>
                <w:lang w:val="ru-RU"/>
              </w:rPr>
              <w:t>использованием«Оценочного</w:t>
            </w:r>
            <w:r w:rsidRPr="009C07D7">
              <w:rPr>
                <w:lang w:val="ru-RU"/>
              </w:rPr>
              <w:br/>
            </w:r>
            <w:r w:rsidRPr="009C07D7">
              <w:rPr>
                <w:rFonts w:ascii="Times New Roman" w:eastAsia="Times New Roman" w:hAnsi="Times New Roman"/>
                <w:color w:val="000000"/>
                <w:w w:val="102"/>
                <w:sz w:val="20"/>
                <w:lang w:val="ru-RU"/>
              </w:rPr>
              <w:t>листа»;</w:t>
            </w:r>
          </w:p>
        </w:tc>
      </w:tr>
      <w:tr w:rsidR="004B1EAC" w:rsidTr="0099725E">
        <w:trPr>
          <w:trHeight w:hRule="exact" w:val="99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3" w:lineRule="auto"/>
              <w:ind w:left="62"/>
            </w:pPr>
            <w:r>
              <w:rPr>
                <w:rFonts w:ascii="Times New Roman" w:eastAsia="Times New Roman" w:hAnsi="Times New Roman"/>
                <w:color w:val="000000"/>
                <w:w w:val="102"/>
                <w:sz w:val="20"/>
              </w:rPr>
              <w:t>4.</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2" w:after="0" w:line="271" w:lineRule="auto"/>
              <w:ind w:left="60"/>
              <w:rPr>
                <w:lang w:val="ru-RU"/>
              </w:rPr>
            </w:pPr>
            <w:r w:rsidRPr="009C07D7">
              <w:rPr>
                <w:rFonts w:ascii="Times New Roman" w:eastAsia="Times New Roman" w:hAnsi="Times New Roman"/>
                <w:color w:val="000000"/>
                <w:w w:val="102"/>
                <w:sz w:val="20"/>
                <w:lang w:val="ru-RU"/>
              </w:rPr>
              <w:t xml:space="preserve">Слово как хранилище материальной и </w:t>
            </w:r>
            <w:r w:rsidRPr="009C07D7">
              <w:rPr>
                <w:lang w:val="ru-RU"/>
              </w:rPr>
              <w:br/>
            </w:r>
            <w:r w:rsidRPr="009C07D7">
              <w:rPr>
                <w:rFonts w:ascii="Times New Roman" w:eastAsia="Times New Roman" w:hAnsi="Times New Roman"/>
                <w:color w:val="000000"/>
                <w:w w:val="102"/>
                <w:sz w:val="20"/>
                <w:lang w:val="ru-RU"/>
              </w:rPr>
              <w:t>духовной культуры народа. Ознакомление с историей и этимологией некоторых слов.</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3"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3" w:lineRule="auto"/>
              <w:ind w:left="62"/>
            </w:pPr>
            <w:r>
              <w:rPr>
                <w:rFonts w:ascii="Times New Roman" w:eastAsia="Times New Roman" w:hAnsi="Times New Roman"/>
                <w:color w:val="000000"/>
                <w:w w:val="102"/>
                <w:sz w:val="20"/>
              </w:rPr>
              <w:t xml:space="preserve">28.09.2022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62" w:lineRule="auto"/>
              <w:ind w:left="60" w:right="432"/>
            </w:pPr>
            <w:r>
              <w:rPr>
                <w:rFonts w:ascii="Times New Roman" w:eastAsia="Times New Roman" w:hAnsi="Times New Roman"/>
                <w:color w:val="000000"/>
                <w:w w:val="102"/>
                <w:sz w:val="20"/>
              </w:rPr>
              <w:t>Практическаяработа;</w:t>
            </w:r>
          </w:p>
        </w:tc>
      </w:tr>
      <w:tr w:rsidR="004B1EAC" w:rsidTr="0099725E">
        <w:trPr>
          <w:trHeight w:hRule="exact" w:val="1276"/>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5.</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4" w:after="0" w:line="230" w:lineRule="auto"/>
              <w:jc w:val="center"/>
              <w:rPr>
                <w:lang w:val="ru-RU"/>
              </w:rPr>
            </w:pPr>
            <w:r w:rsidRPr="009C07D7">
              <w:rPr>
                <w:rFonts w:ascii="Times New Roman" w:eastAsia="Times New Roman" w:hAnsi="Times New Roman"/>
                <w:color w:val="000000"/>
                <w:w w:val="102"/>
                <w:sz w:val="20"/>
                <w:lang w:val="ru-RU"/>
              </w:rPr>
              <w:t>Загадки. Метафоричность русской загадки.</w:t>
            </w:r>
          </w:p>
          <w:p w:rsidR="004B1EAC" w:rsidRPr="009C07D7" w:rsidRDefault="004B1EAC" w:rsidP="0099725E">
            <w:pPr>
              <w:autoSpaceDE w:val="0"/>
              <w:autoSpaceDN w:val="0"/>
              <w:spacing w:before="60" w:after="0" w:line="271" w:lineRule="auto"/>
              <w:ind w:left="60" w:right="864"/>
              <w:rPr>
                <w:lang w:val="ru-RU"/>
              </w:rPr>
            </w:pPr>
            <w:r w:rsidRPr="009C07D7">
              <w:rPr>
                <w:rFonts w:ascii="Times New Roman" w:eastAsia="Times New Roman" w:hAnsi="Times New Roman"/>
                <w:color w:val="000000"/>
                <w:w w:val="102"/>
                <w:sz w:val="20"/>
                <w:lang w:val="ru-RU"/>
              </w:rPr>
              <w:t xml:space="preserve">Метафоры общеязыковые и </w:t>
            </w:r>
            <w:r w:rsidRPr="009C07D7">
              <w:rPr>
                <w:lang w:val="ru-RU"/>
              </w:rPr>
              <w:br/>
            </w:r>
            <w:r w:rsidRPr="009C07D7">
              <w:rPr>
                <w:rFonts w:ascii="Times New Roman" w:eastAsia="Times New Roman" w:hAnsi="Times New Roman"/>
                <w:color w:val="000000"/>
                <w:w w:val="102"/>
                <w:sz w:val="20"/>
                <w:lang w:val="ru-RU"/>
              </w:rPr>
              <w:t>художественные, их национально-культурная специфика.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 xml:space="preserve">05.10.2022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0"/>
            </w:pPr>
            <w:r>
              <w:rPr>
                <w:rFonts w:ascii="Times New Roman" w:eastAsia="Times New Roman" w:hAnsi="Times New Roman"/>
                <w:color w:val="000000"/>
                <w:w w:val="102"/>
                <w:sz w:val="20"/>
              </w:rPr>
              <w:t>Устныйопрос;</w:t>
            </w:r>
          </w:p>
        </w:tc>
      </w:tr>
      <w:tr w:rsidR="004B1EAC" w:rsidTr="0099725E">
        <w:trPr>
          <w:trHeight w:hRule="exact" w:val="70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6" w:after="0" w:line="230" w:lineRule="auto"/>
              <w:ind w:left="62"/>
            </w:pPr>
            <w:r>
              <w:rPr>
                <w:rFonts w:ascii="Times New Roman" w:eastAsia="Times New Roman" w:hAnsi="Times New Roman"/>
                <w:color w:val="000000"/>
                <w:w w:val="102"/>
                <w:sz w:val="20"/>
              </w:rPr>
              <w:t>6.</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6" w:after="0" w:line="262" w:lineRule="auto"/>
              <w:ind w:left="60" w:right="576"/>
              <w:rPr>
                <w:lang w:val="ru-RU"/>
              </w:rPr>
            </w:pPr>
            <w:r w:rsidRPr="009C07D7">
              <w:rPr>
                <w:rFonts w:ascii="Times New Roman" w:eastAsia="Times New Roman" w:hAnsi="Times New Roman"/>
                <w:color w:val="000000"/>
                <w:w w:val="102"/>
                <w:sz w:val="20"/>
                <w:lang w:val="ru-RU"/>
              </w:rPr>
              <w:t>Метафора, олицетворение, эпитет как изобразительные средства.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6"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6" w:after="0" w:line="230" w:lineRule="auto"/>
              <w:ind w:left="62"/>
            </w:pPr>
            <w:r>
              <w:rPr>
                <w:rFonts w:ascii="Times New Roman" w:eastAsia="Times New Roman" w:hAnsi="Times New Roman"/>
                <w:color w:val="000000"/>
                <w:w w:val="102"/>
                <w:sz w:val="20"/>
              </w:rPr>
              <w:t xml:space="preserve">12.10.2022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6" w:after="0" w:line="262" w:lineRule="auto"/>
              <w:ind w:left="60" w:right="432"/>
            </w:pPr>
            <w:r>
              <w:rPr>
                <w:rFonts w:ascii="Times New Roman" w:eastAsia="Times New Roman" w:hAnsi="Times New Roman"/>
                <w:color w:val="000000"/>
                <w:w w:val="102"/>
                <w:sz w:val="20"/>
              </w:rPr>
              <w:t>Практическаяработа;</w:t>
            </w:r>
          </w:p>
        </w:tc>
      </w:tr>
      <w:tr w:rsidR="004B1EAC" w:rsidTr="0099725E">
        <w:trPr>
          <w:trHeight w:hRule="exact" w:val="99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0" w:lineRule="auto"/>
              <w:ind w:left="62"/>
            </w:pPr>
            <w:r>
              <w:rPr>
                <w:rFonts w:ascii="Times New Roman" w:eastAsia="Times New Roman" w:hAnsi="Times New Roman"/>
                <w:color w:val="000000"/>
                <w:w w:val="102"/>
                <w:sz w:val="20"/>
              </w:rPr>
              <w:t>7.</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2" w:after="0" w:line="271" w:lineRule="auto"/>
              <w:ind w:left="60" w:right="720"/>
              <w:rPr>
                <w:lang w:val="ru-RU"/>
              </w:rPr>
            </w:pPr>
            <w:r w:rsidRPr="009C07D7">
              <w:rPr>
                <w:rFonts w:ascii="Times New Roman" w:eastAsia="Times New Roman" w:hAnsi="Times New Roman"/>
                <w:color w:val="000000"/>
                <w:w w:val="102"/>
                <w:sz w:val="20"/>
                <w:lang w:val="ru-RU"/>
              </w:rPr>
              <w:t xml:space="preserve">Национальная специфика русского фольклора. Крылатые слова, </w:t>
            </w:r>
            <w:r w:rsidRPr="009C07D7">
              <w:rPr>
                <w:lang w:val="ru-RU"/>
              </w:rPr>
              <w:br/>
            </w:r>
            <w:r w:rsidRPr="009C07D7">
              <w:rPr>
                <w:rFonts w:ascii="Times New Roman" w:eastAsia="Times New Roman" w:hAnsi="Times New Roman"/>
                <w:color w:val="000000"/>
                <w:w w:val="102"/>
                <w:sz w:val="20"/>
                <w:lang w:val="ru-RU"/>
              </w:rPr>
              <w:t>пословицы,поговорки.</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0" w:lineRule="auto"/>
              <w:ind w:left="62"/>
            </w:pPr>
            <w:r>
              <w:rPr>
                <w:rFonts w:ascii="Times New Roman" w:eastAsia="Times New Roman" w:hAnsi="Times New Roman"/>
                <w:color w:val="000000"/>
                <w:w w:val="102"/>
                <w:sz w:val="20"/>
              </w:rPr>
              <w:t xml:space="preserve">19.10.2022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0" w:lineRule="auto"/>
              <w:ind w:left="60"/>
            </w:pPr>
            <w:r>
              <w:rPr>
                <w:rFonts w:ascii="Times New Roman" w:eastAsia="Times New Roman" w:hAnsi="Times New Roman"/>
                <w:color w:val="000000"/>
                <w:w w:val="102"/>
                <w:sz w:val="20"/>
              </w:rPr>
              <w:t>Устныйопрос;</w:t>
            </w:r>
          </w:p>
        </w:tc>
      </w:tr>
      <w:tr w:rsidR="004B1EAC" w:rsidTr="0099725E">
        <w:trPr>
          <w:trHeight w:hRule="exact" w:val="127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lastRenderedPageBreak/>
              <w:t>8.</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4" w:after="0"/>
              <w:ind w:left="60" w:right="432"/>
              <w:rPr>
                <w:lang w:val="ru-RU"/>
              </w:rPr>
            </w:pPr>
            <w:r w:rsidRPr="009C07D7">
              <w:rPr>
                <w:rFonts w:ascii="Times New Roman" w:eastAsia="Times New Roman" w:hAnsi="Times New Roman"/>
                <w:color w:val="000000"/>
                <w:w w:val="102"/>
                <w:sz w:val="20"/>
                <w:lang w:val="ru-RU"/>
              </w:rPr>
              <w:t xml:space="preserve">Русские пословицы и поговорки как воплощение опыта,наблюдений, </w:t>
            </w:r>
            <w:r w:rsidRPr="009C07D7">
              <w:rPr>
                <w:lang w:val="ru-RU"/>
              </w:rPr>
              <w:br/>
            </w:r>
            <w:r w:rsidRPr="009C07D7">
              <w:rPr>
                <w:rFonts w:ascii="Times New Roman" w:eastAsia="Times New Roman" w:hAnsi="Times New Roman"/>
                <w:color w:val="000000"/>
                <w:w w:val="102"/>
                <w:sz w:val="20"/>
                <w:lang w:val="ru-RU"/>
              </w:rPr>
              <w:t>оценок,народного ума и особенностей национальной культуры народа.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 xml:space="preserve">26.10.2022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62" w:lineRule="auto"/>
              <w:ind w:left="60" w:right="432"/>
            </w:pPr>
            <w:r>
              <w:rPr>
                <w:rFonts w:ascii="Times New Roman" w:eastAsia="Times New Roman" w:hAnsi="Times New Roman"/>
                <w:color w:val="000000"/>
                <w:w w:val="102"/>
                <w:sz w:val="20"/>
              </w:rPr>
              <w:t>Практическаяработа;</w:t>
            </w:r>
          </w:p>
        </w:tc>
      </w:tr>
      <w:tr w:rsidR="004B1EAC" w:rsidTr="0099725E">
        <w:trPr>
          <w:trHeight w:hRule="exact" w:val="992"/>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6" w:after="0" w:line="230" w:lineRule="auto"/>
              <w:ind w:left="62"/>
            </w:pPr>
            <w:r>
              <w:rPr>
                <w:rFonts w:ascii="Times New Roman" w:eastAsia="Times New Roman" w:hAnsi="Times New Roman"/>
                <w:color w:val="000000"/>
                <w:w w:val="102"/>
                <w:sz w:val="20"/>
              </w:rPr>
              <w:t>9.</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6" w:after="0" w:line="271" w:lineRule="auto"/>
              <w:ind w:left="60" w:right="864"/>
              <w:rPr>
                <w:lang w:val="ru-RU"/>
              </w:rPr>
            </w:pPr>
            <w:r w:rsidRPr="009C07D7">
              <w:rPr>
                <w:rFonts w:ascii="Times New Roman" w:eastAsia="Times New Roman" w:hAnsi="Times New Roman"/>
                <w:color w:val="000000"/>
                <w:w w:val="102"/>
                <w:sz w:val="20"/>
                <w:lang w:val="ru-RU"/>
              </w:rPr>
              <w:t>Русские личные имена и названия старинных русских городов, их происхождение.</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6"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6" w:after="0" w:line="230" w:lineRule="auto"/>
              <w:ind w:left="62"/>
            </w:pPr>
            <w:r>
              <w:rPr>
                <w:rFonts w:ascii="Times New Roman" w:eastAsia="Times New Roman" w:hAnsi="Times New Roman"/>
                <w:color w:val="000000"/>
                <w:w w:val="102"/>
                <w:sz w:val="20"/>
              </w:rPr>
              <w:t xml:space="preserve">09.11.2022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6" w:after="0" w:line="230" w:lineRule="auto"/>
              <w:ind w:left="60"/>
            </w:pPr>
            <w:r>
              <w:rPr>
                <w:rFonts w:ascii="Times New Roman" w:eastAsia="Times New Roman" w:hAnsi="Times New Roman"/>
                <w:color w:val="000000"/>
                <w:w w:val="102"/>
                <w:sz w:val="20"/>
              </w:rPr>
              <w:t>Устныйопрос;</w:t>
            </w:r>
          </w:p>
        </w:tc>
      </w:tr>
      <w:tr w:rsidR="004B1EAC" w:rsidTr="0099725E">
        <w:trPr>
          <w:trHeight w:hRule="exact" w:val="127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jc w:val="center"/>
            </w:pPr>
            <w:r>
              <w:rPr>
                <w:rFonts w:ascii="Times New Roman" w:eastAsia="Times New Roman" w:hAnsi="Times New Roman"/>
                <w:color w:val="000000"/>
                <w:w w:val="102"/>
                <w:sz w:val="20"/>
              </w:rPr>
              <w:t>10.</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71" w:lineRule="auto"/>
              <w:ind w:left="60" w:right="144"/>
            </w:pPr>
            <w:r w:rsidRPr="009C07D7">
              <w:rPr>
                <w:rFonts w:ascii="Times New Roman" w:eastAsia="Times New Roman" w:hAnsi="Times New Roman"/>
                <w:color w:val="000000"/>
                <w:w w:val="102"/>
                <w:sz w:val="20"/>
                <w:lang w:val="ru-RU"/>
              </w:rPr>
              <w:t xml:space="preserve">Язык как зеркало национальной культуры. </w:t>
            </w:r>
            <w:r>
              <w:rPr>
                <w:rFonts w:ascii="Times New Roman" w:eastAsia="Times New Roman" w:hAnsi="Times New Roman"/>
                <w:color w:val="000000"/>
                <w:w w:val="102"/>
                <w:sz w:val="20"/>
              </w:rPr>
              <w:t xml:space="preserve">Представлениепроектных, </w:t>
            </w:r>
            <w:r>
              <w:br/>
            </w:r>
            <w:r>
              <w:rPr>
                <w:rFonts w:ascii="Times New Roman" w:eastAsia="Times New Roman" w:hAnsi="Times New Roman"/>
                <w:color w:val="000000"/>
                <w:w w:val="102"/>
                <w:sz w:val="20"/>
              </w:rPr>
              <w:t>исследовательскихработ.</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 xml:space="preserve">16.11.2022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ind w:left="60"/>
            </w:pPr>
            <w:r>
              <w:rPr>
                <w:rFonts w:ascii="Times New Roman" w:eastAsia="Times New Roman" w:hAnsi="Times New Roman"/>
                <w:color w:val="000000"/>
                <w:w w:val="102"/>
                <w:sz w:val="20"/>
              </w:rPr>
              <w:t>Представление</w:t>
            </w:r>
            <w:r>
              <w:br/>
            </w:r>
            <w:r>
              <w:rPr>
                <w:rFonts w:ascii="Times New Roman" w:eastAsia="Times New Roman" w:hAnsi="Times New Roman"/>
                <w:color w:val="000000"/>
                <w:w w:val="102"/>
                <w:sz w:val="20"/>
              </w:rPr>
              <w:t xml:space="preserve">проектных; </w:t>
            </w:r>
            <w:r>
              <w:br/>
            </w:r>
            <w:r>
              <w:rPr>
                <w:rFonts w:ascii="Times New Roman" w:eastAsia="Times New Roman" w:hAnsi="Times New Roman"/>
                <w:color w:val="000000"/>
                <w:w w:val="102"/>
                <w:sz w:val="20"/>
              </w:rPr>
              <w:t>исследовательскихработ;</w:t>
            </w:r>
          </w:p>
        </w:tc>
      </w:tr>
      <w:tr w:rsidR="004B1EAC" w:rsidTr="0099725E">
        <w:trPr>
          <w:trHeight w:hRule="exact" w:val="706"/>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3" w:lineRule="auto"/>
              <w:jc w:val="center"/>
            </w:pPr>
            <w:r>
              <w:rPr>
                <w:rFonts w:ascii="Times New Roman" w:eastAsia="Times New Roman" w:hAnsi="Times New Roman"/>
                <w:color w:val="000000"/>
                <w:w w:val="102"/>
                <w:sz w:val="20"/>
              </w:rPr>
              <w:t>11.</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2" w:after="0" w:line="262" w:lineRule="auto"/>
              <w:ind w:left="60"/>
              <w:rPr>
                <w:lang w:val="ru-RU"/>
              </w:rPr>
            </w:pPr>
            <w:r w:rsidRPr="009C07D7">
              <w:rPr>
                <w:rFonts w:ascii="Times New Roman" w:eastAsia="Times New Roman" w:hAnsi="Times New Roman"/>
                <w:color w:val="000000"/>
                <w:w w:val="102"/>
                <w:sz w:val="20"/>
                <w:lang w:val="ru-RU"/>
              </w:rPr>
              <w:t>Современный русский литературный язык. Роль Пушкина в его создании.</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3"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3" w:lineRule="auto"/>
              <w:ind w:left="62"/>
            </w:pPr>
            <w:r>
              <w:rPr>
                <w:rFonts w:ascii="Times New Roman" w:eastAsia="Times New Roman" w:hAnsi="Times New Roman"/>
                <w:color w:val="000000"/>
                <w:w w:val="102"/>
                <w:sz w:val="20"/>
              </w:rPr>
              <w:t xml:space="preserve">23.11.2022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3" w:lineRule="auto"/>
              <w:ind w:left="60"/>
            </w:pPr>
            <w:r>
              <w:rPr>
                <w:rFonts w:ascii="Times New Roman" w:eastAsia="Times New Roman" w:hAnsi="Times New Roman"/>
                <w:color w:val="000000"/>
                <w:w w:val="102"/>
                <w:sz w:val="20"/>
              </w:rPr>
              <w:t>Устныйопрос;</w:t>
            </w:r>
          </w:p>
        </w:tc>
      </w:tr>
      <w:tr w:rsidR="004B1EAC" w:rsidTr="0099725E">
        <w:trPr>
          <w:trHeight w:hRule="exact" w:val="1144"/>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jc w:val="center"/>
            </w:pPr>
            <w:r>
              <w:rPr>
                <w:rFonts w:ascii="Times New Roman" w:eastAsia="Times New Roman" w:hAnsi="Times New Roman"/>
                <w:color w:val="000000"/>
                <w:w w:val="102"/>
                <w:sz w:val="20"/>
              </w:rPr>
              <w:t>12.</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4" w:after="0" w:line="271" w:lineRule="auto"/>
              <w:ind w:left="60"/>
              <w:rPr>
                <w:lang w:val="ru-RU"/>
              </w:rPr>
            </w:pPr>
            <w:r w:rsidRPr="009C07D7">
              <w:rPr>
                <w:rFonts w:ascii="Times New Roman" w:eastAsia="Times New Roman" w:hAnsi="Times New Roman"/>
                <w:color w:val="000000"/>
                <w:w w:val="102"/>
                <w:sz w:val="20"/>
                <w:lang w:val="ru-RU"/>
              </w:rPr>
              <w:t>Правильность речи —соблюдение норм литературного языка.Основные показатели хорошей и правильной речи</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 xml:space="preserve">30.11.2022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62" w:lineRule="auto"/>
              <w:ind w:left="60" w:right="432"/>
            </w:pPr>
            <w:r>
              <w:rPr>
                <w:rFonts w:ascii="Times New Roman" w:eastAsia="Times New Roman" w:hAnsi="Times New Roman"/>
                <w:color w:val="000000"/>
                <w:w w:val="102"/>
                <w:sz w:val="20"/>
              </w:rPr>
              <w:t>Практическаяработа;</w:t>
            </w:r>
          </w:p>
        </w:tc>
      </w:tr>
      <w:tr w:rsidR="004B1EAC" w:rsidTr="0099725E">
        <w:trPr>
          <w:trHeight w:hRule="exact" w:val="972"/>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6" w:after="0" w:line="230" w:lineRule="auto"/>
              <w:jc w:val="center"/>
            </w:pPr>
            <w:r>
              <w:rPr>
                <w:rFonts w:ascii="Times New Roman" w:eastAsia="Times New Roman" w:hAnsi="Times New Roman"/>
                <w:color w:val="000000"/>
                <w:w w:val="102"/>
                <w:sz w:val="20"/>
              </w:rPr>
              <w:t>13.</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6" w:after="0" w:line="271" w:lineRule="auto"/>
              <w:ind w:left="60" w:right="576"/>
              <w:rPr>
                <w:lang w:val="ru-RU"/>
              </w:rPr>
            </w:pPr>
            <w:r w:rsidRPr="009C07D7">
              <w:rPr>
                <w:rFonts w:ascii="Times New Roman" w:eastAsia="Times New Roman" w:hAnsi="Times New Roman"/>
                <w:color w:val="000000"/>
                <w:w w:val="102"/>
                <w:sz w:val="20"/>
                <w:lang w:val="ru-RU"/>
              </w:rPr>
              <w:t xml:space="preserve">Русская орфоэпия. Основные </w:t>
            </w:r>
            <w:r w:rsidRPr="009C07D7">
              <w:rPr>
                <w:lang w:val="ru-RU"/>
              </w:rPr>
              <w:br/>
            </w:r>
            <w:r w:rsidRPr="009C07D7">
              <w:rPr>
                <w:rFonts w:ascii="Times New Roman" w:eastAsia="Times New Roman" w:hAnsi="Times New Roman"/>
                <w:color w:val="000000"/>
                <w:w w:val="102"/>
                <w:sz w:val="20"/>
                <w:lang w:val="ru-RU"/>
              </w:rPr>
              <w:t>орфоэпические нормы современного русского литературного языка.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6"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6" w:after="0" w:line="230" w:lineRule="auto"/>
              <w:ind w:left="62"/>
            </w:pPr>
            <w:r>
              <w:rPr>
                <w:rFonts w:ascii="Times New Roman" w:eastAsia="Times New Roman" w:hAnsi="Times New Roman"/>
                <w:color w:val="000000"/>
                <w:w w:val="102"/>
                <w:sz w:val="20"/>
              </w:rPr>
              <w:t xml:space="preserve">07.12.2022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6" w:after="0" w:line="230" w:lineRule="auto"/>
              <w:ind w:left="60"/>
            </w:pPr>
            <w:r>
              <w:rPr>
                <w:rFonts w:ascii="Times New Roman" w:eastAsia="Times New Roman" w:hAnsi="Times New Roman"/>
                <w:color w:val="000000"/>
                <w:w w:val="102"/>
                <w:sz w:val="20"/>
              </w:rPr>
              <w:t>Устныйопрос;</w:t>
            </w:r>
          </w:p>
        </w:tc>
      </w:tr>
      <w:tr w:rsidR="004B1EAC" w:rsidTr="0099725E">
        <w:trPr>
          <w:trHeight w:hRule="exact" w:val="99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0" w:lineRule="auto"/>
              <w:jc w:val="center"/>
            </w:pPr>
            <w:r>
              <w:rPr>
                <w:rFonts w:ascii="Times New Roman" w:eastAsia="Times New Roman" w:hAnsi="Times New Roman"/>
                <w:color w:val="000000"/>
                <w:w w:val="102"/>
                <w:sz w:val="20"/>
              </w:rPr>
              <w:t>14.</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4B1EAC" w:rsidRDefault="004B1EAC" w:rsidP="0099725E">
            <w:pPr>
              <w:autoSpaceDE w:val="0"/>
              <w:autoSpaceDN w:val="0"/>
              <w:spacing w:before="82" w:after="0" w:line="271" w:lineRule="auto"/>
              <w:ind w:left="60" w:right="720"/>
              <w:rPr>
                <w:lang w:val="ru-RU"/>
              </w:rPr>
            </w:pPr>
            <w:r w:rsidRPr="009C07D7">
              <w:rPr>
                <w:rFonts w:ascii="Times New Roman" w:eastAsia="Times New Roman" w:hAnsi="Times New Roman"/>
                <w:color w:val="000000"/>
                <w:w w:val="102"/>
                <w:sz w:val="20"/>
                <w:lang w:val="ru-RU"/>
              </w:rPr>
              <w:t xml:space="preserve">Ударение как маркер смысла </w:t>
            </w:r>
            <w:r w:rsidRPr="009C07D7">
              <w:rPr>
                <w:lang w:val="ru-RU"/>
              </w:rPr>
              <w:br/>
            </w:r>
            <w:r w:rsidRPr="009C07D7">
              <w:rPr>
                <w:rFonts w:ascii="Times New Roman" w:eastAsia="Times New Roman" w:hAnsi="Times New Roman"/>
                <w:color w:val="000000"/>
                <w:w w:val="102"/>
                <w:sz w:val="20"/>
                <w:lang w:val="ru-RU"/>
              </w:rPr>
              <w:t xml:space="preserve">слова.Произносительные варианты орфоэпической нормы. </w:t>
            </w:r>
            <w:r w:rsidRPr="004B1EAC">
              <w:rPr>
                <w:rFonts w:ascii="Times New Roman" w:eastAsia="Times New Roman" w:hAnsi="Times New Roman"/>
                <w:color w:val="000000"/>
                <w:w w:val="102"/>
                <w:sz w:val="20"/>
                <w:lang w:val="ru-RU"/>
              </w:rPr>
              <w:t>Звукопись.</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0" w:lineRule="auto"/>
              <w:ind w:left="62"/>
            </w:pPr>
            <w:r>
              <w:rPr>
                <w:rFonts w:ascii="Times New Roman" w:eastAsia="Times New Roman" w:hAnsi="Times New Roman"/>
                <w:color w:val="000000"/>
                <w:w w:val="102"/>
                <w:sz w:val="20"/>
              </w:rPr>
              <w:t xml:space="preserve">14.12.2022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62" w:lineRule="auto"/>
              <w:ind w:left="60" w:right="432"/>
            </w:pPr>
            <w:r>
              <w:rPr>
                <w:rFonts w:ascii="Times New Roman" w:eastAsia="Times New Roman" w:hAnsi="Times New Roman"/>
                <w:color w:val="000000"/>
                <w:w w:val="102"/>
                <w:sz w:val="20"/>
              </w:rPr>
              <w:t>Практическаяработа;</w:t>
            </w:r>
          </w:p>
        </w:tc>
      </w:tr>
      <w:tr w:rsidR="004B1EAC" w:rsidTr="0099725E">
        <w:trPr>
          <w:trHeight w:hRule="exact" w:val="992"/>
        </w:trPr>
        <w:tc>
          <w:tcPr>
            <w:tcW w:w="430" w:type="dxa"/>
            <w:tcBorders>
              <w:top w:val="single" w:sz="4" w:space="0" w:color="000000"/>
              <w:left w:val="single" w:sz="4" w:space="0" w:color="000000"/>
              <w:bottom w:val="single" w:sz="3" w:space="0" w:color="000000"/>
              <w:right w:val="single" w:sz="4" w:space="0" w:color="000000"/>
            </w:tcBorders>
            <w:tcMar>
              <w:left w:w="0" w:type="dxa"/>
              <w:right w:w="0" w:type="dxa"/>
            </w:tcMar>
          </w:tcPr>
          <w:p w:rsidR="004B1EAC" w:rsidRDefault="004B1EAC" w:rsidP="0099725E">
            <w:pPr>
              <w:autoSpaceDE w:val="0"/>
              <w:autoSpaceDN w:val="0"/>
              <w:spacing w:before="86" w:after="0" w:line="230" w:lineRule="auto"/>
              <w:jc w:val="center"/>
            </w:pPr>
            <w:r>
              <w:rPr>
                <w:rFonts w:ascii="Times New Roman" w:eastAsia="Times New Roman" w:hAnsi="Times New Roman"/>
                <w:color w:val="000000"/>
                <w:w w:val="102"/>
                <w:sz w:val="20"/>
              </w:rPr>
              <w:t>15.</w:t>
            </w:r>
          </w:p>
        </w:tc>
        <w:tc>
          <w:tcPr>
            <w:tcW w:w="3966" w:type="dxa"/>
            <w:tcBorders>
              <w:top w:val="single" w:sz="4" w:space="0" w:color="000000"/>
              <w:left w:val="single" w:sz="4" w:space="0" w:color="000000"/>
              <w:bottom w:val="single" w:sz="3" w:space="0" w:color="000000"/>
              <w:right w:val="single" w:sz="4" w:space="0" w:color="000000"/>
            </w:tcBorders>
            <w:tcMar>
              <w:left w:w="0" w:type="dxa"/>
              <w:right w:w="0" w:type="dxa"/>
            </w:tcMar>
          </w:tcPr>
          <w:p w:rsidR="004B1EAC" w:rsidRPr="009C07D7" w:rsidRDefault="004B1EAC" w:rsidP="0099725E">
            <w:pPr>
              <w:autoSpaceDE w:val="0"/>
              <w:autoSpaceDN w:val="0"/>
              <w:spacing w:before="86" w:after="0" w:line="271" w:lineRule="auto"/>
              <w:ind w:left="60"/>
              <w:rPr>
                <w:lang w:val="ru-RU"/>
              </w:rPr>
            </w:pPr>
            <w:r w:rsidRPr="009C07D7">
              <w:rPr>
                <w:rFonts w:ascii="Times New Roman" w:eastAsia="Times New Roman" w:hAnsi="Times New Roman"/>
                <w:color w:val="000000"/>
                <w:w w:val="102"/>
                <w:sz w:val="20"/>
                <w:lang w:val="ru-RU"/>
              </w:rPr>
              <w:t>Речь точная и выразительная. Основные лексические нормы современного русского литературного языка.</w:t>
            </w:r>
          </w:p>
        </w:tc>
        <w:tc>
          <w:tcPr>
            <w:tcW w:w="624" w:type="dxa"/>
            <w:tcBorders>
              <w:top w:val="single" w:sz="4" w:space="0" w:color="000000"/>
              <w:left w:val="single" w:sz="4" w:space="0" w:color="000000"/>
              <w:bottom w:val="single" w:sz="3" w:space="0" w:color="000000"/>
              <w:right w:val="single" w:sz="4" w:space="0" w:color="000000"/>
            </w:tcBorders>
            <w:tcMar>
              <w:left w:w="0" w:type="dxa"/>
              <w:right w:w="0" w:type="dxa"/>
            </w:tcMar>
          </w:tcPr>
          <w:p w:rsidR="004B1EAC" w:rsidRDefault="004B1EAC" w:rsidP="0099725E">
            <w:pPr>
              <w:autoSpaceDE w:val="0"/>
              <w:autoSpaceDN w:val="0"/>
              <w:spacing w:before="86"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3"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3"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3" w:space="0" w:color="000000"/>
              <w:right w:val="single" w:sz="4" w:space="0" w:color="000000"/>
            </w:tcBorders>
            <w:tcMar>
              <w:left w:w="0" w:type="dxa"/>
              <w:right w:w="0" w:type="dxa"/>
            </w:tcMar>
          </w:tcPr>
          <w:p w:rsidR="004B1EAC" w:rsidRDefault="004B1EAC" w:rsidP="0099725E">
            <w:pPr>
              <w:autoSpaceDE w:val="0"/>
              <w:autoSpaceDN w:val="0"/>
              <w:spacing w:before="86" w:after="0" w:line="230" w:lineRule="auto"/>
              <w:ind w:left="62"/>
            </w:pPr>
            <w:r>
              <w:rPr>
                <w:rFonts w:ascii="Times New Roman" w:eastAsia="Times New Roman" w:hAnsi="Times New Roman"/>
                <w:color w:val="000000"/>
                <w:w w:val="102"/>
                <w:sz w:val="20"/>
              </w:rPr>
              <w:t xml:space="preserve">21.12.2022 </w:t>
            </w:r>
          </w:p>
        </w:tc>
        <w:tc>
          <w:tcPr>
            <w:tcW w:w="1788" w:type="dxa"/>
            <w:tcBorders>
              <w:top w:val="single" w:sz="4" w:space="0" w:color="000000"/>
              <w:left w:val="single" w:sz="4" w:space="0" w:color="000000"/>
              <w:bottom w:val="single" w:sz="3" w:space="0" w:color="000000"/>
              <w:right w:val="single" w:sz="4" w:space="0" w:color="000000"/>
            </w:tcBorders>
            <w:tcMar>
              <w:left w:w="0" w:type="dxa"/>
              <w:right w:w="0" w:type="dxa"/>
            </w:tcMar>
          </w:tcPr>
          <w:p w:rsidR="004B1EAC" w:rsidRDefault="004B1EAC" w:rsidP="0099725E">
            <w:pPr>
              <w:autoSpaceDE w:val="0"/>
              <w:autoSpaceDN w:val="0"/>
              <w:spacing w:before="86" w:after="0" w:line="230" w:lineRule="auto"/>
              <w:ind w:left="60"/>
            </w:pPr>
            <w:r>
              <w:rPr>
                <w:rFonts w:ascii="Times New Roman" w:eastAsia="Times New Roman" w:hAnsi="Times New Roman"/>
                <w:color w:val="000000"/>
                <w:w w:val="102"/>
                <w:sz w:val="20"/>
              </w:rPr>
              <w:t>Устныйопрос;</w:t>
            </w:r>
          </w:p>
        </w:tc>
      </w:tr>
      <w:tr w:rsidR="004B1EAC" w:rsidRPr="00E867CC" w:rsidTr="00DD720E">
        <w:trPr>
          <w:trHeight w:hRule="exact" w:val="1710"/>
        </w:trPr>
        <w:tc>
          <w:tcPr>
            <w:tcW w:w="430" w:type="dxa"/>
            <w:tcBorders>
              <w:top w:val="single" w:sz="3"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jc w:val="center"/>
            </w:pPr>
            <w:r>
              <w:rPr>
                <w:rFonts w:ascii="Times New Roman" w:eastAsia="Times New Roman" w:hAnsi="Times New Roman"/>
                <w:color w:val="000000"/>
                <w:w w:val="102"/>
                <w:sz w:val="20"/>
              </w:rPr>
              <w:t>16.</w:t>
            </w:r>
          </w:p>
        </w:tc>
        <w:tc>
          <w:tcPr>
            <w:tcW w:w="3966" w:type="dxa"/>
            <w:tcBorders>
              <w:top w:val="single" w:sz="3" w:space="0" w:color="000000"/>
              <w:left w:val="single" w:sz="4" w:space="0" w:color="000000"/>
              <w:bottom w:val="single" w:sz="4" w:space="0" w:color="000000"/>
              <w:right w:val="single" w:sz="4" w:space="0" w:color="000000"/>
            </w:tcBorders>
            <w:tcMar>
              <w:left w:w="0" w:type="dxa"/>
              <w:right w:w="0" w:type="dxa"/>
            </w:tcMar>
          </w:tcPr>
          <w:p w:rsidR="004B1EAC" w:rsidRPr="004B1EAC" w:rsidRDefault="004B1EAC" w:rsidP="0099725E">
            <w:pPr>
              <w:autoSpaceDE w:val="0"/>
              <w:autoSpaceDN w:val="0"/>
              <w:spacing w:before="84" w:after="0" w:line="281" w:lineRule="auto"/>
              <w:ind w:left="60"/>
              <w:rPr>
                <w:lang w:val="ru-RU"/>
              </w:rPr>
            </w:pPr>
            <w:r w:rsidRPr="009C07D7">
              <w:rPr>
                <w:rFonts w:ascii="Times New Roman" w:eastAsia="Times New Roman" w:hAnsi="Times New Roman"/>
                <w:color w:val="000000"/>
                <w:w w:val="102"/>
                <w:sz w:val="20"/>
                <w:lang w:val="ru-RU"/>
              </w:rPr>
              <w:t xml:space="preserve">Лексические нормы употребления имён существительных,прилагательных,глаголов в современном русском литературном </w:t>
            </w:r>
            <w:r w:rsidRPr="009C07D7">
              <w:rPr>
                <w:lang w:val="ru-RU"/>
              </w:rPr>
              <w:br/>
            </w:r>
            <w:r w:rsidRPr="009C07D7">
              <w:rPr>
                <w:rFonts w:ascii="Times New Roman" w:eastAsia="Times New Roman" w:hAnsi="Times New Roman"/>
                <w:color w:val="000000"/>
                <w:w w:val="102"/>
                <w:sz w:val="20"/>
                <w:lang w:val="ru-RU"/>
              </w:rPr>
              <w:t xml:space="preserve">языке. </w:t>
            </w:r>
            <w:r w:rsidRPr="004B1EAC">
              <w:rPr>
                <w:rFonts w:ascii="Times New Roman" w:eastAsia="Times New Roman" w:hAnsi="Times New Roman"/>
                <w:color w:val="000000"/>
                <w:w w:val="102"/>
                <w:sz w:val="20"/>
                <w:lang w:val="ru-RU"/>
              </w:rPr>
              <w:t xml:space="preserve">Стилистические варианты </w:t>
            </w:r>
            <w:r w:rsidRPr="004B1EAC">
              <w:rPr>
                <w:lang w:val="ru-RU"/>
              </w:rPr>
              <w:br/>
            </w:r>
            <w:r w:rsidRPr="004B1EAC">
              <w:rPr>
                <w:rFonts w:ascii="Times New Roman" w:eastAsia="Times New Roman" w:hAnsi="Times New Roman"/>
                <w:color w:val="000000"/>
                <w:w w:val="102"/>
                <w:sz w:val="20"/>
                <w:lang w:val="ru-RU"/>
              </w:rPr>
              <w:t>лексической нормы.</w:t>
            </w:r>
          </w:p>
        </w:tc>
        <w:tc>
          <w:tcPr>
            <w:tcW w:w="624" w:type="dxa"/>
            <w:tcBorders>
              <w:top w:val="single" w:sz="3"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3"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3"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3"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 xml:space="preserve">28.12.2022 </w:t>
            </w:r>
          </w:p>
        </w:tc>
        <w:tc>
          <w:tcPr>
            <w:tcW w:w="1788" w:type="dxa"/>
            <w:tcBorders>
              <w:top w:val="single" w:sz="3"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4" w:after="0"/>
              <w:ind w:left="60" w:right="288"/>
              <w:rPr>
                <w:lang w:val="ru-RU"/>
              </w:rPr>
            </w:pPr>
            <w:r w:rsidRPr="009C07D7">
              <w:rPr>
                <w:rFonts w:ascii="Times New Roman" w:eastAsia="Times New Roman" w:hAnsi="Times New Roman"/>
                <w:color w:val="000000"/>
                <w:w w:val="102"/>
                <w:sz w:val="20"/>
                <w:lang w:val="ru-RU"/>
              </w:rPr>
              <w:t xml:space="preserve">Самооценка с </w:t>
            </w:r>
            <w:r w:rsidRPr="009C07D7">
              <w:rPr>
                <w:lang w:val="ru-RU"/>
              </w:rPr>
              <w:br/>
            </w:r>
            <w:r w:rsidRPr="009C07D7">
              <w:rPr>
                <w:rFonts w:ascii="Times New Roman" w:eastAsia="Times New Roman" w:hAnsi="Times New Roman"/>
                <w:color w:val="000000"/>
                <w:w w:val="102"/>
                <w:sz w:val="20"/>
                <w:lang w:val="ru-RU"/>
              </w:rPr>
              <w:t>использованием«Оценочного</w:t>
            </w:r>
            <w:r w:rsidRPr="009C07D7">
              <w:rPr>
                <w:lang w:val="ru-RU"/>
              </w:rPr>
              <w:br/>
            </w:r>
            <w:r w:rsidRPr="009C07D7">
              <w:rPr>
                <w:rFonts w:ascii="Times New Roman" w:eastAsia="Times New Roman" w:hAnsi="Times New Roman"/>
                <w:color w:val="000000"/>
                <w:w w:val="102"/>
                <w:sz w:val="20"/>
                <w:lang w:val="ru-RU"/>
              </w:rPr>
              <w:t>листа»;</w:t>
            </w:r>
          </w:p>
        </w:tc>
      </w:tr>
      <w:tr w:rsidR="004B1EAC" w:rsidTr="0099725E">
        <w:trPr>
          <w:trHeight w:hRule="exact" w:val="992"/>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jc w:val="center"/>
            </w:pPr>
            <w:r>
              <w:rPr>
                <w:rFonts w:ascii="Times New Roman" w:eastAsia="Times New Roman" w:hAnsi="Times New Roman"/>
                <w:color w:val="000000"/>
                <w:w w:val="102"/>
                <w:sz w:val="20"/>
              </w:rPr>
              <w:lastRenderedPageBreak/>
              <w:t>17.</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4" w:after="0" w:line="271" w:lineRule="auto"/>
              <w:ind w:left="60" w:right="864"/>
              <w:rPr>
                <w:lang w:val="ru-RU"/>
              </w:rPr>
            </w:pPr>
            <w:r w:rsidRPr="009C07D7">
              <w:rPr>
                <w:rFonts w:ascii="Times New Roman" w:eastAsia="Times New Roman" w:hAnsi="Times New Roman"/>
                <w:color w:val="000000"/>
                <w:w w:val="102"/>
                <w:sz w:val="20"/>
                <w:lang w:val="ru-RU"/>
              </w:rPr>
              <w:t>Типичные примеры нарушения лексической нормы и способы их устранения.</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 xml:space="preserve">11.01.2023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62" w:lineRule="auto"/>
              <w:ind w:left="60" w:right="432"/>
            </w:pPr>
            <w:r>
              <w:rPr>
                <w:rFonts w:ascii="Times New Roman" w:eastAsia="Times New Roman" w:hAnsi="Times New Roman"/>
                <w:color w:val="000000"/>
                <w:w w:val="102"/>
                <w:sz w:val="20"/>
              </w:rPr>
              <w:t>Практическаяработа;</w:t>
            </w:r>
          </w:p>
        </w:tc>
      </w:tr>
      <w:tr w:rsidR="004B1EAC" w:rsidTr="0099725E">
        <w:trPr>
          <w:trHeight w:hRule="exact" w:val="1276"/>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0" w:lineRule="auto"/>
              <w:jc w:val="center"/>
            </w:pPr>
            <w:r>
              <w:rPr>
                <w:rFonts w:ascii="Times New Roman" w:eastAsia="Times New Roman" w:hAnsi="Times New Roman"/>
                <w:color w:val="000000"/>
                <w:w w:val="102"/>
                <w:sz w:val="20"/>
              </w:rPr>
              <w:t>18.</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2" w:after="0"/>
              <w:ind w:left="60" w:right="576"/>
              <w:rPr>
                <w:lang w:val="ru-RU"/>
              </w:rPr>
            </w:pPr>
            <w:r w:rsidRPr="009C07D7">
              <w:rPr>
                <w:rFonts w:ascii="Times New Roman" w:eastAsia="Times New Roman" w:hAnsi="Times New Roman"/>
                <w:color w:val="000000"/>
                <w:w w:val="102"/>
                <w:sz w:val="20"/>
                <w:lang w:val="ru-RU"/>
              </w:rPr>
              <w:t xml:space="preserve">Речь правильная. Основные </w:t>
            </w:r>
            <w:r w:rsidRPr="009C07D7">
              <w:rPr>
                <w:lang w:val="ru-RU"/>
              </w:rPr>
              <w:br/>
            </w:r>
            <w:r w:rsidRPr="009C07D7">
              <w:rPr>
                <w:rFonts w:ascii="Times New Roman" w:eastAsia="Times New Roman" w:hAnsi="Times New Roman"/>
                <w:color w:val="000000"/>
                <w:w w:val="102"/>
                <w:sz w:val="20"/>
                <w:lang w:val="ru-RU"/>
              </w:rPr>
              <w:t xml:space="preserve">грамматические нормы. Род </w:t>
            </w:r>
            <w:r w:rsidRPr="009C07D7">
              <w:rPr>
                <w:lang w:val="ru-RU"/>
              </w:rPr>
              <w:br/>
            </w:r>
            <w:r w:rsidRPr="009C07D7">
              <w:rPr>
                <w:rFonts w:ascii="Times New Roman" w:eastAsia="Times New Roman" w:hAnsi="Times New Roman"/>
                <w:color w:val="000000"/>
                <w:w w:val="102"/>
                <w:sz w:val="20"/>
                <w:lang w:val="ru-RU"/>
              </w:rPr>
              <w:t>заимствованных несклоняемых имён существительных</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0" w:lineRule="auto"/>
              <w:ind w:left="62"/>
            </w:pPr>
            <w:r>
              <w:rPr>
                <w:rFonts w:ascii="Times New Roman" w:eastAsia="Times New Roman" w:hAnsi="Times New Roman"/>
                <w:color w:val="000000"/>
                <w:w w:val="102"/>
                <w:sz w:val="20"/>
              </w:rPr>
              <w:t xml:space="preserve">18.01.2023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0" w:lineRule="auto"/>
              <w:ind w:left="60"/>
            </w:pPr>
            <w:r>
              <w:rPr>
                <w:rFonts w:ascii="Times New Roman" w:eastAsia="Times New Roman" w:hAnsi="Times New Roman"/>
                <w:color w:val="000000"/>
                <w:w w:val="102"/>
                <w:sz w:val="20"/>
              </w:rPr>
              <w:t>Устныйопрос;</w:t>
            </w:r>
          </w:p>
        </w:tc>
      </w:tr>
      <w:tr w:rsidR="004B1EAC" w:rsidRPr="00E867CC" w:rsidTr="0099725E">
        <w:trPr>
          <w:trHeight w:hRule="exact" w:val="127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3" w:lineRule="auto"/>
              <w:jc w:val="center"/>
            </w:pPr>
            <w:r>
              <w:rPr>
                <w:rFonts w:ascii="Times New Roman" w:eastAsia="Times New Roman" w:hAnsi="Times New Roman"/>
                <w:color w:val="000000"/>
                <w:w w:val="102"/>
                <w:sz w:val="20"/>
              </w:rPr>
              <w:t>19.</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2" w:after="0"/>
              <w:ind w:left="60" w:right="144"/>
              <w:rPr>
                <w:lang w:val="ru-RU"/>
              </w:rPr>
            </w:pPr>
            <w:r w:rsidRPr="009C07D7">
              <w:rPr>
                <w:rFonts w:ascii="Times New Roman" w:eastAsia="Times New Roman" w:hAnsi="Times New Roman"/>
                <w:color w:val="000000"/>
                <w:w w:val="102"/>
                <w:sz w:val="20"/>
                <w:lang w:val="ru-RU"/>
              </w:rPr>
              <w:t>Литературные‚ разговорные‚ устарелые и профессиональные особенности формы именительного падежа множественного числа существительных мужского рода.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3"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3" w:lineRule="auto"/>
              <w:ind w:left="62"/>
            </w:pPr>
            <w:r>
              <w:rPr>
                <w:rFonts w:ascii="Times New Roman" w:eastAsia="Times New Roman" w:hAnsi="Times New Roman"/>
                <w:color w:val="000000"/>
                <w:w w:val="102"/>
                <w:sz w:val="20"/>
              </w:rPr>
              <w:t xml:space="preserve">25.01.2023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2" w:after="0"/>
              <w:ind w:left="60" w:right="288"/>
              <w:rPr>
                <w:lang w:val="ru-RU"/>
              </w:rPr>
            </w:pPr>
            <w:r w:rsidRPr="009C07D7">
              <w:rPr>
                <w:rFonts w:ascii="Times New Roman" w:eastAsia="Times New Roman" w:hAnsi="Times New Roman"/>
                <w:color w:val="000000"/>
                <w:w w:val="102"/>
                <w:sz w:val="20"/>
                <w:lang w:val="ru-RU"/>
              </w:rPr>
              <w:t xml:space="preserve">Самооценка с </w:t>
            </w:r>
            <w:r w:rsidRPr="009C07D7">
              <w:rPr>
                <w:lang w:val="ru-RU"/>
              </w:rPr>
              <w:br/>
            </w:r>
            <w:r w:rsidRPr="009C07D7">
              <w:rPr>
                <w:rFonts w:ascii="Times New Roman" w:eastAsia="Times New Roman" w:hAnsi="Times New Roman"/>
                <w:color w:val="000000"/>
                <w:w w:val="102"/>
                <w:sz w:val="20"/>
                <w:lang w:val="ru-RU"/>
              </w:rPr>
              <w:t>использованием«Оценочного</w:t>
            </w:r>
            <w:r w:rsidRPr="009C07D7">
              <w:rPr>
                <w:lang w:val="ru-RU"/>
              </w:rPr>
              <w:br/>
            </w:r>
            <w:r w:rsidRPr="009C07D7">
              <w:rPr>
                <w:rFonts w:ascii="Times New Roman" w:eastAsia="Times New Roman" w:hAnsi="Times New Roman"/>
                <w:color w:val="000000"/>
                <w:w w:val="102"/>
                <w:sz w:val="20"/>
                <w:lang w:val="ru-RU"/>
              </w:rPr>
              <w:t>листа»;</w:t>
            </w:r>
          </w:p>
        </w:tc>
      </w:tr>
      <w:tr w:rsidR="004B1EAC" w:rsidTr="0099725E">
        <w:trPr>
          <w:trHeight w:hRule="exact" w:val="992"/>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3" w:lineRule="auto"/>
              <w:jc w:val="center"/>
            </w:pPr>
            <w:r>
              <w:rPr>
                <w:rFonts w:ascii="Times New Roman" w:eastAsia="Times New Roman" w:hAnsi="Times New Roman"/>
                <w:color w:val="000000"/>
                <w:w w:val="102"/>
                <w:sz w:val="20"/>
              </w:rPr>
              <w:t>20.</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2" w:after="0" w:line="233" w:lineRule="auto"/>
              <w:ind w:left="60"/>
              <w:rPr>
                <w:lang w:val="ru-RU"/>
              </w:rPr>
            </w:pPr>
            <w:r w:rsidRPr="009C07D7">
              <w:rPr>
                <w:rFonts w:ascii="Times New Roman" w:eastAsia="Times New Roman" w:hAnsi="Times New Roman"/>
                <w:color w:val="000000"/>
                <w:w w:val="102"/>
                <w:sz w:val="20"/>
                <w:lang w:val="ru-RU"/>
              </w:rPr>
              <w:t>Речевой этикет: нормы и традиции.</w:t>
            </w:r>
          </w:p>
          <w:p w:rsidR="004B1EAC" w:rsidRPr="009C07D7" w:rsidRDefault="004B1EAC" w:rsidP="0099725E">
            <w:pPr>
              <w:autoSpaceDE w:val="0"/>
              <w:autoSpaceDN w:val="0"/>
              <w:spacing w:before="60" w:after="0" w:line="262" w:lineRule="auto"/>
              <w:ind w:left="60" w:right="144"/>
              <w:rPr>
                <w:lang w:val="ru-RU"/>
              </w:rPr>
            </w:pPr>
            <w:r w:rsidRPr="009C07D7">
              <w:rPr>
                <w:rFonts w:ascii="Times New Roman" w:eastAsia="Times New Roman" w:hAnsi="Times New Roman"/>
                <w:color w:val="000000"/>
                <w:w w:val="102"/>
                <w:sz w:val="20"/>
                <w:lang w:val="ru-RU"/>
              </w:rPr>
              <w:t>История этикетной формулы обращения в русском языке.</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3"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3" w:lineRule="auto"/>
              <w:ind w:left="62"/>
            </w:pPr>
            <w:r>
              <w:rPr>
                <w:rFonts w:ascii="Times New Roman" w:eastAsia="Times New Roman" w:hAnsi="Times New Roman"/>
                <w:color w:val="000000"/>
                <w:w w:val="102"/>
                <w:sz w:val="20"/>
              </w:rPr>
              <w:t xml:space="preserve">01.02.2023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3" w:lineRule="auto"/>
              <w:ind w:left="60"/>
            </w:pPr>
            <w:r>
              <w:rPr>
                <w:rFonts w:ascii="Times New Roman" w:eastAsia="Times New Roman" w:hAnsi="Times New Roman"/>
                <w:color w:val="000000"/>
                <w:w w:val="102"/>
                <w:sz w:val="20"/>
              </w:rPr>
              <w:t>Устныйопрос;</w:t>
            </w:r>
          </w:p>
        </w:tc>
      </w:tr>
      <w:tr w:rsidR="004B1EAC" w:rsidTr="00DD720E">
        <w:trPr>
          <w:trHeight w:hRule="exact" w:val="114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0" w:lineRule="auto"/>
              <w:jc w:val="center"/>
            </w:pPr>
            <w:r>
              <w:rPr>
                <w:rFonts w:ascii="Times New Roman" w:eastAsia="Times New Roman" w:hAnsi="Times New Roman"/>
                <w:color w:val="000000"/>
                <w:w w:val="102"/>
                <w:sz w:val="20"/>
              </w:rPr>
              <w:t>21.</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2" w:after="0" w:line="230" w:lineRule="auto"/>
              <w:ind w:left="60"/>
              <w:rPr>
                <w:lang w:val="ru-RU"/>
              </w:rPr>
            </w:pPr>
            <w:r w:rsidRPr="009C07D7">
              <w:rPr>
                <w:rFonts w:ascii="Times New Roman" w:eastAsia="Times New Roman" w:hAnsi="Times New Roman"/>
                <w:color w:val="000000"/>
                <w:w w:val="102"/>
                <w:sz w:val="20"/>
                <w:lang w:val="ru-RU"/>
              </w:rPr>
              <w:t>«Живой как жизнь». Норма и её варианты.</w:t>
            </w:r>
          </w:p>
          <w:p w:rsidR="004B1EAC" w:rsidRDefault="004B1EAC" w:rsidP="0099725E">
            <w:pPr>
              <w:autoSpaceDE w:val="0"/>
              <w:autoSpaceDN w:val="0"/>
              <w:spacing w:before="60" w:after="0" w:line="262" w:lineRule="auto"/>
              <w:ind w:left="60" w:right="576"/>
            </w:pPr>
            <w:r>
              <w:rPr>
                <w:rFonts w:ascii="Times New Roman" w:eastAsia="Times New Roman" w:hAnsi="Times New Roman"/>
                <w:color w:val="000000"/>
                <w:w w:val="102"/>
                <w:sz w:val="20"/>
              </w:rPr>
              <w:t>Представление</w:t>
            </w:r>
            <w:r>
              <w:br/>
            </w:r>
            <w:r>
              <w:rPr>
                <w:rFonts w:ascii="Times New Roman" w:eastAsia="Times New Roman" w:hAnsi="Times New Roman"/>
                <w:color w:val="000000"/>
                <w:w w:val="102"/>
                <w:sz w:val="20"/>
              </w:rPr>
              <w:t>проектных,исследовательскихработ.</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0" w:lineRule="auto"/>
              <w:ind w:left="62"/>
            </w:pPr>
            <w:r>
              <w:rPr>
                <w:rFonts w:ascii="Times New Roman" w:eastAsia="Times New Roman" w:hAnsi="Times New Roman"/>
                <w:color w:val="000000"/>
                <w:w w:val="102"/>
                <w:sz w:val="20"/>
              </w:rPr>
              <w:t>1</w:t>
            </w:r>
          </w:p>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0" w:lineRule="auto"/>
              <w:ind w:left="62"/>
            </w:pPr>
            <w:r>
              <w:rPr>
                <w:rFonts w:ascii="Times New Roman" w:eastAsia="Times New Roman" w:hAnsi="Times New Roman"/>
                <w:color w:val="000000"/>
                <w:w w:val="102"/>
                <w:sz w:val="20"/>
              </w:rPr>
              <w:t xml:space="preserve">08.02.2023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62" w:lineRule="auto"/>
              <w:ind w:left="60" w:right="576"/>
            </w:pPr>
            <w:r>
              <w:rPr>
                <w:rFonts w:ascii="Times New Roman" w:eastAsia="Times New Roman" w:hAnsi="Times New Roman"/>
                <w:color w:val="000000"/>
                <w:w w:val="102"/>
                <w:sz w:val="20"/>
              </w:rPr>
              <w:t>Контрольнаяработа;</w:t>
            </w:r>
          </w:p>
        </w:tc>
      </w:tr>
      <w:tr w:rsidR="004B1EAC" w:rsidTr="0099725E">
        <w:trPr>
          <w:trHeight w:hRule="exact" w:val="127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jc w:val="center"/>
            </w:pPr>
            <w:r>
              <w:rPr>
                <w:rFonts w:ascii="Times New Roman" w:eastAsia="Times New Roman" w:hAnsi="Times New Roman"/>
                <w:color w:val="000000"/>
                <w:w w:val="102"/>
                <w:sz w:val="20"/>
              </w:rPr>
              <w:t>22.</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DD720E" w:rsidRDefault="004B1EAC" w:rsidP="0099725E">
            <w:pPr>
              <w:autoSpaceDE w:val="0"/>
              <w:autoSpaceDN w:val="0"/>
              <w:spacing w:before="84" w:after="0"/>
              <w:ind w:left="60"/>
              <w:rPr>
                <w:lang w:val="ru-RU"/>
              </w:rPr>
            </w:pPr>
            <w:r w:rsidRPr="009C07D7">
              <w:rPr>
                <w:rFonts w:ascii="Times New Roman" w:eastAsia="Times New Roman" w:hAnsi="Times New Roman"/>
                <w:color w:val="000000"/>
                <w:w w:val="102"/>
                <w:sz w:val="20"/>
                <w:lang w:val="ru-RU"/>
              </w:rPr>
              <w:t xml:space="preserve">Язык и речь. Виды речевой </w:t>
            </w:r>
            <w:r w:rsidRPr="009C07D7">
              <w:rPr>
                <w:lang w:val="ru-RU"/>
              </w:rPr>
              <w:br/>
            </w:r>
            <w:r w:rsidRPr="009C07D7">
              <w:rPr>
                <w:rFonts w:ascii="Times New Roman" w:eastAsia="Times New Roman" w:hAnsi="Times New Roman"/>
                <w:color w:val="000000"/>
                <w:w w:val="102"/>
                <w:sz w:val="20"/>
                <w:lang w:val="ru-RU"/>
              </w:rPr>
              <w:t xml:space="preserve">деятельности:слушание, говорение,чтение, письмо. </w:t>
            </w:r>
            <w:r w:rsidRPr="00DD720E">
              <w:rPr>
                <w:rFonts w:ascii="Times New Roman" w:eastAsia="Times New Roman" w:hAnsi="Times New Roman"/>
                <w:color w:val="000000"/>
                <w:w w:val="102"/>
                <w:sz w:val="20"/>
                <w:lang w:val="ru-RU"/>
              </w:rPr>
              <w:t xml:space="preserve">Диалог в разных ситуациях </w:t>
            </w:r>
            <w:r w:rsidRPr="00DD720E">
              <w:rPr>
                <w:lang w:val="ru-RU"/>
              </w:rPr>
              <w:br/>
            </w:r>
            <w:r w:rsidRPr="00DD720E">
              <w:rPr>
                <w:rFonts w:ascii="Times New Roman" w:eastAsia="Times New Roman" w:hAnsi="Times New Roman"/>
                <w:color w:val="000000"/>
                <w:w w:val="102"/>
                <w:sz w:val="20"/>
                <w:lang w:val="ru-RU"/>
              </w:rPr>
              <w:t>общения</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 xml:space="preserve">15.02.2023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0"/>
            </w:pPr>
            <w:r>
              <w:rPr>
                <w:rFonts w:ascii="Times New Roman" w:eastAsia="Times New Roman" w:hAnsi="Times New Roman"/>
                <w:color w:val="000000"/>
                <w:w w:val="102"/>
                <w:sz w:val="20"/>
              </w:rPr>
              <w:t>Устныйопрос;</w:t>
            </w:r>
          </w:p>
        </w:tc>
      </w:tr>
      <w:tr w:rsidR="004B1EAC" w:rsidTr="0099725E">
        <w:trPr>
          <w:trHeight w:hRule="exact" w:val="70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jc w:val="center"/>
            </w:pPr>
            <w:r>
              <w:rPr>
                <w:rFonts w:ascii="Times New Roman" w:eastAsia="Times New Roman" w:hAnsi="Times New Roman"/>
                <w:color w:val="000000"/>
                <w:w w:val="102"/>
                <w:sz w:val="20"/>
              </w:rPr>
              <w:t>23.</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62" w:lineRule="auto"/>
              <w:ind w:left="60" w:right="288"/>
            </w:pPr>
            <w:r w:rsidRPr="009C07D7">
              <w:rPr>
                <w:rFonts w:ascii="Times New Roman" w:eastAsia="Times New Roman" w:hAnsi="Times New Roman"/>
                <w:color w:val="000000"/>
                <w:w w:val="102"/>
                <w:sz w:val="20"/>
                <w:lang w:val="ru-RU"/>
              </w:rPr>
              <w:t xml:space="preserve">Средства выразительности устной речи. Скороговорки. </w:t>
            </w:r>
            <w:r>
              <w:rPr>
                <w:rFonts w:ascii="Times New Roman" w:eastAsia="Times New Roman" w:hAnsi="Times New Roman"/>
                <w:color w:val="000000"/>
                <w:w w:val="102"/>
                <w:sz w:val="20"/>
              </w:rPr>
              <w:t>Интонация и жесты.</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 xml:space="preserve">22.02.2023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0"/>
            </w:pPr>
            <w:r>
              <w:rPr>
                <w:rFonts w:ascii="Times New Roman" w:eastAsia="Times New Roman" w:hAnsi="Times New Roman"/>
                <w:color w:val="000000"/>
                <w:w w:val="102"/>
                <w:sz w:val="20"/>
              </w:rPr>
              <w:t>Устныйопрос;</w:t>
            </w:r>
          </w:p>
        </w:tc>
      </w:tr>
      <w:tr w:rsidR="004B1EAC" w:rsidTr="0099725E">
        <w:trPr>
          <w:trHeight w:hRule="exact" w:val="704"/>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jc w:val="center"/>
            </w:pPr>
            <w:r>
              <w:rPr>
                <w:rFonts w:ascii="Times New Roman" w:eastAsia="Times New Roman" w:hAnsi="Times New Roman"/>
                <w:color w:val="000000"/>
                <w:w w:val="102"/>
                <w:sz w:val="20"/>
              </w:rPr>
              <w:t>24.</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4" w:after="0" w:line="262" w:lineRule="auto"/>
              <w:ind w:left="60" w:right="864"/>
              <w:rPr>
                <w:lang w:val="ru-RU"/>
              </w:rPr>
            </w:pPr>
            <w:r w:rsidRPr="009C07D7">
              <w:rPr>
                <w:rFonts w:ascii="Times New Roman" w:eastAsia="Times New Roman" w:hAnsi="Times New Roman"/>
                <w:color w:val="000000"/>
                <w:w w:val="102"/>
                <w:sz w:val="20"/>
                <w:lang w:val="ru-RU"/>
              </w:rPr>
              <w:t>Текст и его строение. Композиция текста.Смысловая часть и абзац.</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 xml:space="preserve">01.03.2023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62" w:lineRule="auto"/>
              <w:ind w:left="60" w:right="432"/>
            </w:pPr>
            <w:r>
              <w:rPr>
                <w:rFonts w:ascii="Times New Roman" w:eastAsia="Times New Roman" w:hAnsi="Times New Roman"/>
                <w:color w:val="000000"/>
                <w:w w:val="102"/>
                <w:sz w:val="20"/>
              </w:rPr>
              <w:t>Практическаяработа;</w:t>
            </w:r>
          </w:p>
        </w:tc>
      </w:tr>
      <w:tr w:rsidR="004B1EAC" w:rsidTr="0099725E">
        <w:trPr>
          <w:trHeight w:hRule="exact" w:val="706"/>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3" w:lineRule="auto"/>
              <w:jc w:val="center"/>
            </w:pPr>
            <w:r>
              <w:rPr>
                <w:rFonts w:ascii="Times New Roman" w:eastAsia="Times New Roman" w:hAnsi="Times New Roman"/>
                <w:color w:val="000000"/>
                <w:w w:val="102"/>
                <w:sz w:val="20"/>
              </w:rPr>
              <w:t>25.</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3" w:lineRule="auto"/>
              <w:ind w:left="60"/>
            </w:pPr>
            <w:r>
              <w:rPr>
                <w:rFonts w:ascii="Times New Roman" w:eastAsia="Times New Roman" w:hAnsi="Times New Roman"/>
                <w:color w:val="000000"/>
                <w:w w:val="102"/>
                <w:sz w:val="20"/>
              </w:rPr>
              <w:t>Композиционныеособенностиописания.</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3"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33" w:lineRule="auto"/>
              <w:ind w:left="62"/>
            </w:pPr>
            <w:r>
              <w:rPr>
                <w:rFonts w:ascii="Times New Roman" w:eastAsia="Times New Roman" w:hAnsi="Times New Roman"/>
                <w:color w:val="000000"/>
                <w:w w:val="102"/>
                <w:sz w:val="20"/>
              </w:rPr>
              <w:t xml:space="preserve">15.03.2023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2" w:after="0" w:line="262" w:lineRule="auto"/>
              <w:ind w:left="60" w:right="432"/>
            </w:pPr>
            <w:r>
              <w:rPr>
                <w:rFonts w:ascii="Times New Roman" w:eastAsia="Times New Roman" w:hAnsi="Times New Roman"/>
                <w:color w:val="000000"/>
                <w:w w:val="102"/>
                <w:sz w:val="20"/>
              </w:rPr>
              <w:t>Практическаяработа;</w:t>
            </w:r>
          </w:p>
        </w:tc>
      </w:tr>
      <w:tr w:rsidR="004B1EAC" w:rsidTr="0099725E">
        <w:trPr>
          <w:trHeight w:hRule="exact" w:val="704"/>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jc w:val="center"/>
            </w:pPr>
            <w:r>
              <w:rPr>
                <w:rFonts w:ascii="Times New Roman" w:eastAsia="Times New Roman" w:hAnsi="Times New Roman"/>
                <w:color w:val="000000"/>
                <w:w w:val="102"/>
                <w:sz w:val="20"/>
              </w:rPr>
              <w:t>26.</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4" w:after="0" w:line="262" w:lineRule="auto"/>
              <w:ind w:left="60" w:right="432"/>
              <w:rPr>
                <w:lang w:val="ru-RU"/>
              </w:rPr>
            </w:pPr>
            <w:r w:rsidRPr="009C07D7">
              <w:rPr>
                <w:rFonts w:ascii="Times New Roman" w:eastAsia="Times New Roman" w:hAnsi="Times New Roman"/>
                <w:color w:val="000000"/>
                <w:w w:val="102"/>
                <w:sz w:val="20"/>
                <w:lang w:val="ru-RU"/>
              </w:rPr>
              <w:t>Повествование как тип речи. Средства связи предложений в повествовании.</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 xml:space="preserve">22.03.2023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62" w:lineRule="auto"/>
              <w:ind w:left="60" w:right="432"/>
            </w:pPr>
            <w:r>
              <w:rPr>
                <w:rFonts w:ascii="Times New Roman" w:eastAsia="Times New Roman" w:hAnsi="Times New Roman"/>
                <w:color w:val="000000"/>
                <w:w w:val="102"/>
                <w:sz w:val="20"/>
              </w:rPr>
              <w:t>Практическаяработа;</w:t>
            </w:r>
          </w:p>
        </w:tc>
      </w:tr>
      <w:tr w:rsidR="004B1EAC" w:rsidTr="0099725E">
        <w:trPr>
          <w:trHeight w:hRule="exact" w:val="70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jc w:val="center"/>
            </w:pPr>
            <w:r>
              <w:rPr>
                <w:rFonts w:ascii="Times New Roman" w:eastAsia="Times New Roman" w:hAnsi="Times New Roman"/>
                <w:color w:val="000000"/>
                <w:w w:val="102"/>
                <w:sz w:val="20"/>
              </w:rPr>
              <w:lastRenderedPageBreak/>
              <w:t>27.</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4" w:after="0" w:line="262" w:lineRule="auto"/>
              <w:ind w:left="60" w:right="144"/>
              <w:rPr>
                <w:lang w:val="ru-RU"/>
              </w:rPr>
            </w:pPr>
            <w:r w:rsidRPr="009C07D7">
              <w:rPr>
                <w:rFonts w:ascii="Times New Roman" w:eastAsia="Times New Roman" w:hAnsi="Times New Roman"/>
                <w:color w:val="000000"/>
                <w:w w:val="102"/>
                <w:sz w:val="20"/>
                <w:lang w:val="ru-RU"/>
              </w:rPr>
              <w:t xml:space="preserve">Рассуждение как тип речи. Виды </w:t>
            </w:r>
            <w:r w:rsidRPr="009C07D7">
              <w:rPr>
                <w:lang w:val="ru-RU"/>
              </w:rPr>
              <w:br/>
            </w:r>
            <w:r w:rsidRPr="009C07D7">
              <w:rPr>
                <w:rFonts w:ascii="Times New Roman" w:eastAsia="Times New Roman" w:hAnsi="Times New Roman"/>
                <w:color w:val="000000"/>
                <w:w w:val="102"/>
                <w:sz w:val="20"/>
                <w:lang w:val="ru-RU"/>
              </w:rPr>
              <w:t>рассуждения по коммуникативной задаче.</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 xml:space="preserve">05.04.2023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62" w:lineRule="auto"/>
              <w:ind w:left="60" w:right="432"/>
            </w:pPr>
            <w:r>
              <w:rPr>
                <w:rFonts w:ascii="Times New Roman" w:eastAsia="Times New Roman" w:hAnsi="Times New Roman"/>
                <w:color w:val="000000"/>
                <w:w w:val="102"/>
                <w:sz w:val="20"/>
              </w:rPr>
              <w:t>Практическаяработа;</w:t>
            </w:r>
          </w:p>
        </w:tc>
      </w:tr>
      <w:tr w:rsidR="004B1EAC" w:rsidTr="0099725E">
        <w:trPr>
          <w:trHeight w:hRule="exact" w:val="125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jc w:val="center"/>
            </w:pPr>
            <w:r>
              <w:rPr>
                <w:rFonts w:ascii="Times New Roman" w:eastAsia="Times New Roman" w:hAnsi="Times New Roman"/>
                <w:color w:val="000000"/>
                <w:w w:val="102"/>
                <w:sz w:val="20"/>
              </w:rPr>
              <w:t>28.</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Pr="009C07D7" w:rsidRDefault="004B1EAC" w:rsidP="0099725E">
            <w:pPr>
              <w:autoSpaceDE w:val="0"/>
              <w:autoSpaceDN w:val="0"/>
              <w:spacing w:before="84" w:after="0"/>
              <w:ind w:left="60" w:right="288"/>
              <w:rPr>
                <w:lang w:val="ru-RU"/>
              </w:rPr>
            </w:pPr>
            <w:r w:rsidRPr="009C07D7">
              <w:rPr>
                <w:rFonts w:ascii="Times New Roman" w:eastAsia="Times New Roman" w:hAnsi="Times New Roman"/>
                <w:color w:val="000000"/>
                <w:w w:val="102"/>
                <w:sz w:val="20"/>
                <w:lang w:val="ru-RU"/>
              </w:rPr>
              <w:t xml:space="preserve">Функциональные разновидности языка: научный, официально-деловой, </w:t>
            </w:r>
            <w:r w:rsidRPr="009C07D7">
              <w:rPr>
                <w:lang w:val="ru-RU"/>
              </w:rPr>
              <w:br/>
            </w:r>
            <w:r w:rsidRPr="009C07D7">
              <w:rPr>
                <w:rFonts w:ascii="Times New Roman" w:eastAsia="Times New Roman" w:hAnsi="Times New Roman"/>
                <w:color w:val="000000"/>
                <w:w w:val="102"/>
                <w:sz w:val="20"/>
                <w:lang w:val="ru-RU"/>
              </w:rPr>
              <w:t>публицистический стили; разговорная речь, язык художественной литературы.</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2"/>
            </w:pPr>
            <w:r>
              <w:rPr>
                <w:rFonts w:ascii="Times New Roman" w:eastAsia="Times New Roman" w:hAnsi="Times New Roman"/>
                <w:color w:val="000000"/>
                <w:w w:val="102"/>
                <w:sz w:val="20"/>
              </w:rPr>
              <w:t xml:space="preserve">12.04.2023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4B1EAC" w:rsidRDefault="004B1EAC" w:rsidP="0099725E">
            <w:pPr>
              <w:autoSpaceDE w:val="0"/>
              <w:autoSpaceDN w:val="0"/>
              <w:spacing w:before="84" w:after="0" w:line="230" w:lineRule="auto"/>
              <w:ind w:left="60"/>
            </w:pPr>
            <w:r>
              <w:rPr>
                <w:rFonts w:ascii="Times New Roman" w:eastAsia="Times New Roman" w:hAnsi="Times New Roman"/>
                <w:color w:val="000000"/>
                <w:w w:val="102"/>
                <w:sz w:val="20"/>
              </w:rPr>
              <w:t>Тестирование;</w:t>
            </w:r>
          </w:p>
        </w:tc>
      </w:tr>
      <w:tr w:rsidR="00DD720E" w:rsidTr="0099725E">
        <w:trPr>
          <w:trHeight w:hRule="exact" w:val="99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jc w:val="center"/>
            </w:pPr>
            <w:r>
              <w:rPr>
                <w:rFonts w:ascii="Times New Roman" w:eastAsia="Times New Roman" w:hAnsi="Times New Roman"/>
                <w:color w:val="000000"/>
                <w:w w:val="102"/>
                <w:sz w:val="20"/>
              </w:rPr>
              <w:t>14.</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71" w:lineRule="auto"/>
              <w:ind w:left="60" w:right="720"/>
            </w:pPr>
            <w:r w:rsidRPr="009C07D7">
              <w:rPr>
                <w:rFonts w:ascii="Times New Roman" w:eastAsia="Times New Roman" w:hAnsi="Times New Roman"/>
                <w:color w:val="000000"/>
                <w:w w:val="102"/>
                <w:sz w:val="20"/>
                <w:lang w:val="ru-RU"/>
              </w:rPr>
              <w:t xml:space="preserve">Ударение как маркер смысла </w:t>
            </w:r>
            <w:r w:rsidRPr="009C07D7">
              <w:rPr>
                <w:lang w:val="ru-RU"/>
              </w:rPr>
              <w:br/>
            </w:r>
            <w:r w:rsidRPr="009C07D7">
              <w:rPr>
                <w:rFonts w:ascii="Times New Roman" w:eastAsia="Times New Roman" w:hAnsi="Times New Roman"/>
                <w:color w:val="000000"/>
                <w:w w:val="102"/>
                <w:sz w:val="20"/>
                <w:lang w:val="ru-RU"/>
              </w:rPr>
              <w:t xml:space="preserve">слова.Произносительные варианты орфоэпической нормы. </w:t>
            </w:r>
            <w:r>
              <w:rPr>
                <w:rFonts w:ascii="Times New Roman" w:eastAsia="Times New Roman" w:hAnsi="Times New Roman"/>
                <w:color w:val="000000"/>
                <w:w w:val="102"/>
                <w:sz w:val="20"/>
              </w:rPr>
              <w:t>Звукопись.</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ind w:left="62"/>
            </w:pPr>
            <w:r>
              <w:rPr>
                <w:rFonts w:ascii="Times New Roman" w:eastAsia="Times New Roman" w:hAnsi="Times New Roman"/>
                <w:color w:val="000000"/>
                <w:w w:val="102"/>
                <w:sz w:val="20"/>
              </w:rPr>
              <w:t xml:space="preserve">14.12.2022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62" w:lineRule="auto"/>
              <w:ind w:left="60" w:right="432"/>
            </w:pPr>
            <w:r>
              <w:rPr>
                <w:rFonts w:ascii="Times New Roman" w:eastAsia="Times New Roman" w:hAnsi="Times New Roman"/>
                <w:color w:val="000000"/>
                <w:w w:val="102"/>
                <w:sz w:val="20"/>
              </w:rPr>
              <w:t>Практическаяработа;</w:t>
            </w:r>
          </w:p>
        </w:tc>
      </w:tr>
      <w:tr w:rsidR="00DD720E" w:rsidTr="0099725E">
        <w:trPr>
          <w:trHeight w:hRule="exact" w:val="992"/>
        </w:trPr>
        <w:tc>
          <w:tcPr>
            <w:tcW w:w="430" w:type="dxa"/>
            <w:tcBorders>
              <w:top w:val="single" w:sz="4" w:space="0" w:color="000000"/>
              <w:left w:val="single" w:sz="4" w:space="0" w:color="000000"/>
              <w:bottom w:val="single" w:sz="3" w:space="0" w:color="000000"/>
              <w:right w:val="single" w:sz="4" w:space="0" w:color="000000"/>
            </w:tcBorders>
            <w:tcMar>
              <w:left w:w="0" w:type="dxa"/>
              <w:right w:w="0" w:type="dxa"/>
            </w:tcMar>
          </w:tcPr>
          <w:p w:rsidR="00DD720E" w:rsidRDefault="00DD720E" w:rsidP="0099725E">
            <w:pPr>
              <w:autoSpaceDE w:val="0"/>
              <w:autoSpaceDN w:val="0"/>
              <w:spacing w:before="86" w:after="0" w:line="230" w:lineRule="auto"/>
              <w:jc w:val="center"/>
            </w:pPr>
            <w:r>
              <w:rPr>
                <w:rFonts w:ascii="Times New Roman" w:eastAsia="Times New Roman" w:hAnsi="Times New Roman"/>
                <w:color w:val="000000"/>
                <w:w w:val="102"/>
                <w:sz w:val="20"/>
              </w:rPr>
              <w:t>15.</w:t>
            </w:r>
          </w:p>
        </w:tc>
        <w:tc>
          <w:tcPr>
            <w:tcW w:w="3966" w:type="dxa"/>
            <w:tcBorders>
              <w:top w:val="single" w:sz="4" w:space="0" w:color="000000"/>
              <w:left w:val="single" w:sz="4" w:space="0" w:color="000000"/>
              <w:bottom w:val="single" w:sz="3" w:space="0" w:color="000000"/>
              <w:right w:val="single" w:sz="4" w:space="0" w:color="000000"/>
            </w:tcBorders>
            <w:tcMar>
              <w:left w:w="0" w:type="dxa"/>
              <w:right w:w="0" w:type="dxa"/>
            </w:tcMar>
          </w:tcPr>
          <w:p w:rsidR="00DD720E" w:rsidRPr="009C07D7" w:rsidRDefault="00DD720E" w:rsidP="0099725E">
            <w:pPr>
              <w:autoSpaceDE w:val="0"/>
              <w:autoSpaceDN w:val="0"/>
              <w:spacing w:before="86" w:after="0" w:line="271" w:lineRule="auto"/>
              <w:ind w:left="60"/>
              <w:rPr>
                <w:lang w:val="ru-RU"/>
              </w:rPr>
            </w:pPr>
            <w:r w:rsidRPr="009C07D7">
              <w:rPr>
                <w:rFonts w:ascii="Times New Roman" w:eastAsia="Times New Roman" w:hAnsi="Times New Roman"/>
                <w:color w:val="000000"/>
                <w:w w:val="102"/>
                <w:sz w:val="20"/>
                <w:lang w:val="ru-RU"/>
              </w:rPr>
              <w:t>Речь точная и выразительная. Основные лексические нормы современного русского литературного языка.</w:t>
            </w:r>
          </w:p>
        </w:tc>
        <w:tc>
          <w:tcPr>
            <w:tcW w:w="624" w:type="dxa"/>
            <w:tcBorders>
              <w:top w:val="single" w:sz="4" w:space="0" w:color="000000"/>
              <w:left w:val="single" w:sz="4" w:space="0" w:color="000000"/>
              <w:bottom w:val="single" w:sz="3" w:space="0" w:color="000000"/>
              <w:right w:val="single" w:sz="4" w:space="0" w:color="000000"/>
            </w:tcBorders>
            <w:tcMar>
              <w:left w:w="0" w:type="dxa"/>
              <w:right w:w="0" w:type="dxa"/>
            </w:tcMar>
          </w:tcPr>
          <w:p w:rsidR="00DD720E" w:rsidRDefault="00DD720E" w:rsidP="0099725E">
            <w:pPr>
              <w:autoSpaceDE w:val="0"/>
              <w:autoSpaceDN w:val="0"/>
              <w:spacing w:before="86"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3"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3"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3" w:space="0" w:color="000000"/>
              <w:right w:val="single" w:sz="4" w:space="0" w:color="000000"/>
            </w:tcBorders>
            <w:tcMar>
              <w:left w:w="0" w:type="dxa"/>
              <w:right w:w="0" w:type="dxa"/>
            </w:tcMar>
          </w:tcPr>
          <w:p w:rsidR="00DD720E" w:rsidRDefault="00DD720E" w:rsidP="0099725E">
            <w:pPr>
              <w:autoSpaceDE w:val="0"/>
              <w:autoSpaceDN w:val="0"/>
              <w:spacing w:before="86" w:after="0" w:line="230" w:lineRule="auto"/>
              <w:ind w:left="62"/>
            </w:pPr>
            <w:r>
              <w:rPr>
                <w:rFonts w:ascii="Times New Roman" w:eastAsia="Times New Roman" w:hAnsi="Times New Roman"/>
                <w:color w:val="000000"/>
                <w:w w:val="102"/>
                <w:sz w:val="20"/>
              </w:rPr>
              <w:t xml:space="preserve">21.12.2022 </w:t>
            </w:r>
          </w:p>
        </w:tc>
        <w:tc>
          <w:tcPr>
            <w:tcW w:w="1788" w:type="dxa"/>
            <w:tcBorders>
              <w:top w:val="single" w:sz="4" w:space="0" w:color="000000"/>
              <w:left w:val="single" w:sz="4" w:space="0" w:color="000000"/>
              <w:bottom w:val="single" w:sz="3" w:space="0" w:color="000000"/>
              <w:right w:val="single" w:sz="4" w:space="0" w:color="000000"/>
            </w:tcBorders>
            <w:tcMar>
              <w:left w:w="0" w:type="dxa"/>
              <w:right w:w="0" w:type="dxa"/>
            </w:tcMar>
          </w:tcPr>
          <w:p w:rsidR="00DD720E" w:rsidRDefault="00DD720E" w:rsidP="0099725E">
            <w:pPr>
              <w:autoSpaceDE w:val="0"/>
              <w:autoSpaceDN w:val="0"/>
              <w:spacing w:before="86" w:after="0" w:line="230" w:lineRule="auto"/>
              <w:ind w:left="60"/>
            </w:pPr>
            <w:r>
              <w:rPr>
                <w:rFonts w:ascii="Times New Roman" w:eastAsia="Times New Roman" w:hAnsi="Times New Roman"/>
                <w:color w:val="000000"/>
                <w:w w:val="102"/>
                <w:sz w:val="20"/>
              </w:rPr>
              <w:t>Устныйопрос;</w:t>
            </w:r>
          </w:p>
        </w:tc>
      </w:tr>
      <w:tr w:rsidR="00DD720E" w:rsidRPr="00E867CC" w:rsidTr="0099725E">
        <w:trPr>
          <w:trHeight w:hRule="exact" w:val="1566"/>
        </w:trPr>
        <w:tc>
          <w:tcPr>
            <w:tcW w:w="430" w:type="dxa"/>
            <w:tcBorders>
              <w:top w:val="single" w:sz="3"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jc w:val="center"/>
            </w:pPr>
            <w:r>
              <w:rPr>
                <w:rFonts w:ascii="Times New Roman" w:eastAsia="Times New Roman" w:hAnsi="Times New Roman"/>
                <w:color w:val="000000"/>
                <w:w w:val="102"/>
                <w:sz w:val="20"/>
              </w:rPr>
              <w:t>16.</w:t>
            </w:r>
          </w:p>
        </w:tc>
        <w:tc>
          <w:tcPr>
            <w:tcW w:w="3966" w:type="dxa"/>
            <w:tcBorders>
              <w:top w:val="single" w:sz="3"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81" w:lineRule="auto"/>
              <w:ind w:left="60"/>
            </w:pPr>
            <w:r w:rsidRPr="009C07D7">
              <w:rPr>
                <w:rFonts w:ascii="Times New Roman" w:eastAsia="Times New Roman" w:hAnsi="Times New Roman"/>
                <w:color w:val="000000"/>
                <w:w w:val="102"/>
                <w:sz w:val="20"/>
                <w:lang w:val="ru-RU"/>
              </w:rPr>
              <w:t xml:space="preserve">Лексические нормы употребления имён существительных,прилагательных,глаголов в современном русском литературном </w:t>
            </w:r>
            <w:r w:rsidRPr="009C07D7">
              <w:rPr>
                <w:lang w:val="ru-RU"/>
              </w:rPr>
              <w:br/>
            </w:r>
            <w:r w:rsidRPr="009C07D7">
              <w:rPr>
                <w:rFonts w:ascii="Times New Roman" w:eastAsia="Times New Roman" w:hAnsi="Times New Roman"/>
                <w:color w:val="000000"/>
                <w:w w:val="102"/>
                <w:sz w:val="20"/>
                <w:lang w:val="ru-RU"/>
              </w:rPr>
              <w:t xml:space="preserve">языке. </w:t>
            </w:r>
            <w:r>
              <w:rPr>
                <w:rFonts w:ascii="Times New Roman" w:eastAsia="Times New Roman" w:hAnsi="Times New Roman"/>
                <w:color w:val="000000"/>
                <w:w w:val="102"/>
                <w:sz w:val="20"/>
              </w:rPr>
              <w:t>Стилистическиеварианты</w:t>
            </w:r>
            <w:r>
              <w:br/>
            </w:r>
            <w:r>
              <w:rPr>
                <w:rFonts w:ascii="Times New Roman" w:eastAsia="Times New Roman" w:hAnsi="Times New Roman"/>
                <w:color w:val="000000"/>
                <w:w w:val="102"/>
                <w:sz w:val="20"/>
              </w:rPr>
              <w:t>лексическойнормы.</w:t>
            </w:r>
          </w:p>
        </w:tc>
        <w:tc>
          <w:tcPr>
            <w:tcW w:w="624" w:type="dxa"/>
            <w:tcBorders>
              <w:top w:val="single" w:sz="3"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3"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3"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3"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 xml:space="preserve">28.12.2022 </w:t>
            </w:r>
          </w:p>
        </w:tc>
        <w:tc>
          <w:tcPr>
            <w:tcW w:w="1788" w:type="dxa"/>
            <w:tcBorders>
              <w:top w:val="single" w:sz="3" w:space="0" w:color="000000"/>
              <w:left w:val="single" w:sz="4" w:space="0" w:color="000000"/>
              <w:bottom w:val="single" w:sz="4" w:space="0" w:color="000000"/>
              <w:right w:val="single" w:sz="4" w:space="0" w:color="000000"/>
            </w:tcBorders>
            <w:tcMar>
              <w:left w:w="0" w:type="dxa"/>
              <w:right w:w="0" w:type="dxa"/>
            </w:tcMar>
          </w:tcPr>
          <w:p w:rsidR="00DD720E" w:rsidRPr="009C07D7" w:rsidRDefault="00DD720E" w:rsidP="0099725E">
            <w:pPr>
              <w:autoSpaceDE w:val="0"/>
              <w:autoSpaceDN w:val="0"/>
              <w:spacing w:before="84" w:after="0"/>
              <w:ind w:left="60" w:right="288"/>
              <w:rPr>
                <w:lang w:val="ru-RU"/>
              </w:rPr>
            </w:pPr>
            <w:r w:rsidRPr="009C07D7">
              <w:rPr>
                <w:rFonts w:ascii="Times New Roman" w:eastAsia="Times New Roman" w:hAnsi="Times New Roman"/>
                <w:color w:val="000000"/>
                <w:w w:val="102"/>
                <w:sz w:val="20"/>
                <w:lang w:val="ru-RU"/>
              </w:rPr>
              <w:t xml:space="preserve">Самооценка с </w:t>
            </w:r>
            <w:r w:rsidRPr="009C07D7">
              <w:rPr>
                <w:lang w:val="ru-RU"/>
              </w:rPr>
              <w:br/>
            </w:r>
            <w:r w:rsidRPr="009C07D7">
              <w:rPr>
                <w:rFonts w:ascii="Times New Roman" w:eastAsia="Times New Roman" w:hAnsi="Times New Roman"/>
                <w:color w:val="000000"/>
                <w:w w:val="102"/>
                <w:sz w:val="20"/>
                <w:lang w:val="ru-RU"/>
              </w:rPr>
              <w:t>использованием«Оценочного</w:t>
            </w:r>
            <w:r w:rsidRPr="009C07D7">
              <w:rPr>
                <w:lang w:val="ru-RU"/>
              </w:rPr>
              <w:br/>
            </w:r>
            <w:r w:rsidRPr="009C07D7">
              <w:rPr>
                <w:rFonts w:ascii="Times New Roman" w:eastAsia="Times New Roman" w:hAnsi="Times New Roman"/>
                <w:color w:val="000000"/>
                <w:w w:val="102"/>
                <w:sz w:val="20"/>
                <w:lang w:val="ru-RU"/>
              </w:rPr>
              <w:t>листа»;</w:t>
            </w:r>
          </w:p>
        </w:tc>
      </w:tr>
      <w:tr w:rsidR="00DD720E" w:rsidTr="0099725E">
        <w:trPr>
          <w:trHeight w:hRule="exact" w:val="992"/>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jc w:val="center"/>
            </w:pPr>
            <w:r>
              <w:rPr>
                <w:rFonts w:ascii="Times New Roman" w:eastAsia="Times New Roman" w:hAnsi="Times New Roman"/>
                <w:color w:val="000000"/>
                <w:w w:val="102"/>
                <w:sz w:val="20"/>
              </w:rPr>
              <w:t>17.</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Pr="009C07D7" w:rsidRDefault="00DD720E" w:rsidP="0099725E">
            <w:pPr>
              <w:autoSpaceDE w:val="0"/>
              <w:autoSpaceDN w:val="0"/>
              <w:spacing w:before="84" w:after="0" w:line="271" w:lineRule="auto"/>
              <w:ind w:left="60" w:right="864"/>
              <w:rPr>
                <w:lang w:val="ru-RU"/>
              </w:rPr>
            </w:pPr>
            <w:r w:rsidRPr="009C07D7">
              <w:rPr>
                <w:rFonts w:ascii="Times New Roman" w:eastAsia="Times New Roman" w:hAnsi="Times New Roman"/>
                <w:color w:val="000000"/>
                <w:w w:val="102"/>
                <w:sz w:val="20"/>
                <w:lang w:val="ru-RU"/>
              </w:rPr>
              <w:t>Типичные примеры нарушения лексической нормы и способы их устранения.</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 xml:space="preserve">11.01.2023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62" w:lineRule="auto"/>
              <w:ind w:left="60" w:right="432"/>
            </w:pPr>
            <w:r>
              <w:rPr>
                <w:rFonts w:ascii="Times New Roman" w:eastAsia="Times New Roman" w:hAnsi="Times New Roman"/>
                <w:color w:val="000000"/>
                <w:w w:val="102"/>
                <w:sz w:val="20"/>
              </w:rPr>
              <w:t>Практическаяработа;</w:t>
            </w:r>
          </w:p>
        </w:tc>
      </w:tr>
      <w:tr w:rsidR="00DD720E" w:rsidTr="0099725E">
        <w:trPr>
          <w:trHeight w:hRule="exact" w:val="1276"/>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jc w:val="center"/>
            </w:pPr>
            <w:r>
              <w:rPr>
                <w:rFonts w:ascii="Times New Roman" w:eastAsia="Times New Roman" w:hAnsi="Times New Roman"/>
                <w:color w:val="000000"/>
                <w:w w:val="102"/>
                <w:sz w:val="20"/>
              </w:rPr>
              <w:t>18.</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Pr="009C07D7" w:rsidRDefault="00DD720E" w:rsidP="0099725E">
            <w:pPr>
              <w:autoSpaceDE w:val="0"/>
              <w:autoSpaceDN w:val="0"/>
              <w:spacing w:before="82" w:after="0"/>
              <w:ind w:left="60" w:right="576"/>
              <w:rPr>
                <w:lang w:val="ru-RU"/>
              </w:rPr>
            </w:pPr>
            <w:r w:rsidRPr="009C07D7">
              <w:rPr>
                <w:rFonts w:ascii="Times New Roman" w:eastAsia="Times New Roman" w:hAnsi="Times New Roman"/>
                <w:color w:val="000000"/>
                <w:w w:val="102"/>
                <w:sz w:val="20"/>
                <w:lang w:val="ru-RU"/>
              </w:rPr>
              <w:t xml:space="preserve">Речь правильная. Основные </w:t>
            </w:r>
            <w:r w:rsidRPr="009C07D7">
              <w:rPr>
                <w:lang w:val="ru-RU"/>
              </w:rPr>
              <w:br/>
            </w:r>
            <w:r w:rsidRPr="009C07D7">
              <w:rPr>
                <w:rFonts w:ascii="Times New Roman" w:eastAsia="Times New Roman" w:hAnsi="Times New Roman"/>
                <w:color w:val="000000"/>
                <w:w w:val="102"/>
                <w:sz w:val="20"/>
                <w:lang w:val="ru-RU"/>
              </w:rPr>
              <w:t xml:space="preserve">грамматические нормы. Род </w:t>
            </w:r>
            <w:r w:rsidRPr="009C07D7">
              <w:rPr>
                <w:lang w:val="ru-RU"/>
              </w:rPr>
              <w:br/>
            </w:r>
            <w:r w:rsidRPr="009C07D7">
              <w:rPr>
                <w:rFonts w:ascii="Times New Roman" w:eastAsia="Times New Roman" w:hAnsi="Times New Roman"/>
                <w:color w:val="000000"/>
                <w:w w:val="102"/>
                <w:sz w:val="20"/>
                <w:lang w:val="ru-RU"/>
              </w:rPr>
              <w:t>заимствованных несклоняемых имён существительных</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ind w:left="62"/>
            </w:pPr>
            <w:r>
              <w:rPr>
                <w:rFonts w:ascii="Times New Roman" w:eastAsia="Times New Roman" w:hAnsi="Times New Roman"/>
                <w:color w:val="000000"/>
                <w:w w:val="102"/>
                <w:sz w:val="20"/>
              </w:rPr>
              <w:t xml:space="preserve">18.01.2023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ind w:left="60"/>
            </w:pPr>
            <w:r>
              <w:rPr>
                <w:rFonts w:ascii="Times New Roman" w:eastAsia="Times New Roman" w:hAnsi="Times New Roman"/>
                <w:color w:val="000000"/>
                <w:w w:val="102"/>
                <w:sz w:val="20"/>
              </w:rPr>
              <w:t>Устныйопрос;</w:t>
            </w:r>
          </w:p>
        </w:tc>
      </w:tr>
      <w:tr w:rsidR="00DD720E" w:rsidRPr="00E867CC" w:rsidTr="0099725E">
        <w:trPr>
          <w:trHeight w:hRule="exact" w:val="127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3" w:lineRule="auto"/>
              <w:jc w:val="center"/>
            </w:pPr>
            <w:r>
              <w:rPr>
                <w:rFonts w:ascii="Times New Roman" w:eastAsia="Times New Roman" w:hAnsi="Times New Roman"/>
                <w:color w:val="000000"/>
                <w:w w:val="102"/>
                <w:sz w:val="20"/>
              </w:rPr>
              <w:t>19.</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Pr="009C07D7" w:rsidRDefault="00DD720E" w:rsidP="0099725E">
            <w:pPr>
              <w:autoSpaceDE w:val="0"/>
              <w:autoSpaceDN w:val="0"/>
              <w:spacing w:before="82" w:after="0"/>
              <w:ind w:left="60" w:right="144"/>
              <w:rPr>
                <w:lang w:val="ru-RU"/>
              </w:rPr>
            </w:pPr>
            <w:r w:rsidRPr="009C07D7">
              <w:rPr>
                <w:rFonts w:ascii="Times New Roman" w:eastAsia="Times New Roman" w:hAnsi="Times New Roman"/>
                <w:color w:val="000000"/>
                <w:w w:val="102"/>
                <w:sz w:val="20"/>
                <w:lang w:val="ru-RU"/>
              </w:rPr>
              <w:t>Литературные‚ разговорные‚ устарелые и профессиональные особенности формы именительного падежа множественного числа существительных мужского рода.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3"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3" w:lineRule="auto"/>
              <w:ind w:left="62"/>
            </w:pPr>
            <w:r>
              <w:rPr>
                <w:rFonts w:ascii="Times New Roman" w:eastAsia="Times New Roman" w:hAnsi="Times New Roman"/>
                <w:color w:val="000000"/>
                <w:w w:val="102"/>
                <w:sz w:val="20"/>
              </w:rPr>
              <w:t xml:space="preserve">25.01.2023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Pr="009C07D7" w:rsidRDefault="00DD720E" w:rsidP="0099725E">
            <w:pPr>
              <w:autoSpaceDE w:val="0"/>
              <w:autoSpaceDN w:val="0"/>
              <w:spacing w:before="82" w:after="0"/>
              <w:ind w:left="60" w:right="288"/>
              <w:rPr>
                <w:lang w:val="ru-RU"/>
              </w:rPr>
            </w:pPr>
            <w:r w:rsidRPr="009C07D7">
              <w:rPr>
                <w:rFonts w:ascii="Times New Roman" w:eastAsia="Times New Roman" w:hAnsi="Times New Roman"/>
                <w:color w:val="000000"/>
                <w:w w:val="102"/>
                <w:sz w:val="20"/>
                <w:lang w:val="ru-RU"/>
              </w:rPr>
              <w:t xml:space="preserve">Самооценка с </w:t>
            </w:r>
            <w:r w:rsidRPr="009C07D7">
              <w:rPr>
                <w:lang w:val="ru-RU"/>
              </w:rPr>
              <w:br/>
            </w:r>
            <w:r w:rsidRPr="009C07D7">
              <w:rPr>
                <w:rFonts w:ascii="Times New Roman" w:eastAsia="Times New Roman" w:hAnsi="Times New Roman"/>
                <w:color w:val="000000"/>
                <w:w w:val="102"/>
                <w:sz w:val="20"/>
                <w:lang w:val="ru-RU"/>
              </w:rPr>
              <w:t>использованием«Оценочного</w:t>
            </w:r>
            <w:r w:rsidRPr="009C07D7">
              <w:rPr>
                <w:lang w:val="ru-RU"/>
              </w:rPr>
              <w:br/>
            </w:r>
            <w:r w:rsidRPr="009C07D7">
              <w:rPr>
                <w:rFonts w:ascii="Times New Roman" w:eastAsia="Times New Roman" w:hAnsi="Times New Roman"/>
                <w:color w:val="000000"/>
                <w:w w:val="102"/>
                <w:sz w:val="20"/>
                <w:lang w:val="ru-RU"/>
              </w:rPr>
              <w:t>листа»;</w:t>
            </w:r>
          </w:p>
        </w:tc>
      </w:tr>
      <w:tr w:rsidR="00DD720E" w:rsidTr="0099725E">
        <w:trPr>
          <w:trHeight w:hRule="exact" w:val="992"/>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3" w:lineRule="auto"/>
              <w:jc w:val="center"/>
            </w:pPr>
            <w:r>
              <w:rPr>
                <w:rFonts w:ascii="Times New Roman" w:eastAsia="Times New Roman" w:hAnsi="Times New Roman"/>
                <w:color w:val="000000"/>
                <w:w w:val="102"/>
                <w:sz w:val="20"/>
              </w:rPr>
              <w:t>20.</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Pr="009C07D7" w:rsidRDefault="00DD720E" w:rsidP="0099725E">
            <w:pPr>
              <w:autoSpaceDE w:val="0"/>
              <w:autoSpaceDN w:val="0"/>
              <w:spacing w:before="82" w:after="0" w:line="233" w:lineRule="auto"/>
              <w:ind w:left="60"/>
              <w:rPr>
                <w:lang w:val="ru-RU"/>
              </w:rPr>
            </w:pPr>
            <w:r w:rsidRPr="009C07D7">
              <w:rPr>
                <w:rFonts w:ascii="Times New Roman" w:eastAsia="Times New Roman" w:hAnsi="Times New Roman"/>
                <w:color w:val="000000"/>
                <w:w w:val="102"/>
                <w:sz w:val="20"/>
                <w:lang w:val="ru-RU"/>
              </w:rPr>
              <w:t>Речевой этикет: нормы и традиции.</w:t>
            </w:r>
          </w:p>
          <w:p w:rsidR="00DD720E" w:rsidRPr="009C07D7" w:rsidRDefault="00DD720E" w:rsidP="0099725E">
            <w:pPr>
              <w:autoSpaceDE w:val="0"/>
              <w:autoSpaceDN w:val="0"/>
              <w:spacing w:before="60" w:after="0" w:line="262" w:lineRule="auto"/>
              <w:ind w:left="60" w:right="144"/>
              <w:rPr>
                <w:lang w:val="ru-RU"/>
              </w:rPr>
            </w:pPr>
            <w:r w:rsidRPr="009C07D7">
              <w:rPr>
                <w:rFonts w:ascii="Times New Roman" w:eastAsia="Times New Roman" w:hAnsi="Times New Roman"/>
                <w:color w:val="000000"/>
                <w:w w:val="102"/>
                <w:sz w:val="20"/>
                <w:lang w:val="ru-RU"/>
              </w:rPr>
              <w:t>История этикетной формулы обращения в русском языке.</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3"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3" w:lineRule="auto"/>
              <w:ind w:left="62"/>
            </w:pPr>
            <w:r>
              <w:rPr>
                <w:rFonts w:ascii="Times New Roman" w:eastAsia="Times New Roman" w:hAnsi="Times New Roman"/>
                <w:color w:val="000000"/>
                <w:w w:val="102"/>
                <w:sz w:val="20"/>
              </w:rPr>
              <w:t xml:space="preserve">01.02.2023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3" w:lineRule="auto"/>
              <w:ind w:left="60"/>
            </w:pPr>
            <w:r>
              <w:rPr>
                <w:rFonts w:ascii="Times New Roman" w:eastAsia="Times New Roman" w:hAnsi="Times New Roman"/>
                <w:color w:val="000000"/>
                <w:w w:val="102"/>
                <w:sz w:val="20"/>
              </w:rPr>
              <w:t>Устныйопрос;</w:t>
            </w:r>
          </w:p>
        </w:tc>
      </w:tr>
      <w:tr w:rsidR="00DD720E" w:rsidTr="0099725E">
        <w:trPr>
          <w:trHeight w:hRule="exact" w:val="99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jc w:val="center"/>
            </w:pPr>
            <w:r>
              <w:rPr>
                <w:rFonts w:ascii="Times New Roman" w:eastAsia="Times New Roman" w:hAnsi="Times New Roman"/>
                <w:color w:val="000000"/>
                <w:w w:val="102"/>
                <w:sz w:val="20"/>
              </w:rPr>
              <w:lastRenderedPageBreak/>
              <w:t>21.</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Pr="009C07D7" w:rsidRDefault="00DD720E" w:rsidP="0099725E">
            <w:pPr>
              <w:autoSpaceDE w:val="0"/>
              <w:autoSpaceDN w:val="0"/>
              <w:spacing w:before="82" w:after="0" w:line="230" w:lineRule="auto"/>
              <w:ind w:left="60"/>
              <w:rPr>
                <w:lang w:val="ru-RU"/>
              </w:rPr>
            </w:pPr>
            <w:r w:rsidRPr="009C07D7">
              <w:rPr>
                <w:rFonts w:ascii="Times New Roman" w:eastAsia="Times New Roman" w:hAnsi="Times New Roman"/>
                <w:color w:val="000000"/>
                <w:w w:val="102"/>
                <w:sz w:val="20"/>
                <w:lang w:val="ru-RU"/>
              </w:rPr>
              <w:t>«Живой как жизнь». Норма и её варианты.</w:t>
            </w:r>
          </w:p>
          <w:p w:rsidR="00DD720E" w:rsidRDefault="00DD720E" w:rsidP="0099725E">
            <w:pPr>
              <w:autoSpaceDE w:val="0"/>
              <w:autoSpaceDN w:val="0"/>
              <w:spacing w:before="60" w:after="0" w:line="262" w:lineRule="auto"/>
              <w:ind w:left="60" w:right="576"/>
            </w:pPr>
            <w:r>
              <w:rPr>
                <w:rFonts w:ascii="Times New Roman" w:eastAsia="Times New Roman" w:hAnsi="Times New Roman"/>
                <w:color w:val="000000"/>
                <w:w w:val="102"/>
                <w:sz w:val="20"/>
              </w:rPr>
              <w:t>Представление</w:t>
            </w:r>
            <w:r>
              <w:br/>
            </w:r>
            <w:r>
              <w:rPr>
                <w:rFonts w:ascii="Times New Roman" w:eastAsia="Times New Roman" w:hAnsi="Times New Roman"/>
                <w:color w:val="000000"/>
                <w:w w:val="102"/>
                <w:sz w:val="20"/>
              </w:rPr>
              <w:t>проектных,исследовательскихработ.</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ind w:left="62"/>
            </w:pPr>
            <w:r>
              <w:rPr>
                <w:rFonts w:ascii="Times New Roman" w:eastAsia="Times New Roman" w:hAnsi="Times New Roman"/>
                <w:color w:val="000000"/>
                <w:w w:val="102"/>
                <w:sz w:val="20"/>
              </w:rPr>
              <w:t>1</w:t>
            </w:r>
          </w:p>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ind w:left="62"/>
            </w:pPr>
            <w:r>
              <w:rPr>
                <w:rFonts w:ascii="Times New Roman" w:eastAsia="Times New Roman" w:hAnsi="Times New Roman"/>
                <w:color w:val="000000"/>
                <w:w w:val="102"/>
                <w:sz w:val="20"/>
              </w:rPr>
              <w:t xml:space="preserve">08.02.2023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62" w:lineRule="auto"/>
              <w:ind w:left="60" w:right="576"/>
            </w:pPr>
            <w:r>
              <w:rPr>
                <w:rFonts w:ascii="Times New Roman" w:eastAsia="Times New Roman" w:hAnsi="Times New Roman"/>
                <w:color w:val="000000"/>
                <w:w w:val="102"/>
                <w:sz w:val="20"/>
              </w:rPr>
              <w:t>Контрольнаяработа;</w:t>
            </w:r>
          </w:p>
        </w:tc>
      </w:tr>
      <w:tr w:rsidR="00DD720E" w:rsidTr="0099725E">
        <w:trPr>
          <w:trHeight w:hRule="exact" w:val="127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jc w:val="center"/>
            </w:pPr>
            <w:r>
              <w:rPr>
                <w:rFonts w:ascii="Times New Roman" w:eastAsia="Times New Roman" w:hAnsi="Times New Roman"/>
                <w:color w:val="000000"/>
                <w:w w:val="102"/>
                <w:sz w:val="20"/>
              </w:rPr>
              <w:t>22.</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Pr="00DD720E" w:rsidRDefault="00DD720E" w:rsidP="0099725E">
            <w:pPr>
              <w:autoSpaceDE w:val="0"/>
              <w:autoSpaceDN w:val="0"/>
              <w:spacing w:before="84" w:after="0"/>
              <w:ind w:left="60"/>
              <w:rPr>
                <w:lang w:val="ru-RU"/>
              </w:rPr>
            </w:pPr>
            <w:r w:rsidRPr="009C07D7">
              <w:rPr>
                <w:rFonts w:ascii="Times New Roman" w:eastAsia="Times New Roman" w:hAnsi="Times New Roman"/>
                <w:color w:val="000000"/>
                <w:w w:val="102"/>
                <w:sz w:val="20"/>
                <w:lang w:val="ru-RU"/>
              </w:rPr>
              <w:t xml:space="preserve">Язык и речь. Виды речевой </w:t>
            </w:r>
            <w:r w:rsidRPr="009C07D7">
              <w:rPr>
                <w:lang w:val="ru-RU"/>
              </w:rPr>
              <w:br/>
            </w:r>
            <w:r w:rsidRPr="009C07D7">
              <w:rPr>
                <w:rFonts w:ascii="Times New Roman" w:eastAsia="Times New Roman" w:hAnsi="Times New Roman"/>
                <w:color w:val="000000"/>
                <w:w w:val="102"/>
                <w:sz w:val="20"/>
                <w:lang w:val="ru-RU"/>
              </w:rPr>
              <w:t xml:space="preserve">деятельности:слушание, говорение,чтение, письмо. </w:t>
            </w:r>
            <w:r w:rsidRPr="00DD720E">
              <w:rPr>
                <w:rFonts w:ascii="Times New Roman" w:eastAsia="Times New Roman" w:hAnsi="Times New Roman"/>
                <w:color w:val="000000"/>
                <w:w w:val="102"/>
                <w:sz w:val="20"/>
                <w:lang w:val="ru-RU"/>
              </w:rPr>
              <w:t xml:space="preserve">Диалог в разных ситуациях </w:t>
            </w:r>
            <w:r w:rsidRPr="00DD720E">
              <w:rPr>
                <w:lang w:val="ru-RU"/>
              </w:rPr>
              <w:br/>
            </w:r>
            <w:r w:rsidRPr="00DD720E">
              <w:rPr>
                <w:rFonts w:ascii="Times New Roman" w:eastAsia="Times New Roman" w:hAnsi="Times New Roman"/>
                <w:color w:val="000000"/>
                <w:w w:val="102"/>
                <w:sz w:val="20"/>
                <w:lang w:val="ru-RU"/>
              </w:rPr>
              <w:t>общения</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 xml:space="preserve">15.02.2023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0"/>
            </w:pPr>
            <w:r>
              <w:rPr>
                <w:rFonts w:ascii="Times New Roman" w:eastAsia="Times New Roman" w:hAnsi="Times New Roman"/>
                <w:color w:val="000000"/>
                <w:w w:val="102"/>
                <w:sz w:val="20"/>
              </w:rPr>
              <w:t>Устныйопрос;</w:t>
            </w:r>
          </w:p>
        </w:tc>
      </w:tr>
      <w:tr w:rsidR="00DD720E" w:rsidTr="0099725E">
        <w:trPr>
          <w:trHeight w:hRule="exact" w:val="70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jc w:val="center"/>
            </w:pPr>
            <w:r>
              <w:rPr>
                <w:rFonts w:ascii="Times New Roman" w:eastAsia="Times New Roman" w:hAnsi="Times New Roman"/>
                <w:color w:val="000000"/>
                <w:w w:val="102"/>
                <w:sz w:val="20"/>
              </w:rPr>
              <w:t>23.</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62" w:lineRule="auto"/>
              <w:ind w:left="60" w:right="288"/>
            </w:pPr>
            <w:r w:rsidRPr="009C07D7">
              <w:rPr>
                <w:rFonts w:ascii="Times New Roman" w:eastAsia="Times New Roman" w:hAnsi="Times New Roman"/>
                <w:color w:val="000000"/>
                <w:w w:val="102"/>
                <w:sz w:val="20"/>
                <w:lang w:val="ru-RU"/>
              </w:rPr>
              <w:t xml:space="preserve">Средства выразительности устной речи. Скороговорки. </w:t>
            </w:r>
            <w:r>
              <w:rPr>
                <w:rFonts w:ascii="Times New Roman" w:eastAsia="Times New Roman" w:hAnsi="Times New Roman"/>
                <w:color w:val="000000"/>
                <w:w w:val="102"/>
                <w:sz w:val="20"/>
              </w:rPr>
              <w:t>Интонация и жесты.</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 xml:space="preserve">22.02.2023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0"/>
            </w:pPr>
            <w:r>
              <w:rPr>
                <w:rFonts w:ascii="Times New Roman" w:eastAsia="Times New Roman" w:hAnsi="Times New Roman"/>
                <w:color w:val="000000"/>
                <w:w w:val="102"/>
                <w:sz w:val="20"/>
              </w:rPr>
              <w:t>Устныйопрос;</w:t>
            </w:r>
          </w:p>
        </w:tc>
      </w:tr>
      <w:tr w:rsidR="00DD720E" w:rsidTr="0099725E">
        <w:trPr>
          <w:trHeight w:hRule="exact" w:val="704"/>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jc w:val="center"/>
            </w:pPr>
            <w:r>
              <w:rPr>
                <w:rFonts w:ascii="Times New Roman" w:eastAsia="Times New Roman" w:hAnsi="Times New Roman"/>
                <w:color w:val="000000"/>
                <w:w w:val="102"/>
                <w:sz w:val="20"/>
              </w:rPr>
              <w:t>24.</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Pr="009C07D7" w:rsidRDefault="00DD720E" w:rsidP="0099725E">
            <w:pPr>
              <w:autoSpaceDE w:val="0"/>
              <w:autoSpaceDN w:val="0"/>
              <w:spacing w:before="84" w:after="0" w:line="262" w:lineRule="auto"/>
              <w:ind w:left="60" w:right="864"/>
              <w:rPr>
                <w:lang w:val="ru-RU"/>
              </w:rPr>
            </w:pPr>
            <w:r w:rsidRPr="009C07D7">
              <w:rPr>
                <w:rFonts w:ascii="Times New Roman" w:eastAsia="Times New Roman" w:hAnsi="Times New Roman"/>
                <w:color w:val="000000"/>
                <w:w w:val="102"/>
                <w:sz w:val="20"/>
                <w:lang w:val="ru-RU"/>
              </w:rPr>
              <w:t>Текст и его строение. Композиция текста.Смысловая часть и абзац.</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 xml:space="preserve">01.03.2023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62" w:lineRule="auto"/>
              <w:ind w:left="60" w:right="432"/>
            </w:pPr>
            <w:r>
              <w:rPr>
                <w:rFonts w:ascii="Times New Roman" w:eastAsia="Times New Roman" w:hAnsi="Times New Roman"/>
                <w:color w:val="000000"/>
                <w:w w:val="102"/>
                <w:sz w:val="20"/>
              </w:rPr>
              <w:t>Практическаяработа;</w:t>
            </w:r>
          </w:p>
        </w:tc>
      </w:tr>
      <w:tr w:rsidR="00DD720E" w:rsidTr="0099725E">
        <w:trPr>
          <w:trHeight w:hRule="exact" w:val="706"/>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3" w:lineRule="auto"/>
              <w:jc w:val="center"/>
            </w:pPr>
            <w:r>
              <w:rPr>
                <w:rFonts w:ascii="Times New Roman" w:eastAsia="Times New Roman" w:hAnsi="Times New Roman"/>
                <w:color w:val="000000"/>
                <w:w w:val="102"/>
                <w:sz w:val="20"/>
              </w:rPr>
              <w:t>25.</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3" w:lineRule="auto"/>
              <w:ind w:left="60"/>
            </w:pPr>
            <w:r>
              <w:rPr>
                <w:rFonts w:ascii="Times New Roman" w:eastAsia="Times New Roman" w:hAnsi="Times New Roman"/>
                <w:color w:val="000000"/>
                <w:w w:val="102"/>
                <w:sz w:val="20"/>
              </w:rPr>
              <w:t>Композиционныеособенностиописания.</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3"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3" w:lineRule="auto"/>
              <w:ind w:left="62"/>
            </w:pPr>
            <w:r>
              <w:rPr>
                <w:rFonts w:ascii="Times New Roman" w:eastAsia="Times New Roman" w:hAnsi="Times New Roman"/>
                <w:color w:val="000000"/>
                <w:w w:val="102"/>
                <w:sz w:val="20"/>
              </w:rPr>
              <w:t xml:space="preserve">15.03.2023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62" w:lineRule="auto"/>
              <w:ind w:left="60" w:right="432"/>
            </w:pPr>
            <w:r>
              <w:rPr>
                <w:rFonts w:ascii="Times New Roman" w:eastAsia="Times New Roman" w:hAnsi="Times New Roman"/>
                <w:color w:val="000000"/>
                <w:w w:val="102"/>
                <w:sz w:val="20"/>
              </w:rPr>
              <w:t>Практическаяработа;</w:t>
            </w:r>
          </w:p>
        </w:tc>
      </w:tr>
      <w:tr w:rsidR="00DD720E" w:rsidTr="0099725E">
        <w:trPr>
          <w:trHeight w:hRule="exact" w:val="704"/>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jc w:val="center"/>
            </w:pPr>
            <w:r>
              <w:rPr>
                <w:rFonts w:ascii="Times New Roman" w:eastAsia="Times New Roman" w:hAnsi="Times New Roman"/>
                <w:color w:val="000000"/>
                <w:w w:val="102"/>
                <w:sz w:val="20"/>
              </w:rPr>
              <w:t>26.</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Pr="009C07D7" w:rsidRDefault="00DD720E" w:rsidP="0099725E">
            <w:pPr>
              <w:autoSpaceDE w:val="0"/>
              <w:autoSpaceDN w:val="0"/>
              <w:spacing w:before="84" w:after="0" w:line="262" w:lineRule="auto"/>
              <w:ind w:left="60" w:right="432"/>
              <w:rPr>
                <w:lang w:val="ru-RU"/>
              </w:rPr>
            </w:pPr>
            <w:r w:rsidRPr="009C07D7">
              <w:rPr>
                <w:rFonts w:ascii="Times New Roman" w:eastAsia="Times New Roman" w:hAnsi="Times New Roman"/>
                <w:color w:val="000000"/>
                <w:w w:val="102"/>
                <w:sz w:val="20"/>
                <w:lang w:val="ru-RU"/>
              </w:rPr>
              <w:t>Повествование как тип речи. Средства связи предложений в повествовании.</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 xml:space="preserve">22.03.2023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62" w:lineRule="auto"/>
              <w:ind w:left="60" w:right="432"/>
            </w:pPr>
            <w:r>
              <w:rPr>
                <w:rFonts w:ascii="Times New Roman" w:eastAsia="Times New Roman" w:hAnsi="Times New Roman"/>
                <w:color w:val="000000"/>
                <w:w w:val="102"/>
                <w:sz w:val="20"/>
              </w:rPr>
              <w:t>Практическаяработа;</w:t>
            </w:r>
          </w:p>
        </w:tc>
      </w:tr>
      <w:tr w:rsidR="00DD720E" w:rsidTr="0099725E">
        <w:trPr>
          <w:trHeight w:hRule="exact" w:val="70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jc w:val="center"/>
            </w:pPr>
            <w:r>
              <w:rPr>
                <w:rFonts w:ascii="Times New Roman" w:eastAsia="Times New Roman" w:hAnsi="Times New Roman"/>
                <w:color w:val="000000"/>
                <w:w w:val="102"/>
                <w:sz w:val="20"/>
              </w:rPr>
              <w:t>27.</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Pr="009C07D7" w:rsidRDefault="00DD720E" w:rsidP="0099725E">
            <w:pPr>
              <w:autoSpaceDE w:val="0"/>
              <w:autoSpaceDN w:val="0"/>
              <w:spacing w:before="84" w:after="0" w:line="262" w:lineRule="auto"/>
              <w:ind w:left="60" w:right="144"/>
              <w:rPr>
                <w:lang w:val="ru-RU"/>
              </w:rPr>
            </w:pPr>
            <w:r w:rsidRPr="009C07D7">
              <w:rPr>
                <w:rFonts w:ascii="Times New Roman" w:eastAsia="Times New Roman" w:hAnsi="Times New Roman"/>
                <w:color w:val="000000"/>
                <w:w w:val="102"/>
                <w:sz w:val="20"/>
                <w:lang w:val="ru-RU"/>
              </w:rPr>
              <w:t xml:space="preserve">Рассуждение как тип речи. Виды </w:t>
            </w:r>
            <w:r w:rsidRPr="009C07D7">
              <w:rPr>
                <w:lang w:val="ru-RU"/>
              </w:rPr>
              <w:br/>
            </w:r>
            <w:r w:rsidRPr="009C07D7">
              <w:rPr>
                <w:rFonts w:ascii="Times New Roman" w:eastAsia="Times New Roman" w:hAnsi="Times New Roman"/>
                <w:color w:val="000000"/>
                <w:w w:val="102"/>
                <w:sz w:val="20"/>
                <w:lang w:val="ru-RU"/>
              </w:rPr>
              <w:t>рассуждения по коммуникативной задаче.</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 xml:space="preserve">05.04.2023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62" w:lineRule="auto"/>
              <w:ind w:left="60" w:right="432"/>
            </w:pPr>
            <w:r>
              <w:rPr>
                <w:rFonts w:ascii="Times New Roman" w:eastAsia="Times New Roman" w:hAnsi="Times New Roman"/>
                <w:color w:val="000000"/>
                <w:w w:val="102"/>
                <w:sz w:val="20"/>
              </w:rPr>
              <w:t>Практическаяработа;</w:t>
            </w:r>
          </w:p>
        </w:tc>
      </w:tr>
      <w:tr w:rsidR="00DD720E" w:rsidTr="0099725E">
        <w:trPr>
          <w:trHeight w:hRule="exact" w:val="125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jc w:val="center"/>
            </w:pPr>
            <w:r>
              <w:rPr>
                <w:rFonts w:ascii="Times New Roman" w:eastAsia="Times New Roman" w:hAnsi="Times New Roman"/>
                <w:color w:val="000000"/>
                <w:w w:val="102"/>
                <w:sz w:val="20"/>
              </w:rPr>
              <w:t>28.</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Pr="009C07D7" w:rsidRDefault="00DD720E" w:rsidP="0099725E">
            <w:pPr>
              <w:autoSpaceDE w:val="0"/>
              <w:autoSpaceDN w:val="0"/>
              <w:spacing w:before="84" w:after="0"/>
              <w:ind w:left="60" w:right="288"/>
              <w:rPr>
                <w:lang w:val="ru-RU"/>
              </w:rPr>
            </w:pPr>
            <w:r w:rsidRPr="009C07D7">
              <w:rPr>
                <w:rFonts w:ascii="Times New Roman" w:eastAsia="Times New Roman" w:hAnsi="Times New Roman"/>
                <w:color w:val="000000"/>
                <w:w w:val="102"/>
                <w:sz w:val="20"/>
                <w:lang w:val="ru-RU"/>
              </w:rPr>
              <w:t xml:space="preserve">Функциональные разновидности языка: научный, официально-деловой, </w:t>
            </w:r>
            <w:r w:rsidRPr="009C07D7">
              <w:rPr>
                <w:lang w:val="ru-RU"/>
              </w:rPr>
              <w:br/>
            </w:r>
            <w:r w:rsidRPr="009C07D7">
              <w:rPr>
                <w:rFonts w:ascii="Times New Roman" w:eastAsia="Times New Roman" w:hAnsi="Times New Roman"/>
                <w:color w:val="000000"/>
                <w:w w:val="102"/>
                <w:sz w:val="20"/>
                <w:lang w:val="ru-RU"/>
              </w:rPr>
              <w:t>публицистический стили; разговорная речь, язык художественной литературы.</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 xml:space="preserve">12.04.2023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0"/>
            </w:pPr>
            <w:r>
              <w:rPr>
                <w:rFonts w:ascii="Times New Roman" w:eastAsia="Times New Roman" w:hAnsi="Times New Roman"/>
                <w:color w:val="000000"/>
                <w:w w:val="102"/>
                <w:sz w:val="20"/>
              </w:rPr>
              <w:t>Тестирование;</w:t>
            </w:r>
          </w:p>
        </w:tc>
      </w:tr>
      <w:tr w:rsidR="00DD720E" w:rsidTr="0099725E">
        <w:trPr>
          <w:trHeight w:hRule="exact" w:val="704"/>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jc w:val="center"/>
            </w:pPr>
            <w:r>
              <w:rPr>
                <w:rFonts w:ascii="Times New Roman" w:eastAsia="Times New Roman" w:hAnsi="Times New Roman"/>
                <w:color w:val="000000"/>
                <w:w w:val="102"/>
                <w:sz w:val="20"/>
              </w:rPr>
              <w:t>29.</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ind w:left="60"/>
            </w:pPr>
            <w:r>
              <w:rPr>
                <w:rFonts w:ascii="Times New Roman" w:eastAsia="Times New Roman" w:hAnsi="Times New Roman"/>
                <w:color w:val="000000"/>
                <w:w w:val="102"/>
                <w:sz w:val="20"/>
              </w:rPr>
              <w:t>Официально-деловойстиль. Объявление.</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ind w:left="62"/>
            </w:pPr>
            <w:r>
              <w:rPr>
                <w:rFonts w:ascii="Times New Roman" w:eastAsia="Times New Roman" w:hAnsi="Times New Roman"/>
                <w:color w:val="000000"/>
                <w:w w:val="102"/>
                <w:sz w:val="20"/>
              </w:rPr>
              <w:t xml:space="preserve">19.04.2023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62" w:lineRule="auto"/>
              <w:ind w:left="60" w:right="432"/>
            </w:pPr>
            <w:r>
              <w:rPr>
                <w:rFonts w:ascii="Times New Roman" w:eastAsia="Times New Roman" w:hAnsi="Times New Roman"/>
                <w:color w:val="000000"/>
                <w:w w:val="102"/>
                <w:sz w:val="20"/>
              </w:rPr>
              <w:t>Практическаяработа;</w:t>
            </w:r>
          </w:p>
        </w:tc>
      </w:tr>
      <w:tr w:rsidR="00DD720E" w:rsidTr="0099725E">
        <w:trPr>
          <w:trHeight w:hRule="exact" w:val="704"/>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6" w:after="0" w:line="230" w:lineRule="auto"/>
              <w:jc w:val="center"/>
            </w:pPr>
            <w:r>
              <w:rPr>
                <w:rFonts w:ascii="Times New Roman" w:eastAsia="Times New Roman" w:hAnsi="Times New Roman"/>
                <w:color w:val="000000"/>
                <w:w w:val="102"/>
                <w:sz w:val="20"/>
              </w:rPr>
              <w:t>30.</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Pr="009C07D7" w:rsidRDefault="00DD720E" w:rsidP="0099725E">
            <w:pPr>
              <w:autoSpaceDE w:val="0"/>
              <w:autoSpaceDN w:val="0"/>
              <w:spacing w:before="86" w:after="0" w:line="262" w:lineRule="auto"/>
              <w:ind w:left="60" w:right="144"/>
              <w:rPr>
                <w:lang w:val="ru-RU"/>
              </w:rPr>
            </w:pPr>
            <w:r w:rsidRPr="009C07D7">
              <w:rPr>
                <w:rFonts w:ascii="Times New Roman" w:eastAsia="Times New Roman" w:hAnsi="Times New Roman"/>
                <w:color w:val="000000"/>
                <w:w w:val="102"/>
                <w:sz w:val="20"/>
                <w:lang w:val="ru-RU"/>
              </w:rPr>
              <w:t>Научно-учебный подстиль. План ответа на уроке, план текста.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6"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6" w:after="0" w:line="230" w:lineRule="auto"/>
              <w:ind w:left="62"/>
            </w:pPr>
            <w:r>
              <w:rPr>
                <w:rFonts w:ascii="Times New Roman" w:eastAsia="Times New Roman" w:hAnsi="Times New Roman"/>
                <w:color w:val="000000"/>
                <w:w w:val="102"/>
                <w:sz w:val="20"/>
              </w:rPr>
              <w:t xml:space="preserve">26.04.2023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6" w:after="0" w:line="262" w:lineRule="auto"/>
              <w:ind w:left="60" w:right="432"/>
            </w:pPr>
            <w:r>
              <w:rPr>
                <w:rFonts w:ascii="Times New Roman" w:eastAsia="Times New Roman" w:hAnsi="Times New Roman"/>
                <w:color w:val="000000"/>
                <w:w w:val="102"/>
                <w:sz w:val="20"/>
              </w:rPr>
              <w:t>Практическаяработа;</w:t>
            </w:r>
          </w:p>
        </w:tc>
      </w:tr>
      <w:tr w:rsidR="00DD720E" w:rsidRPr="00E867CC" w:rsidTr="0099725E">
        <w:trPr>
          <w:trHeight w:hRule="exact" w:val="128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3" w:lineRule="auto"/>
              <w:jc w:val="center"/>
            </w:pPr>
            <w:r>
              <w:rPr>
                <w:rFonts w:ascii="Times New Roman" w:eastAsia="Times New Roman" w:hAnsi="Times New Roman"/>
                <w:color w:val="000000"/>
                <w:w w:val="102"/>
                <w:sz w:val="20"/>
              </w:rPr>
              <w:t>31.</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62" w:lineRule="auto"/>
              <w:ind w:left="60" w:right="864"/>
            </w:pPr>
            <w:r>
              <w:rPr>
                <w:rFonts w:ascii="Times New Roman" w:eastAsia="Times New Roman" w:hAnsi="Times New Roman"/>
                <w:color w:val="000000"/>
                <w:w w:val="102"/>
                <w:sz w:val="20"/>
              </w:rPr>
              <w:t>Публицистическийстиль. Устноевыступление</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3"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3" w:lineRule="auto"/>
              <w:ind w:left="62"/>
            </w:pPr>
            <w:r>
              <w:rPr>
                <w:rFonts w:ascii="Times New Roman" w:eastAsia="Times New Roman" w:hAnsi="Times New Roman"/>
                <w:color w:val="000000"/>
                <w:w w:val="102"/>
                <w:sz w:val="20"/>
              </w:rPr>
              <w:t xml:space="preserve">03.05.2023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Pr="009C07D7" w:rsidRDefault="00DD720E" w:rsidP="0099725E">
            <w:pPr>
              <w:autoSpaceDE w:val="0"/>
              <w:autoSpaceDN w:val="0"/>
              <w:spacing w:before="84" w:after="0"/>
              <w:ind w:left="60" w:right="144"/>
              <w:rPr>
                <w:lang w:val="ru-RU"/>
              </w:rPr>
            </w:pPr>
            <w:r w:rsidRPr="009C07D7">
              <w:rPr>
                <w:rFonts w:ascii="Times New Roman" w:eastAsia="Times New Roman" w:hAnsi="Times New Roman"/>
                <w:color w:val="000000"/>
                <w:w w:val="102"/>
                <w:sz w:val="20"/>
                <w:lang w:val="ru-RU"/>
              </w:rPr>
              <w:t xml:space="preserve">Устный опрос; Устное; </w:t>
            </w:r>
            <w:r w:rsidRPr="009C07D7">
              <w:rPr>
                <w:lang w:val="ru-RU"/>
              </w:rPr>
              <w:br/>
            </w:r>
            <w:r w:rsidRPr="009C07D7">
              <w:rPr>
                <w:rFonts w:ascii="Times New Roman" w:eastAsia="Times New Roman" w:hAnsi="Times New Roman"/>
                <w:color w:val="000000"/>
                <w:w w:val="102"/>
                <w:sz w:val="20"/>
                <w:lang w:val="ru-RU"/>
              </w:rPr>
              <w:t>выступление на; заданную тему;;</w:t>
            </w:r>
          </w:p>
        </w:tc>
      </w:tr>
      <w:tr w:rsidR="00DD720E" w:rsidTr="0099725E">
        <w:trPr>
          <w:trHeight w:hRule="exact" w:val="704"/>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3" w:lineRule="auto"/>
              <w:jc w:val="center"/>
            </w:pPr>
            <w:r>
              <w:rPr>
                <w:rFonts w:ascii="Times New Roman" w:eastAsia="Times New Roman" w:hAnsi="Times New Roman"/>
                <w:color w:val="000000"/>
                <w:w w:val="102"/>
                <w:sz w:val="20"/>
              </w:rPr>
              <w:lastRenderedPageBreak/>
              <w:t>32.</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Pr="009C07D7" w:rsidRDefault="00DD720E" w:rsidP="0099725E">
            <w:pPr>
              <w:autoSpaceDE w:val="0"/>
              <w:autoSpaceDN w:val="0"/>
              <w:spacing w:before="84" w:after="0" w:line="262" w:lineRule="auto"/>
              <w:ind w:left="60" w:right="720"/>
              <w:rPr>
                <w:lang w:val="ru-RU"/>
              </w:rPr>
            </w:pPr>
            <w:r w:rsidRPr="009C07D7">
              <w:rPr>
                <w:rFonts w:ascii="Times New Roman" w:eastAsia="Times New Roman" w:hAnsi="Times New Roman"/>
                <w:color w:val="000000"/>
                <w:w w:val="102"/>
                <w:sz w:val="20"/>
                <w:lang w:val="ru-RU"/>
              </w:rPr>
              <w:t>Язык художественной литературы. Литературная сказка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3"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3" w:lineRule="auto"/>
              <w:ind w:left="62"/>
            </w:pPr>
            <w:r>
              <w:rPr>
                <w:rFonts w:ascii="Times New Roman" w:eastAsia="Times New Roman" w:hAnsi="Times New Roman"/>
                <w:color w:val="000000"/>
                <w:w w:val="102"/>
                <w:sz w:val="20"/>
              </w:rPr>
              <w:t xml:space="preserve">10.05.2023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62" w:lineRule="auto"/>
              <w:ind w:left="60" w:right="576"/>
            </w:pPr>
            <w:r>
              <w:rPr>
                <w:rFonts w:ascii="Times New Roman" w:eastAsia="Times New Roman" w:hAnsi="Times New Roman"/>
                <w:color w:val="000000"/>
                <w:w w:val="102"/>
                <w:sz w:val="20"/>
              </w:rPr>
              <w:t>Письменныйконтроль;</w:t>
            </w:r>
          </w:p>
        </w:tc>
      </w:tr>
      <w:tr w:rsidR="00DD720E" w:rsidTr="0099725E">
        <w:trPr>
          <w:trHeight w:hRule="exact" w:val="70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jc w:val="center"/>
            </w:pPr>
            <w:r>
              <w:rPr>
                <w:rFonts w:ascii="Times New Roman" w:eastAsia="Times New Roman" w:hAnsi="Times New Roman"/>
                <w:color w:val="000000"/>
                <w:w w:val="102"/>
                <w:sz w:val="20"/>
              </w:rPr>
              <w:t>33.</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0"/>
            </w:pPr>
            <w:r>
              <w:rPr>
                <w:rFonts w:ascii="Times New Roman" w:eastAsia="Times New Roman" w:hAnsi="Times New Roman"/>
                <w:color w:val="000000"/>
                <w:w w:val="102"/>
                <w:sz w:val="20"/>
              </w:rPr>
              <w:t xml:space="preserve">Языкхудожественнойлитературы. Рассказ. </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 xml:space="preserve">17.05.2023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62" w:lineRule="auto"/>
              <w:ind w:left="60" w:right="576"/>
            </w:pPr>
            <w:r>
              <w:rPr>
                <w:rFonts w:ascii="Times New Roman" w:eastAsia="Times New Roman" w:hAnsi="Times New Roman"/>
                <w:color w:val="000000"/>
                <w:w w:val="102"/>
                <w:sz w:val="20"/>
              </w:rPr>
              <w:t>Письменныйконтроль;</w:t>
            </w:r>
          </w:p>
        </w:tc>
      </w:tr>
      <w:tr w:rsidR="00DD720E" w:rsidTr="0099725E">
        <w:trPr>
          <w:trHeight w:hRule="exact" w:val="1276"/>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jc w:val="center"/>
            </w:pPr>
            <w:r>
              <w:rPr>
                <w:rFonts w:ascii="Times New Roman" w:eastAsia="Times New Roman" w:hAnsi="Times New Roman"/>
                <w:color w:val="000000"/>
                <w:w w:val="102"/>
                <w:sz w:val="20"/>
              </w:rPr>
              <w:t>34.</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Pr="009C07D7" w:rsidRDefault="00DD720E" w:rsidP="0099725E">
            <w:pPr>
              <w:autoSpaceDE w:val="0"/>
              <w:autoSpaceDN w:val="0"/>
              <w:spacing w:before="82" w:after="0" w:line="262" w:lineRule="auto"/>
              <w:ind w:left="60" w:right="576"/>
              <w:rPr>
                <w:lang w:val="ru-RU"/>
              </w:rPr>
            </w:pPr>
            <w:r w:rsidRPr="009C07D7">
              <w:rPr>
                <w:rFonts w:ascii="Times New Roman" w:eastAsia="Times New Roman" w:hAnsi="Times New Roman"/>
                <w:color w:val="000000"/>
                <w:w w:val="102"/>
                <w:sz w:val="20"/>
                <w:lang w:val="ru-RU"/>
              </w:rPr>
              <w:t>Текст и его строение. Представление проектных, исследовательских работ</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ind w:left="62"/>
            </w:pPr>
            <w:r>
              <w:rPr>
                <w:rFonts w:ascii="Times New Roman" w:eastAsia="Times New Roman" w:hAnsi="Times New Roman"/>
                <w:color w:val="000000"/>
                <w:w w:val="102"/>
                <w:sz w:val="20"/>
              </w:rPr>
              <w:t>1</w:t>
            </w:r>
          </w:p>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ind w:left="62"/>
            </w:pPr>
            <w:r>
              <w:rPr>
                <w:rFonts w:ascii="Times New Roman" w:eastAsia="Times New Roman" w:hAnsi="Times New Roman"/>
                <w:color w:val="000000"/>
                <w:w w:val="102"/>
                <w:sz w:val="20"/>
              </w:rPr>
              <w:t xml:space="preserve">24.05.2023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ind w:left="60"/>
            </w:pPr>
            <w:r>
              <w:rPr>
                <w:rFonts w:ascii="Times New Roman" w:eastAsia="Times New Roman" w:hAnsi="Times New Roman"/>
                <w:color w:val="000000"/>
                <w:w w:val="102"/>
                <w:sz w:val="20"/>
              </w:rPr>
              <w:t>Представление</w:t>
            </w:r>
            <w:r>
              <w:br/>
            </w:r>
            <w:r>
              <w:rPr>
                <w:rFonts w:ascii="Times New Roman" w:eastAsia="Times New Roman" w:hAnsi="Times New Roman"/>
                <w:color w:val="000000"/>
                <w:w w:val="102"/>
                <w:sz w:val="20"/>
              </w:rPr>
              <w:t xml:space="preserve">проектных; </w:t>
            </w:r>
            <w:r>
              <w:br/>
            </w:r>
            <w:r>
              <w:rPr>
                <w:rFonts w:ascii="Times New Roman" w:eastAsia="Times New Roman" w:hAnsi="Times New Roman"/>
                <w:color w:val="000000"/>
                <w:w w:val="102"/>
                <w:sz w:val="20"/>
              </w:rPr>
              <w:t>исследовательскихработ;</w:t>
            </w:r>
          </w:p>
        </w:tc>
      </w:tr>
      <w:tr w:rsidR="00DD720E" w:rsidTr="0099725E">
        <w:trPr>
          <w:trHeight w:hRule="exact" w:val="42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jc w:val="center"/>
            </w:pPr>
            <w:r>
              <w:rPr>
                <w:rFonts w:ascii="Times New Roman" w:eastAsia="Times New Roman" w:hAnsi="Times New Roman"/>
                <w:color w:val="000000"/>
                <w:w w:val="102"/>
                <w:sz w:val="20"/>
              </w:rPr>
              <w:t>35.</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0"/>
            </w:pPr>
            <w:r>
              <w:rPr>
                <w:rFonts w:ascii="Times New Roman" w:eastAsia="Times New Roman" w:hAnsi="Times New Roman"/>
                <w:color w:val="000000"/>
                <w:w w:val="102"/>
                <w:sz w:val="20"/>
              </w:rPr>
              <w:t xml:space="preserve">Текст и егостроение. </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 xml:space="preserve">31.05.2023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0"/>
            </w:pPr>
            <w:r>
              <w:rPr>
                <w:rFonts w:ascii="Times New Roman" w:eastAsia="Times New Roman" w:hAnsi="Times New Roman"/>
                <w:color w:val="000000"/>
                <w:w w:val="102"/>
                <w:sz w:val="20"/>
              </w:rPr>
              <w:t>Устныйопрос;</w:t>
            </w:r>
          </w:p>
        </w:tc>
      </w:tr>
    </w:tbl>
    <w:p w:rsidR="004B1EAC" w:rsidRDefault="004B1EAC" w:rsidP="004B1EAC"/>
    <w:tbl>
      <w:tblPr>
        <w:tblW w:w="0" w:type="auto"/>
        <w:tblInd w:w="5" w:type="dxa"/>
        <w:tblLayout w:type="fixed"/>
        <w:tblLook w:val="04A0"/>
      </w:tblPr>
      <w:tblGrid>
        <w:gridCol w:w="430"/>
        <w:gridCol w:w="3966"/>
        <w:gridCol w:w="624"/>
        <w:gridCol w:w="1380"/>
        <w:gridCol w:w="1420"/>
        <w:gridCol w:w="1054"/>
        <w:gridCol w:w="1788"/>
      </w:tblGrid>
      <w:tr w:rsidR="00DD720E" w:rsidTr="0099725E">
        <w:trPr>
          <w:trHeight w:hRule="exact" w:val="704"/>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jc w:val="center"/>
            </w:pPr>
            <w:r>
              <w:rPr>
                <w:rFonts w:ascii="Times New Roman" w:eastAsia="Times New Roman" w:hAnsi="Times New Roman"/>
                <w:color w:val="000000"/>
                <w:w w:val="102"/>
                <w:sz w:val="20"/>
              </w:rPr>
              <w:t>29.</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ind w:left="60"/>
            </w:pPr>
            <w:r>
              <w:rPr>
                <w:rFonts w:ascii="Times New Roman" w:eastAsia="Times New Roman" w:hAnsi="Times New Roman"/>
                <w:color w:val="000000"/>
                <w:w w:val="102"/>
                <w:sz w:val="20"/>
              </w:rPr>
              <w:t>Официально-деловойстиль. Объявление.</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ind w:left="62"/>
            </w:pPr>
            <w:r>
              <w:rPr>
                <w:rFonts w:ascii="Times New Roman" w:eastAsia="Times New Roman" w:hAnsi="Times New Roman"/>
                <w:color w:val="000000"/>
                <w:w w:val="102"/>
                <w:sz w:val="20"/>
              </w:rPr>
              <w:t xml:space="preserve">19.04.2023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62" w:lineRule="auto"/>
              <w:ind w:left="60" w:right="432"/>
            </w:pPr>
            <w:r>
              <w:rPr>
                <w:rFonts w:ascii="Times New Roman" w:eastAsia="Times New Roman" w:hAnsi="Times New Roman"/>
                <w:color w:val="000000"/>
                <w:w w:val="102"/>
                <w:sz w:val="20"/>
              </w:rPr>
              <w:t>Практическаяработа;</w:t>
            </w:r>
          </w:p>
        </w:tc>
      </w:tr>
      <w:tr w:rsidR="00DD720E" w:rsidTr="0099725E">
        <w:trPr>
          <w:trHeight w:hRule="exact" w:val="704"/>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6" w:after="0" w:line="230" w:lineRule="auto"/>
              <w:jc w:val="center"/>
            </w:pPr>
            <w:r>
              <w:rPr>
                <w:rFonts w:ascii="Times New Roman" w:eastAsia="Times New Roman" w:hAnsi="Times New Roman"/>
                <w:color w:val="000000"/>
                <w:w w:val="102"/>
                <w:sz w:val="20"/>
              </w:rPr>
              <w:t>30.</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Pr="009C07D7" w:rsidRDefault="00DD720E" w:rsidP="0099725E">
            <w:pPr>
              <w:autoSpaceDE w:val="0"/>
              <w:autoSpaceDN w:val="0"/>
              <w:spacing w:before="86" w:after="0" w:line="262" w:lineRule="auto"/>
              <w:ind w:left="60" w:right="144"/>
              <w:rPr>
                <w:lang w:val="ru-RU"/>
              </w:rPr>
            </w:pPr>
            <w:r w:rsidRPr="009C07D7">
              <w:rPr>
                <w:rFonts w:ascii="Times New Roman" w:eastAsia="Times New Roman" w:hAnsi="Times New Roman"/>
                <w:color w:val="000000"/>
                <w:w w:val="102"/>
                <w:sz w:val="20"/>
                <w:lang w:val="ru-RU"/>
              </w:rPr>
              <w:t>Научно-учебный подстиль. План ответа на уроке, план текста.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6"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6" w:after="0" w:line="230" w:lineRule="auto"/>
              <w:ind w:left="62"/>
            </w:pPr>
            <w:r>
              <w:rPr>
                <w:rFonts w:ascii="Times New Roman" w:eastAsia="Times New Roman" w:hAnsi="Times New Roman"/>
                <w:color w:val="000000"/>
                <w:w w:val="102"/>
                <w:sz w:val="20"/>
              </w:rPr>
              <w:t xml:space="preserve">26.04.2023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6" w:after="0" w:line="262" w:lineRule="auto"/>
              <w:ind w:left="60" w:right="432"/>
            </w:pPr>
            <w:r>
              <w:rPr>
                <w:rFonts w:ascii="Times New Roman" w:eastAsia="Times New Roman" w:hAnsi="Times New Roman"/>
                <w:color w:val="000000"/>
                <w:w w:val="102"/>
                <w:sz w:val="20"/>
              </w:rPr>
              <w:t>Практическаяработа;</w:t>
            </w:r>
          </w:p>
        </w:tc>
      </w:tr>
      <w:tr w:rsidR="00DD720E" w:rsidRPr="00E867CC" w:rsidTr="0099725E">
        <w:trPr>
          <w:trHeight w:hRule="exact" w:val="128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3" w:lineRule="auto"/>
              <w:jc w:val="center"/>
            </w:pPr>
            <w:r>
              <w:rPr>
                <w:rFonts w:ascii="Times New Roman" w:eastAsia="Times New Roman" w:hAnsi="Times New Roman"/>
                <w:color w:val="000000"/>
                <w:w w:val="102"/>
                <w:sz w:val="20"/>
              </w:rPr>
              <w:t>31.</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62" w:lineRule="auto"/>
              <w:ind w:left="60" w:right="864"/>
            </w:pPr>
            <w:r>
              <w:rPr>
                <w:rFonts w:ascii="Times New Roman" w:eastAsia="Times New Roman" w:hAnsi="Times New Roman"/>
                <w:color w:val="000000"/>
                <w:w w:val="102"/>
                <w:sz w:val="20"/>
              </w:rPr>
              <w:t>Публицистическийстиль. Устноевыступление</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3"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3" w:lineRule="auto"/>
              <w:ind w:left="62"/>
            </w:pPr>
            <w:r>
              <w:rPr>
                <w:rFonts w:ascii="Times New Roman" w:eastAsia="Times New Roman" w:hAnsi="Times New Roman"/>
                <w:color w:val="000000"/>
                <w:w w:val="102"/>
                <w:sz w:val="20"/>
              </w:rPr>
              <w:t xml:space="preserve">03.05.2023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Pr="009C07D7" w:rsidRDefault="00DD720E" w:rsidP="0099725E">
            <w:pPr>
              <w:autoSpaceDE w:val="0"/>
              <w:autoSpaceDN w:val="0"/>
              <w:spacing w:before="84" w:after="0"/>
              <w:ind w:left="60" w:right="144"/>
              <w:rPr>
                <w:lang w:val="ru-RU"/>
              </w:rPr>
            </w:pPr>
            <w:r w:rsidRPr="009C07D7">
              <w:rPr>
                <w:rFonts w:ascii="Times New Roman" w:eastAsia="Times New Roman" w:hAnsi="Times New Roman"/>
                <w:color w:val="000000"/>
                <w:w w:val="102"/>
                <w:sz w:val="20"/>
                <w:lang w:val="ru-RU"/>
              </w:rPr>
              <w:t xml:space="preserve">Устный опрос; Устное; </w:t>
            </w:r>
            <w:r w:rsidRPr="009C07D7">
              <w:rPr>
                <w:lang w:val="ru-RU"/>
              </w:rPr>
              <w:br/>
            </w:r>
            <w:r w:rsidRPr="009C07D7">
              <w:rPr>
                <w:rFonts w:ascii="Times New Roman" w:eastAsia="Times New Roman" w:hAnsi="Times New Roman"/>
                <w:color w:val="000000"/>
                <w:w w:val="102"/>
                <w:sz w:val="20"/>
                <w:lang w:val="ru-RU"/>
              </w:rPr>
              <w:t>выступление на; заданную тему;;</w:t>
            </w:r>
          </w:p>
        </w:tc>
      </w:tr>
      <w:tr w:rsidR="00DD720E" w:rsidTr="0099725E">
        <w:trPr>
          <w:trHeight w:hRule="exact" w:val="704"/>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3" w:lineRule="auto"/>
              <w:jc w:val="center"/>
            </w:pPr>
            <w:r>
              <w:rPr>
                <w:rFonts w:ascii="Times New Roman" w:eastAsia="Times New Roman" w:hAnsi="Times New Roman"/>
                <w:color w:val="000000"/>
                <w:w w:val="102"/>
                <w:sz w:val="20"/>
              </w:rPr>
              <w:t>32.</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Pr="009C07D7" w:rsidRDefault="00DD720E" w:rsidP="0099725E">
            <w:pPr>
              <w:autoSpaceDE w:val="0"/>
              <w:autoSpaceDN w:val="0"/>
              <w:spacing w:before="84" w:after="0" w:line="262" w:lineRule="auto"/>
              <w:ind w:left="60" w:right="720"/>
              <w:rPr>
                <w:lang w:val="ru-RU"/>
              </w:rPr>
            </w:pPr>
            <w:r w:rsidRPr="009C07D7">
              <w:rPr>
                <w:rFonts w:ascii="Times New Roman" w:eastAsia="Times New Roman" w:hAnsi="Times New Roman"/>
                <w:color w:val="000000"/>
                <w:w w:val="102"/>
                <w:sz w:val="20"/>
                <w:lang w:val="ru-RU"/>
              </w:rPr>
              <w:t>Язык художественной литературы. Литературная сказка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3"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3" w:lineRule="auto"/>
              <w:ind w:left="62"/>
            </w:pPr>
            <w:r>
              <w:rPr>
                <w:rFonts w:ascii="Times New Roman" w:eastAsia="Times New Roman" w:hAnsi="Times New Roman"/>
                <w:color w:val="000000"/>
                <w:w w:val="102"/>
                <w:sz w:val="20"/>
              </w:rPr>
              <w:t xml:space="preserve">10.05.2023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62" w:lineRule="auto"/>
              <w:ind w:left="60" w:right="576"/>
            </w:pPr>
            <w:r>
              <w:rPr>
                <w:rFonts w:ascii="Times New Roman" w:eastAsia="Times New Roman" w:hAnsi="Times New Roman"/>
                <w:color w:val="000000"/>
                <w:w w:val="102"/>
                <w:sz w:val="20"/>
              </w:rPr>
              <w:t>Письменныйконтроль;</w:t>
            </w:r>
          </w:p>
        </w:tc>
      </w:tr>
      <w:tr w:rsidR="00DD720E" w:rsidTr="0099725E">
        <w:trPr>
          <w:trHeight w:hRule="exact" w:val="70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jc w:val="center"/>
            </w:pPr>
            <w:r>
              <w:rPr>
                <w:rFonts w:ascii="Times New Roman" w:eastAsia="Times New Roman" w:hAnsi="Times New Roman"/>
                <w:color w:val="000000"/>
                <w:w w:val="102"/>
                <w:sz w:val="20"/>
              </w:rPr>
              <w:t>33.</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0"/>
            </w:pPr>
            <w:r>
              <w:rPr>
                <w:rFonts w:ascii="Times New Roman" w:eastAsia="Times New Roman" w:hAnsi="Times New Roman"/>
                <w:color w:val="000000"/>
                <w:w w:val="102"/>
                <w:sz w:val="20"/>
              </w:rPr>
              <w:t xml:space="preserve">Языкхудожественнойлитературы. Рассказ. </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 xml:space="preserve">17.05.2023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62" w:lineRule="auto"/>
              <w:ind w:left="60" w:right="576"/>
            </w:pPr>
            <w:r>
              <w:rPr>
                <w:rFonts w:ascii="Times New Roman" w:eastAsia="Times New Roman" w:hAnsi="Times New Roman"/>
                <w:color w:val="000000"/>
                <w:w w:val="102"/>
                <w:sz w:val="20"/>
              </w:rPr>
              <w:t>Письменныйконтроль;</w:t>
            </w:r>
          </w:p>
        </w:tc>
      </w:tr>
      <w:tr w:rsidR="00DD720E" w:rsidTr="0099725E">
        <w:trPr>
          <w:trHeight w:hRule="exact" w:val="1276"/>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jc w:val="center"/>
            </w:pPr>
            <w:r>
              <w:rPr>
                <w:rFonts w:ascii="Times New Roman" w:eastAsia="Times New Roman" w:hAnsi="Times New Roman"/>
                <w:color w:val="000000"/>
                <w:w w:val="102"/>
                <w:sz w:val="20"/>
              </w:rPr>
              <w:t>34.</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Pr="009C07D7" w:rsidRDefault="00DD720E" w:rsidP="0099725E">
            <w:pPr>
              <w:autoSpaceDE w:val="0"/>
              <w:autoSpaceDN w:val="0"/>
              <w:spacing w:before="82" w:after="0" w:line="262" w:lineRule="auto"/>
              <w:ind w:left="60" w:right="576"/>
              <w:rPr>
                <w:lang w:val="ru-RU"/>
              </w:rPr>
            </w:pPr>
            <w:r w:rsidRPr="009C07D7">
              <w:rPr>
                <w:rFonts w:ascii="Times New Roman" w:eastAsia="Times New Roman" w:hAnsi="Times New Roman"/>
                <w:color w:val="000000"/>
                <w:w w:val="102"/>
                <w:sz w:val="20"/>
                <w:lang w:val="ru-RU"/>
              </w:rPr>
              <w:t>Текст и его строение. Представление проектных, исследовательских работ</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ind w:left="62"/>
            </w:pPr>
            <w:r>
              <w:rPr>
                <w:rFonts w:ascii="Times New Roman" w:eastAsia="Times New Roman" w:hAnsi="Times New Roman"/>
                <w:color w:val="000000"/>
                <w:w w:val="102"/>
                <w:sz w:val="20"/>
              </w:rPr>
              <w:t>1</w:t>
            </w:r>
          </w:p>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line="230" w:lineRule="auto"/>
              <w:ind w:left="62"/>
            </w:pPr>
            <w:r>
              <w:rPr>
                <w:rFonts w:ascii="Times New Roman" w:eastAsia="Times New Roman" w:hAnsi="Times New Roman"/>
                <w:color w:val="000000"/>
                <w:w w:val="102"/>
                <w:sz w:val="20"/>
              </w:rPr>
              <w:t xml:space="preserve">24.05.2023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2" w:after="0"/>
              <w:ind w:left="60"/>
            </w:pPr>
            <w:r>
              <w:rPr>
                <w:rFonts w:ascii="Times New Roman" w:eastAsia="Times New Roman" w:hAnsi="Times New Roman"/>
                <w:color w:val="000000"/>
                <w:w w:val="102"/>
                <w:sz w:val="20"/>
              </w:rPr>
              <w:t>Представление</w:t>
            </w:r>
            <w:r>
              <w:br/>
            </w:r>
            <w:r>
              <w:rPr>
                <w:rFonts w:ascii="Times New Roman" w:eastAsia="Times New Roman" w:hAnsi="Times New Roman"/>
                <w:color w:val="000000"/>
                <w:w w:val="102"/>
                <w:sz w:val="20"/>
              </w:rPr>
              <w:t xml:space="preserve">проектных; </w:t>
            </w:r>
            <w:r>
              <w:br/>
            </w:r>
            <w:r>
              <w:rPr>
                <w:rFonts w:ascii="Times New Roman" w:eastAsia="Times New Roman" w:hAnsi="Times New Roman"/>
                <w:color w:val="000000"/>
                <w:w w:val="102"/>
                <w:sz w:val="20"/>
              </w:rPr>
              <w:t>исследовательскихработ;</w:t>
            </w:r>
          </w:p>
        </w:tc>
      </w:tr>
      <w:tr w:rsidR="00DD720E" w:rsidTr="0099725E">
        <w:trPr>
          <w:trHeight w:hRule="exact" w:val="42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jc w:val="center"/>
            </w:pPr>
            <w:r>
              <w:rPr>
                <w:rFonts w:ascii="Times New Roman" w:eastAsia="Times New Roman" w:hAnsi="Times New Roman"/>
                <w:color w:val="000000"/>
                <w:w w:val="102"/>
                <w:sz w:val="20"/>
              </w:rPr>
              <w:t>35.</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0"/>
            </w:pPr>
            <w:r>
              <w:rPr>
                <w:rFonts w:ascii="Times New Roman" w:eastAsia="Times New Roman" w:hAnsi="Times New Roman"/>
                <w:color w:val="000000"/>
                <w:w w:val="102"/>
                <w:sz w:val="20"/>
              </w:rPr>
              <w:t xml:space="preserve">Текст и егостроение. </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 xml:space="preserve">31.05.2023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0"/>
            </w:pPr>
            <w:r>
              <w:rPr>
                <w:rFonts w:ascii="Times New Roman" w:eastAsia="Times New Roman" w:hAnsi="Times New Roman"/>
                <w:color w:val="000000"/>
                <w:w w:val="102"/>
                <w:sz w:val="20"/>
              </w:rPr>
              <w:t>Устныйопрос;</w:t>
            </w:r>
          </w:p>
        </w:tc>
      </w:tr>
      <w:tr w:rsidR="00DD720E" w:rsidTr="0099725E">
        <w:trPr>
          <w:trHeight w:hRule="exact" w:val="686"/>
        </w:trPr>
        <w:tc>
          <w:tcPr>
            <w:tcW w:w="439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Pr="009C07D7" w:rsidRDefault="00DD720E" w:rsidP="0099725E">
            <w:pPr>
              <w:autoSpaceDE w:val="0"/>
              <w:autoSpaceDN w:val="0"/>
              <w:spacing w:before="84" w:after="0" w:line="262" w:lineRule="auto"/>
              <w:ind w:left="62" w:right="1008"/>
              <w:rPr>
                <w:lang w:val="ru-RU"/>
              </w:rPr>
            </w:pPr>
            <w:r w:rsidRPr="009C07D7">
              <w:rPr>
                <w:rFonts w:ascii="Times New Roman" w:eastAsia="Times New Roman" w:hAnsi="Times New Roman"/>
                <w:color w:val="000000"/>
                <w:w w:val="102"/>
                <w:sz w:val="20"/>
                <w:lang w:val="ru-RU"/>
              </w:rPr>
              <w:t>ОБЩЕЕ КОЛИЧЕСТВО ЧАСОВ ПО ПРОГРАММЕ</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34</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3</w:t>
            </w:r>
          </w:p>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pPr>
              <w:autoSpaceDE w:val="0"/>
              <w:autoSpaceDN w:val="0"/>
              <w:spacing w:before="84" w:after="0" w:line="230" w:lineRule="auto"/>
              <w:ind w:left="62"/>
            </w:pPr>
            <w:r>
              <w:rPr>
                <w:rFonts w:ascii="Times New Roman" w:eastAsia="Times New Roman" w:hAnsi="Times New Roman"/>
                <w:color w:val="000000"/>
                <w:w w:val="102"/>
                <w:sz w:val="20"/>
              </w:rPr>
              <w:t>0</w:t>
            </w:r>
          </w:p>
        </w:tc>
        <w:tc>
          <w:tcPr>
            <w:tcW w:w="284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DD720E" w:rsidRDefault="00DD720E" w:rsidP="0099725E"/>
        </w:tc>
      </w:tr>
    </w:tbl>
    <w:p w:rsidR="00575972" w:rsidRPr="004B1EAC" w:rsidRDefault="00575972" w:rsidP="004B1EAC">
      <w:pPr>
        <w:sectPr w:rsidR="00575972" w:rsidRPr="004B1EAC">
          <w:pgSz w:w="16840" w:h="11900"/>
          <w:pgMar w:top="284" w:right="0" w:bottom="1440" w:left="630" w:header="720" w:footer="720" w:gutter="0"/>
          <w:cols w:space="720" w:equalWidth="0">
            <w:col w:w="16210" w:space="0"/>
          </w:cols>
          <w:docGrid w:linePitch="360"/>
        </w:sectPr>
      </w:pPr>
    </w:p>
    <w:p w:rsidR="00575972" w:rsidRDefault="00575972">
      <w:pPr>
        <w:autoSpaceDE w:val="0"/>
        <w:autoSpaceDN w:val="0"/>
        <w:spacing w:after="66" w:line="220" w:lineRule="exact"/>
      </w:pPr>
    </w:p>
    <w:p w:rsidR="00575972" w:rsidRPr="009C07D7" w:rsidRDefault="00575972">
      <w:pPr>
        <w:autoSpaceDE w:val="0"/>
        <w:autoSpaceDN w:val="0"/>
        <w:spacing w:after="0" w:line="14" w:lineRule="exact"/>
        <w:rPr>
          <w:lang w:val="ru-RU"/>
        </w:rPr>
      </w:pPr>
    </w:p>
    <w:p w:rsidR="00DD720E" w:rsidRDefault="00DD720E">
      <w:pPr>
        <w:rPr>
          <w:lang w:val="ru-RU"/>
        </w:rPr>
      </w:pPr>
    </w:p>
    <w:p w:rsidR="00DD720E" w:rsidRPr="00DD720E" w:rsidRDefault="00DD720E" w:rsidP="00DD720E">
      <w:pPr>
        <w:autoSpaceDE w:val="0"/>
        <w:autoSpaceDN w:val="0"/>
        <w:spacing w:after="0" w:line="230" w:lineRule="auto"/>
        <w:rPr>
          <w:lang w:val="ru-RU"/>
        </w:rPr>
      </w:pPr>
      <w:r>
        <w:rPr>
          <w:lang w:val="ru-RU"/>
        </w:rPr>
        <w:tab/>
      </w:r>
      <w:bookmarkStart w:id="0" w:name="_GoBack"/>
      <w:bookmarkEnd w:id="0"/>
      <w:r w:rsidRPr="00DD720E">
        <w:rPr>
          <w:rFonts w:ascii="Times New Roman" w:eastAsia="Times New Roman" w:hAnsi="Times New Roman"/>
          <w:b/>
          <w:color w:val="000000"/>
          <w:sz w:val="24"/>
          <w:lang w:val="ru-RU"/>
        </w:rPr>
        <w:t xml:space="preserve">УЧЕБНО-МЕТОДИЧЕСКОЕ ОБЕСПЕЧЕНИЕ ОБРАЗОВАТЕЛЬНОГО ПРОЦЕССА </w:t>
      </w:r>
    </w:p>
    <w:p w:rsidR="00DD720E" w:rsidRPr="00DD720E" w:rsidRDefault="00DD720E" w:rsidP="00DD720E">
      <w:pPr>
        <w:autoSpaceDE w:val="0"/>
        <w:autoSpaceDN w:val="0"/>
        <w:spacing w:before="346" w:after="0" w:line="230" w:lineRule="auto"/>
        <w:rPr>
          <w:lang w:val="ru-RU"/>
        </w:rPr>
      </w:pPr>
      <w:r w:rsidRPr="00DD720E">
        <w:rPr>
          <w:rFonts w:ascii="Times New Roman" w:eastAsia="Times New Roman" w:hAnsi="Times New Roman"/>
          <w:b/>
          <w:color w:val="000000"/>
          <w:sz w:val="24"/>
          <w:lang w:val="ru-RU"/>
        </w:rPr>
        <w:t>ОБЯЗАТЕЛЬНЫЕ УЧЕБНЫЕ МАТЕРИАЛЫ ДЛЯ УЧЕНИКА</w:t>
      </w:r>
    </w:p>
    <w:p w:rsidR="00DD720E" w:rsidRPr="009C07D7" w:rsidRDefault="00DD720E" w:rsidP="00DD720E">
      <w:pPr>
        <w:autoSpaceDE w:val="0"/>
        <w:autoSpaceDN w:val="0"/>
        <w:spacing w:before="166" w:after="0" w:line="288" w:lineRule="auto"/>
        <w:ind w:right="6624"/>
        <w:rPr>
          <w:lang w:val="ru-RU"/>
        </w:rPr>
      </w:pPr>
      <w:r w:rsidRPr="009C07D7">
        <w:rPr>
          <w:rFonts w:ascii="Times New Roman" w:eastAsia="Times New Roman" w:hAnsi="Times New Roman"/>
          <w:color w:val="000000"/>
          <w:sz w:val="24"/>
          <w:lang w:val="ru-RU"/>
        </w:rPr>
        <w:t xml:space="preserve">Русский родной язык; </w:t>
      </w:r>
      <w:r w:rsidRPr="009C07D7">
        <w:rPr>
          <w:lang w:val="ru-RU"/>
        </w:rPr>
        <w:br/>
      </w:r>
      <w:r w:rsidRPr="009C07D7">
        <w:rPr>
          <w:rFonts w:ascii="Times New Roman" w:eastAsia="Times New Roman" w:hAnsi="Times New Roman"/>
          <w:color w:val="000000"/>
          <w:sz w:val="24"/>
          <w:lang w:val="ru-RU"/>
        </w:rPr>
        <w:t xml:space="preserve">5 класс/Александрова О.М.; </w:t>
      </w:r>
      <w:r w:rsidRPr="009C07D7">
        <w:rPr>
          <w:lang w:val="ru-RU"/>
        </w:rPr>
        <w:br/>
      </w:r>
      <w:r w:rsidRPr="009C07D7">
        <w:rPr>
          <w:rFonts w:ascii="Times New Roman" w:eastAsia="Times New Roman" w:hAnsi="Times New Roman"/>
          <w:color w:val="000000"/>
          <w:sz w:val="24"/>
          <w:lang w:val="ru-RU"/>
        </w:rPr>
        <w:t xml:space="preserve">Загоровская О.В.; </w:t>
      </w:r>
      <w:r w:rsidRPr="009C07D7">
        <w:rPr>
          <w:lang w:val="ru-RU"/>
        </w:rPr>
        <w:br/>
      </w:r>
      <w:r w:rsidRPr="009C07D7">
        <w:rPr>
          <w:rFonts w:ascii="Times New Roman" w:eastAsia="Times New Roman" w:hAnsi="Times New Roman"/>
          <w:color w:val="000000"/>
          <w:sz w:val="24"/>
          <w:lang w:val="ru-RU"/>
        </w:rPr>
        <w:t xml:space="preserve">Богданов С.И.; </w:t>
      </w:r>
      <w:r w:rsidRPr="009C07D7">
        <w:rPr>
          <w:lang w:val="ru-RU"/>
        </w:rPr>
        <w:br/>
      </w:r>
      <w:r w:rsidRPr="009C07D7">
        <w:rPr>
          <w:rFonts w:ascii="Times New Roman" w:eastAsia="Times New Roman" w:hAnsi="Times New Roman"/>
          <w:color w:val="000000"/>
          <w:sz w:val="24"/>
          <w:lang w:val="ru-RU"/>
        </w:rPr>
        <w:t xml:space="preserve">Вербицкая Л.А.; </w:t>
      </w:r>
      <w:r w:rsidRPr="009C07D7">
        <w:rPr>
          <w:lang w:val="ru-RU"/>
        </w:rPr>
        <w:br/>
      </w:r>
      <w:r w:rsidRPr="009C07D7">
        <w:rPr>
          <w:rFonts w:ascii="Times New Roman" w:eastAsia="Times New Roman" w:hAnsi="Times New Roman"/>
          <w:color w:val="000000"/>
          <w:sz w:val="24"/>
          <w:lang w:val="ru-RU"/>
        </w:rPr>
        <w:t xml:space="preserve">; </w:t>
      </w:r>
      <w:r w:rsidRPr="009C07D7">
        <w:rPr>
          <w:lang w:val="ru-RU"/>
        </w:rPr>
        <w:br/>
      </w:r>
      <w:r w:rsidRPr="009C07D7">
        <w:rPr>
          <w:rFonts w:ascii="Times New Roman" w:eastAsia="Times New Roman" w:hAnsi="Times New Roman"/>
          <w:color w:val="000000"/>
          <w:sz w:val="24"/>
          <w:lang w:val="ru-RU"/>
        </w:rPr>
        <w:t xml:space="preserve">Гостева Ю.Н.; </w:t>
      </w:r>
      <w:r w:rsidRPr="009C07D7">
        <w:rPr>
          <w:lang w:val="ru-RU"/>
        </w:rPr>
        <w:br/>
      </w:r>
      <w:r w:rsidRPr="009C07D7">
        <w:rPr>
          <w:rFonts w:ascii="Times New Roman" w:eastAsia="Times New Roman" w:hAnsi="Times New Roman"/>
          <w:color w:val="000000"/>
          <w:sz w:val="24"/>
          <w:lang w:val="ru-RU"/>
        </w:rPr>
        <w:t xml:space="preserve">Добротина И.Н.; </w:t>
      </w:r>
      <w:r w:rsidRPr="009C07D7">
        <w:rPr>
          <w:lang w:val="ru-RU"/>
        </w:rPr>
        <w:br/>
      </w:r>
      <w:r w:rsidRPr="009C07D7">
        <w:rPr>
          <w:rFonts w:ascii="Times New Roman" w:eastAsia="Times New Roman" w:hAnsi="Times New Roman"/>
          <w:color w:val="000000"/>
          <w:sz w:val="24"/>
          <w:lang w:val="ru-RU"/>
        </w:rPr>
        <w:t xml:space="preserve">Нарушевич А.Г.; </w:t>
      </w:r>
      <w:r w:rsidRPr="009C07D7">
        <w:rPr>
          <w:lang w:val="ru-RU"/>
        </w:rPr>
        <w:br/>
      </w:r>
      <w:r w:rsidRPr="009C07D7">
        <w:rPr>
          <w:rFonts w:ascii="Times New Roman" w:eastAsia="Times New Roman" w:hAnsi="Times New Roman"/>
          <w:color w:val="000000"/>
          <w:sz w:val="24"/>
          <w:lang w:val="ru-RU"/>
        </w:rPr>
        <w:t xml:space="preserve">Казакова Е.И.; </w:t>
      </w:r>
      <w:r w:rsidRPr="009C07D7">
        <w:rPr>
          <w:lang w:val="ru-RU"/>
        </w:rPr>
        <w:br/>
      </w:r>
      <w:r w:rsidRPr="009C07D7">
        <w:rPr>
          <w:rFonts w:ascii="Times New Roman" w:eastAsia="Times New Roman" w:hAnsi="Times New Roman"/>
          <w:color w:val="000000"/>
          <w:sz w:val="24"/>
          <w:lang w:val="ru-RU"/>
        </w:rPr>
        <w:t>Васильевых И.П.; АО «Издательство;</w:t>
      </w:r>
      <w:r w:rsidRPr="009C07D7">
        <w:rPr>
          <w:lang w:val="ru-RU"/>
        </w:rPr>
        <w:br/>
      </w:r>
      <w:r w:rsidRPr="009C07D7">
        <w:rPr>
          <w:rFonts w:ascii="Times New Roman" w:eastAsia="Times New Roman" w:hAnsi="Times New Roman"/>
          <w:color w:val="000000"/>
          <w:sz w:val="24"/>
          <w:lang w:val="ru-RU"/>
        </w:rPr>
        <w:t xml:space="preserve">«Просвещение»; ; </w:t>
      </w:r>
      <w:r w:rsidRPr="009C07D7">
        <w:rPr>
          <w:lang w:val="ru-RU"/>
        </w:rPr>
        <w:br/>
      </w:r>
      <w:r w:rsidRPr="009C07D7">
        <w:rPr>
          <w:rFonts w:ascii="Times New Roman" w:eastAsia="Times New Roman" w:hAnsi="Times New Roman"/>
          <w:color w:val="000000"/>
          <w:sz w:val="24"/>
          <w:lang w:val="ru-RU"/>
        </w:rPr>
        <w:t>Введите свой вариант:</w:t>
      </w:r>
    </w:p>
    <w:p w:rsidR="00DD720E" w:rsidRPr="009C07D7" w:rsidRDefault="00DD720E" w:rsidP="00DD720E">
      <w:pPr>
        <w:autoSpaceDE w:val="0"/>
        <w:autoSpaceDN w:val="0"/>
        <w:spacing w:before="262" w:after="0" w:line="230" w:lineRule="auto"/>
        <w:rPr>
          <w:lang w:val="ru-RU"/>
        </w:rPr>
      </w:pPr>
      <w:r w:rsidRPr="009C07D7">
        <w:rPr>
          <w:rFonts w:ascii="Times New Roman" w:eastAsia="Times New Roman" w:hAnsi="Times New Roman"/>
          <w:b/>
          <w:color w:val="000000"/>
          <w:sz w:val="24"/>
          <w:lang w:val="ru-RU"/>
        </w:rPr>
        <w:t>МЕТОДИЧЕСКИЕ МАТЕРИАЛЫ ДЛЯ УЧИТЕЛЯ</w:t>
      </w:r>
    </w:p>
    <w:p w:rsidR="00DD720E" w:rsidRPr="009C07D7" w:rsidRDefault="00DD720E" w:rsidP="00DD720E">
      <w:pPr>
        <w:autoSpaceDE w:val="0"/>
        <w:autoSpaceDN w:val="0"/>
        <w:spacing w:before="166" w:after="0" w:line="230" w:lineRule="auto"/>
        <w:rPr>
          <w:lang w:val="ru-RU"/>
        </w:rPr>
      </w:pPr>
      <w:r w:rsidRPr="009C07D7">
        <w:rPr>
          <w:rFonts w:ascii="Times New Roman" w:eastAsia="Times New Roman" w:hAnsi="Times New Roman"/>
          <w:color w:val="000000"/>
          <w:sz w:val="24"/>
          <w:lang w:val="ru-RU"/>
        </w:rPr>
        <w:t>Русский родной язык. 5 класс.</w:t>
      </w:r>
    </w:p>
    <w:p w:rsidR="00DD720E" w:rsidRPr="009C07D7" w:rsidRDefault="00DD720E" w:rsidP="00DD720E">
      <w:pPr>
        <w:autoSpaceDE w:val="0"/>
        <w:autoSpaceDN w:val="0"/>
        <w:spacing w:before="70" w:after="0" w:line="262" w:lineRule="auto"/>
        <w:rPr>
          <w:lang w:val="ru-RU"/>
        </w:rPr>
      </w:pPr>
      <w:r w:rsidRPr="009C07D7">
        <w:rPr>
          <w:rFonts w:ascii="Times New Roman" w:eastAsia="Times New Roman" w:hAnsi="Times New Roman"/>
          <w:color w:val="000000"/>
          <w:sz w:val="24"/>
          <w:lang w:val="ru-RU"/>
        </w:rPr>
        <w:t xml:space="preserve">Методическое пособие </w:t>
      </w:r>
      <w:r w:rsidRPr="009C07D7">
        <w:rPr>
          <w:lang w:val="ru-RU"/>
        </w:rPr>
        <w:br/>
      </w:r>
      <w:r w:rsidRPr="009C07D7">
        <w:rPr>
          <w:rFonts w:ascii="Times New Roman" w:eastAsia="Times New Roman" w:hAnsi="Times New Roman"/>
          <w:color w:val="000000"/>
          <w:sz w:val="24"/>
          <w:lang w:val="ru-RU"/>
        </w:rPr>
        <w:t>Авторы: О. М. Александрова, О. В. Загоровская, Ю. Н. Гостева, И. Н. Добротина, А. Г. Нарушевич, И.</w:t>
      </w:r>
    </w:p>
    <w:p w:rsidR="00DD720E" w:rsidRPr="009C07D7" w:rsidRDefault="00DD720E" w:rsidP="00DD720E">
      <w:pPr>
        <w:autoSpaceDE w:val="0"/>
        <w:autoSpaceDN w:val="0"/>
        <w:spacing w:before="70" w:after="0" w:line="230" w:lineRule="auto"/>
        <w:rPr>
          <w:lang w:val="ru-RU"/>
        </w:rPr>
      </w:pPr>
      <w:r w:rsidRPr="009C07D7">
        <w:rPr>
          <w:rFonts w:ascii="Times New Roman" w:eastAsia="Times New Roman" w:hAnsi="Times New Roman"/>
          <w:color w:val="000000"/>
          <w:sz w:val="24"/>
          <w:lang w:val="ru-RU"/>
        </w:rPr>
        <w:t>П. Васильевых</w:t>
      </w:r>
    </w:p>
    <w:p w:rsidR="00DD720E" w:rsidRPr="009C07D7" w:rsidRDefault="00DD720E" w:rsidP="00DD720E">
      <w:pPr>
        <w:autoSpaceDE w:val="0"/>
        <w:autoSpaceDN w:val="0"/>
        <w:spacing w:before="262" w:after="0" w:line="230" w:lineRule="auto"/>
        <w:rPr>
          <w:lang w:val="ru-RU"/>
        </w:rPr>
      </w:pPr>
      <w:r w:rsidRPr="009C07D7">
        <w:rPr>
          <w:rFonts w:ascii="Times New Roman" w:eastAsia="Times New Roman" w:hAnsi="Times New Roman"/>
          <w:b/>
          <w:color w:val="000000"/>
          <w:sz w:val="24"/>
          <w:lang w:val="ru-RU"/>
        </w:rPr>
        <w:t>ЦИФРОВЫЕ ОБРАЗОВАТЕЛЬНЫЕ РЕСУРСЫ И РЕСУРСЫ СЕТИ ИНТЕРНЕТ</w:t>
      </w:r>
    </w:p>
    <w:p w:rsidR="00DD720E" w:rsidRPr="009C07D7" w:rsidRDefault="00DD720E" w:rsidP="00DD720E">
      <w:pPr>
        <w:autoSpaceDE w:val="0"/>
        <w:autoSpaceDN w:val="0"/>
        <w:spacing w:before="166" w:after="0" w:line="286" w:lineRule="auto"/>
        <w:rPr>
          <w:lang w:val="ru-RU"/>
        </w:rPr>
      </w:pPr>
      <w:r w:rsidRPr="009C07D7">
        <w:rPr>
          <w:rFonts w:ascii="Times New Roman" w:eastAsia="Times New Roman" w:hAnsi="Times New Roman"/>
          <w:color w:val="000000"/>
          <w:sz w:val="24"/>
          <w:lang w:val="ru-RU"/>
        </w:rPr>
        <w:t>• Фундаментальная электронная библиотека «Русская литература и фольклор»(</w:t>
      </w:r>
      <w:r>
        <w:rPr>
          <w:rFonts w:ascii="Times New Roman" w:eastAsia="Times New Roman" w:hAnsi="Times New Roman"/>
          <w:color w:val="000000"/>
          <w:sz w:val="24"/>
        </w:rPr>
        <w:t>http</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feb</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web</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9C07D7">
        <w:rPr>
          <w:rFonts w:ascii="Times New Roman" w:eastAsia="Times New Roman" w:hAnsi="Times New Roman"/>
          <w:color w:val="000000"/>
          <w:sz w:val="24"/>
          <w:lang w:val="ru-RU"/>
        </w:rPr>
        <w:t>/)• Газета «Литература» и сайт для учителя «Я иду на урок литературы» (</w:t>
      </w:r>
      <w:r>
        <w:rPr>
          <w:rFonts w:ascii="Times New Roman" w:eastAsia="Times New Roman" w:hAnsi="Times New Roman"/>
          <w:color w:val="000000"/>
          <w:sz w:val="24"/>
        </w:rPr>
        <w:t>http</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lit</w:t>
      </w:r>
      <w:r w:rsidRPr="009C07D7">
        <w:rPr>
          <w:rFonts w:ascii="Times New Roman" w:eastAsia="Times New Roman" w:hAnsi="Times New Roman"/>
          <w:color w:val="000000"/>
          <w:sz w:val="24"/>
          <w:lang w:val="ru-RU"/>
        </w:rPr>
        <w:t>.1</w:t>
      </w:r>
      <w:r>
        <w:rPr>
          <w:rFonts w:ascii="Times New Roman" w:eastAsia="Times New Roman" w:hAnsi="Times New Roman"/>
          <w:color w:val="000000"/>
          <w:sz w:val="24"/>
        </w:rPr>
        <w:t>september</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9C07D7">
        <w:rPr>
          <w:rFonts w:ascii="Times New Roman" w:eastAsia="Times New Roman" w:hAnsi="Times New Roman"/>
          <w:color w:val="000000"/>
          <w:sz w:val="24"/>
          <w:lang w:val="ru-RU"/>
        </w:rPr>
        <w:t>/)• Единая коллекция цифровых образовательных ресурсов (</w:t>
      </w:r>
      <w:r>
        <w:rPr>
          <w:rFonts w:ascii="Times New Roman" w:eastAsia="Times New Roman" w:hAnsi="Times New Roman"/>
          <w:color w:val="000000"/>
          <w:sz w:val="24"/>
        </w:rPr>
        <w:t>http</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school</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collection</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edu</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9C07D7">
        <w:rPr>
          <w:rFonts w:ascii="Times New Roman" w:eastAsia="Times New Roman" w:hAnsi="Times New Roman"/>
          <w:color w:val="000000"/>
          <w:sz w:val="24"/>
          <w:lang w:val="ru-RU"/>
        </w:rPr>
        <w:t>/)</w:t>
      </w:r>
      <w:r w:rsidRPr="009C07D7">
        <w:rPr>
          <w:lang w:val="ru-RU"/>
        </w:rPr>
        <w:br/>
      </w:r>
      <w:r w:rsidRPr="009C07D7">
        <w:rPr>
          <w:rFonts w:ascii="Times New Roman" w:eastAsia="Times New Roman" w:hAnsi="Times New Roman"/>
          <w:color w:val="000000"/>
          <w:sz w:val="24"/>
          <w:lang w:val="ru-RU"/>
        </w:rPr>
        <w:t>• Справочно-информационный портал ГРАМОТА.РУ (</w:t>
      </w:r>
      <w:r>
        <w:rPr>
          <w:rFonts w:ascii="Times New Roman" w:eastAsia="Times New Roman" w:hAnsi="Times New Roman"/>
          <w:color w:val="000000"/>
          <w:sz w:val="24"/>
        </w:rPr>
        <w:t>http</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gramota</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9C07D7">
        <w:rPr>
          <w:rFonts w:ascii="Times New Roman" w:eastAsia="Times New Roman" w:hAnsi="Times New Roman"/>
          <w:color w:val="000000"/>
          <w:sz w:val="24"/>
          <w:lang w:val="ru-RU"/>
        </w:rPr>
        <w:t>/)</w:t>
      </w:r>
      <w:r w:rsidRPr="009C07D7">
        <w:rPr>
          <w:lang w:val="ru-RU"/>
        </w:rPr>
        <w:br/>
      </w:r>
      <w:r w:rsidRPr="009C07D7">
        <w:rPr>
          <w:rFonts w:ascii="Times New Roman" w:eastAsia="Times New Roman" w:hAnsi="Times New Roman"/>
          <w:color w:val="000000"/>
          <w:sz w:val="24"/>
          <w:lang w:val="ru-RU"/>
        </w:rPr>
        <w:t>• Язык русской деревни: диалектологический атлас (</w:t>
      </w:r>
      <w:r>
        <w:rPr>
          <w:rFonts w:ascii="Times New Roman" w:eastAsia="Times New Roman" w:hAnsi="Times New Roman"/>
          <w:color w:val="000000"/>
          <w:sz w:val="24"/>
        </w:rPr>
        <w:t>http</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gramota</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book</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village</w:t>
      </w:r>
      <w:r w:rsidRPr="009C07D7">
        <w:rPr>
          <w:rFonts w:ascii="Times New Roman" w:eastAsia="Times New Roman" w:hAnsi="Times New Roman"/>
          <w:color w:val="000000"/>
          <w:sz w:val="24"/>
          <w:lang w:val="ru-RU"/>
        </w:rPr>
        <w:t>/)</w:t>
      </w:r>
      <w:r w:rsidRPr="009C07D7">
        <w:rPr>
          <w:lang w:val="ru-RU"/>
        </w:rPr>
        <w:br/>
      </w:r>
      <w:r w:rsidRPr="009C07D7">
        <w:rPr>
          <w:rFonts w:ascii="Times New Roman" w:eastAsia="Times New Roman" w:hAnsi="Times New Roman"/>
          <w:color w:val="000000"/>
          <w:sz w:val="24"/>
          <w:lang w:val="ru-RU"/>
        </w:rPr>
        <w:t>• Говорим и пишем правильно (</w:t>
      </w:r>
      <w:r>
        <w:rPr>
          <w:rFonts w:ascii="Times New Roman" w:eastAsia="Times New Roman" w:hAnsi="Times New Roman"/>
          <w:color w:val="000000"/>
          <w:sz w:val="24"/>
        </w:rPr>
        <w:t>http</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pishu</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pravilno</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livejournal</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com</w:t>
      </w:r>
      <w:r w:rsidRPr="009C07D7">
        <w:rPr>
          <w:rFonts w:ascii="Times New Roman" w:eastAsia="Times New Roman" w:hAnsi="Times New Roman"/>
          <w:color w:val="000000"/>
          <w:sz w:val="24"/>
          <w:lang w:val="ru-RU"/>
        </w:rPr>
        <w:t>/)</w:t>
      </w:r>
      <w:r w:rsidRPr="009C07D7">
        <w:rPr>
          <w:lang w:val="ru-RU"/>
        </w:rPr>
        <w:br/>
      </w:r>
      <w:r w:rsidRPr="009C07D7">
        <w:rPr>
          <w:rFonts w:ascii="Times New Roman" w:eastAsia="Times New Roman" w:hAnsi="Times New Roman"/>
          <w:color w:val="000000"/>
          <w:sz w:val="24"/>
          <w:lang w:val="ru-RU"/>
        </w:rPr>
        <w:t>• Портал «Культура письменной речи» (</w:t>
      </w:r>
      <w:r>
        <w:rPr>
          <w:rFonts w:ascii="Times New Roman" w:eastAsia="Times New Roman" w:hAnsi="Times New Roman"/>
          <w:color w:val="000000"/>
          <w:sz w:val="24"/>
        </w:rPr>
        <w:t>http</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gramma</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9C07D7">
        <w:rPr>
          <w:rFonts w:ascii="Times New Roman" w:eastAsia="Times New Roman" w:hAnsi="Times New Roman"/>
          <w:color w:val="000000"/>
          <w:sz w:val="24"/>
          <w:lang w:val="ru-RU"/>
        </w:rPr>
        <w:t>/)</w:t>
      </w:r>
      <w:r w:rsidRPr="009C07D7">
        <w:rPr>
          <w:lang w:val="ru-RU"/>
        </w:rPr>
        <w:br/>
      </w:r>
      <w:r w:rsidRPr="009C07D7">
        <w:rPr>
          <w:rFonts w:ascii="Times New Roman" w:eastAsia="Times New Roman" w:hAnsi="Times New Roman"/>
          <w:color w:val="000000"/>
          <w:sz w:val="24"/>
          <w:lang w:val="ru-RU"/>
        </w:rPr>
        <w:t>• Свиток — История письменности на Руси (</w:t>
      </w:r>
      <w:r>
        <w:rPr>
          <w:rFonts w:ascii="Times New Roman" w:eastAsia="Times New Roman" w:hAnsi="Times New Roman"/>
          <w:color w:val="000000"/>
          <w:sz w:val="24"/>
        </w:rPr>
        <w:t>http</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ivki</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svitok</w:t>
      </w:r>
      <w:r w:rsidRPr="009C07D7">
        <w:rPr>
          <w:rFonts w:ascii="Times New Roman" w:eastAsia="Times New Roman" w:hAnsi="Times New Roman"/>
          <w:color w:val="000000"/>
          <w:sz w:val="24"/>
          <w:lang w:val="ru-RU"/>
        </w:rPr>
        <w:t>/)</w:t>
      </w:r>
      <w:r w:rsidRPr="009C07D7">
        <w:rPr>
          <w:lang w:val="ru-RU"/>
        </w:rPr>
        <w:br/>
      </w:r>
      <w:r w:rsidRPr="009C07D7">
        <w:rPr>
          <w:rFonts w:ascii="Times New Roman" w:eastAsia="Times New Roman" w:hAnsi="Times New Roman"/>
          <w:color w:val="000000"/>
          <w:sz w:val="24"/>
          <w:lang w:val="ru-RU"/>
        </w:rPr>
        <w:t>• Словари русского языка на портале «Грамота.ру» (</w:t>
      </w:r>
      <w:r>
        <w:rPr>
          <w:rFonts w:ascii="Times New Roman" w:eastAsia="Times New Roman" w:hAnsi="Times New Roman"/>
          <w:color w:val="000000"/>
          <w:sz w:val="24"/>
        </w:rPr>
        <w:t>http</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gramota</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slovari</w:t>
      </w:r>
      <w:r w:rsidRPr="009C07D7">
        <w:rPr>
          <w:rFonts w:ascii="Times New Roman" w:eastAsia="Times New Roman" w:hAnsi="Times New Roman"/>
          <w:color w:val="000000"/>
          <w:sz w:val="24"/>
          <w:lang w:val="ru-RU"/>
        </w:rPr>
        <w:t>/)</w:t>
      </w:r>
      <w:r w:rsidRPr="009C07D7">
        <w:rPr>
          <w:lang w:val="ru-RU"/>
        </w:rPr>
        <w:br/>
      </w:r>
      <w:r w:rsidRPr="009C07D7">
        <w:rPr>
          <w:rFonts w:ascii="Times New Roman" w:eastAsia="Times New Roman" w:hAnsi="Times New Roman"/>
          <w:color w:val="000000"/>
          <w:sz w:val="24"/>
          <w:lang w:val="ru-RU"/>
        </w:rPr>
        <w:t>• Толковый словарь живого великорусского языка В.И. Даля (</w:t>
      </w:r>
      <w:r>
        <w:rPr>
          <w:rFonts w:ascii="Times New Roman" w:eastAsia="Times New Roman" w:hAnsi="Times New Roman"/>
          <w:color w:val="000000"/>
          <w:sz w:val="24"/>
        </w:rPr>
        <w:t>http</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vidahl</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agava</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9C07D7">
        <w:rPr>
          <w:rFonts w:ascii="Times New Roman" w:eastAsia="Times New Roman" w:hAnsi="Times New Roman"/>
          <w:color w:val="000000"/>
          <w:sz w:val="24"/>
          <w:lang w:val="ru-RU"/>
        </w:rPr>
        <w:t>)/</w:t>
      </w:r>
    </w:p>
    <w:p w:rsidR="00DD720E" w:rsidRPr="009C07D7" w:rsidRDefault="00DD720E" w:rsidP="00DD720E">
      <w:pPr>
        <w:rPr>
          <w:lang w:val="ru-RU"/>
        </w:rPr>
        <w:sectPr w:rsidR="00DD720E" w:rsidRPr="009C07D7">
          <w:pgSz w:w="11900" w:h="16840"/>
          <w:pgMar w:top="298" w:right="650" w:bottom="1440" w:left="666" w:header="720" w:footer="720" w:gutter="0"/>
          <w:cols w:space="720" w:equalWidth="0">
            <w:col w:w="10584" w:space="0"/>
          </w:cols>
          <w:docGrid w:linePitch="360"/>
        </w:sectPr>
      </w:pPr>
    </w:p>
    <w:p w:rsidR="00DD720E" w:rsidRPr="009C07D7" w:rsidRDefault="00DD720E" w:rsidP="00DD720E">
      <w:pPr>
        <w:autoSpaceDE w:val="0"/>
        <w:autoSpaceDN w:val="0"/>
        <w:spacing w:after="0" w:line="230" w:lineRule="auto"/>
        <w:rPr>
          <w:lang w:val="ru-RU"/>
        </w:rPr>
      </w:pPr>
      <w:r w:rsidRPr="009C07D7">
        <w:rPr>
          <w:rFonts w:ascii="Times New Roman" w:eastAsia="Times New Roman" w:hAnsi="Times New Roman"/>
          <w:b/>
          <w:color w:val="000000"/>
          <w:sz w:val="24"/>
          <w:lang w:val="ru-RU"/>
        </w:rPr>
        <w:lastRenderedPageBreak/>
        <w:t>МАТЕРИАЛЬНО-ТЕХНИЧЕСКОЕ ОБЕСПЕЧЕНИЕ ОБРАЗОВАТЕЛЬНОГО ПРОЦЕССА</w:t>
      </w:r>
    </w:p>
    <w:p w:rsidR="00DD720E" w:rsidRPr="009C07D7" w:rsidRDefault="00DD720E" w:rsidP="00DD720E">
      <w:pPr>
        <w:autoSpaceDE w:val="0"/>
        <w:autoSpaceDN w:val="0"/>
        <w:spacing w:before="346" w:after="0" w:line="302" w:lineRule="auto"/>
        <w:ind w:right="7200"/>
        <w:rPr>
          <w:lang w:val="ru-RU"/>
        </w:rPr>
      </w:pPr>
      <w:r w:rsidRPr="009C07D7">
        <w:rPr>
          <w:rFonts w:ascii="Times New Roman" w:eastAsia="Times New Roman" w:hAnsi="Times New Roman"/>
          <w:b/>
          <w:color w:val="000000"/>
          <w:sz w:val="24"/>
          <w:lang w:val="ru-RU"/>
        </w:rPr>
        <w:t xml:space="preserve">УЧЕБНОЕ ОБОРУДОВАНИЕ </w:t>
      </w:r>
      <w:r w:rsidRPr="009C07D7">
        <w:rPr>
          <w:lang w:val="ru-RU"/>
        </w:rPr>
        <w:br/>
      </w:r>
      <w:r w:rsidRPr="009C07D7">
        <w:rPr>
          <w:rFonts w:ascii="Times New Roman" w:eastAsia="Times New Roman" w:hAnsi="Times New Roman"/>
          <w:color w:val="000000"/>
          <w:sz w:val="24"/>
          <w:lang w:val="ru-RU"/>
        </w:rPr>
        <w:t>Компьютер</w:t>
      </w:r>
    </w:p>
    <w:p w:rsidR="00DD720E" w:rsidRDefault="00DD720E" w:rsidP="00DD720E">
      <w:pPr>
        <w:autoSpaceDE w:val="0"/>
        <w:autoSpaceDN w:val="0"/>
        <w:spacing w:before="262" w:after="0" w:line="302" w:lineRule="auto"/>
        <w:ind w:right="3024"/>
        <w:rPr>
          <w:rFonts w:ascii="Times New Roman" w:eastAsia="Times New Roman" w:hAnsi="Times New Roman"/>
          <w:b/>
          <w:color w:val="000000"/>
          <w:sz w:val="24"/>
          <w:lang w:val="ru-RU"/>
        </w:rPr>
      </w:pPr>
      <w:r w:rsidRPr="009C07D7">
        <w:rPr>
          <w:rFonts w:ascii="Times New Roman" w:eastAsia="Times New Roman" w:hAnsi="Times New Roman"/>
          <w:b/>
          <w:color w:val="000000"/>
          <w:sz w:val="24"/>
          <w:lang w:val="ru-RU"/>
        </w:rPr>
        <w:t>ОБОРУДОВАНИЕ ДЛЯ ПРОВЕДЕНИЯ ПРАКТИЧЕСКИХ РАБОТ</w:t>
      </w:r>
    </w:p>
    <w:p w:rsidR="00DD720E" w:rsidRPr="009C07D7" w:rsidRDefault="00DD720E" w:rsidP="00DD720E">
      <w:pPr>
        <w:autoSpaceDE w:val="0"/>
        <w:autoSpaceDN w:val="0"/>
        <w:spacing w:before="262" w:after="0" w:line="302" w:lineRule="auto"/>
        <w:ind w:right="3024"/>
        <w:rPr>
          <w:lang w:val="ru-RU"/>
        </w:rPr>
      </w:pPr>
      <w:r w:rsidRPr="009C07D7">
        <w:rPr>
          <w:rFonts w:ascii="Times New Roman" w:eastAsia="Times New Roman" w:hAnsi="Times New Roman"/>
          <w:color w:val="000000"/>
          <w:sz w:val="24"/>
          <w:lang w:val="ru-RU"/>
        </w:rPr>
        <w:t>электронные таблицы и словари</w:t>
      </w:r>
    </w:p>
    <w:p w:rsidR="00DD720E" w:rsidRDefault="00DD720E" w:rsidP="00DD720E">
      <w:pPr>
        <w:tabs>
          <w:tab w:val="left" w:pos="3915"/>
        </w:tabs>
        <w:rPr>
          <w:lang w:val="ru-RU"/>
        </w:rPr>
      </w:pPr>
    </w:p>
    <w:p w:rsidR="00DD720E" w:rsidRDefault="00DD720E" w:rsidP="00DD720E">
      <w:pPr>
        <w:rPr>
          <w:lang w:val="ru-RU"/>
        </w:rPr>
      </w:pPr>
    </w:p>
    <w:p w:rsidR="00575972" w:rsidRPr="00DD720E" w:rsidRDefault="00575972" w:rsidP="00DD720E">
      <w:pPr>
        <w:rPr>
          <w:lang w:val="ru-RU"/>
        </w:rPr>
        <w:sectPr w:rsidR="00575972" w:rsidRPr="00DD720E">
          <w:pgSz w:w="16840" w:h="11900"/>
          <w:pgMar w:top="284" w:right="0" w:bottom="1432" w:left="630" w:header="720" w:footer="720" w:gutter="0"/>
          <w:cols w:space="720" w:equalWidth="0">
            <w:col w:w="16210" w:space="0"/>
          </w:cols>
          <w:docGrid w:linePitch="360"/>
        </w:sectPr>
      </w:pPr>
    </w:p>
    <w:p w:rsidR="00575972" w:rsidRPr="009C07D7" w:rsidRDefault="00575972">
      <w:pPr>
        <w:rPr>
          <w:lang w:val="ru-RU"/>
        </w:rPr>
        <w:sectPr w:rsidR="00575972" w:rsidRPr="009C07D7">
          <w:pgSz w:w="16840" w:h="11900"/>
          <w:pgMar w:top="284" w:right="0" w:bottom="1056" w:left="630" w:header="720" w:footer="720" w:gutter="0"/>
          <w:cols w:space="720" w:equalWidth="0">
            <w:col w:w="16210" w:space="0"/>
          </w:cols>
          <w:docGrid w:linePitch="360"/>
        </w:sectPr>
      </w:pPr>
    </w:p>
    <w:p w:rsidR="00575972" w:rsidRPr="009C07D7" w:rsidRDefault="00575972">
      <w:pPr>
        <w:rPr>
          <w:lang w:val="ru-RU"/>
        </w:rPr>
        <w:sectPr w:rsidR="00575972" w:rsidRPr="009C07D7">
          <w:pgSz w:w="16840" w:h="11900"/>
          <w:pgMar w:top="284" w:right="0" w:bottom="1416" w:left="630" w:header="720" w:footer="720" w:gutter="0"/>
          <w:cols w:space="720" w:equalWidth="0">
            <w:col w:w="16210" w:space="0"/>
          </w:cols>
          <w:docGrid w:linePitch="360"/>
        </w:sectPr>
      </w:pPr>
    </w:p>
    <w:p w:rsidR="00575972" w:rsidRPr="009C07D7" w:rsidRDefault="00575972">
      <w:pPr>
        <w:rPr>
          <w:lang w:val="ru-RU"/>
        </w:rPr>
        <w:sectPr w:rsidR="00575972" w:rsidRPr="009C07D7">
          <w:pgSz w:w="16840" w:h="11900"/>
          <w:pgMar w:top="284" w:right="0" w:bottom="1184" w:left="630" w:header="720" w:footer="720" w:gutter="0"/>
          <w:cols w:space="720" w:equalWidth="0">
            <w:col w:w="16210" w:space="0"/>
          </w:cols>
          <w:docGrid w:linePitch="360"/>
        </w:sectPr>
      </w:pPr>
    </w:p>
    <w:p w:rsidR="00575972" w:rsidRPr="004B1EAC" w:rsidRDefault="00575972">
      <w:pPr>
        <w:rPr>
          <w:lang w:val="ru-RU"/>
        </w:rPr>
        <w:sectPr w:rsidR="00575972" w:rsidRPr="004B1EAC">
          <w:pgSz w:w="16840" w:h="11900"/>
          <w:pgMar w:top="284" w:right="0" w:bottom="1022" w:left="630" w:header="720" w:footer="720" w:gutter="0"/>
          <w:cols w:space="720" w:equalWidth="0">
            <w:col w:w="16210" w:space="0"/>
          </w:cols>
          <w:docGrid w:linePitch="360"/>
        </w:sectPr>
      </w:pPr>
    </w:p>
    <w:p w:rsidR="004B1EAC" w:rsidRPr="004B1EAC" w:rsidRDefault="004B1EAC" w:rsidP="004B1EAC">
      <w:pPr>
        <w:tabs>
          <w:tab w:val="left" w:pos="2715"/>
        </w:tabs>
        <w:rPr>
          <w:lang w:val="ru-RU"/>
        </w:rPr>
      </w:pPr>
    </w:p>
    <w:p w:rsidR="004B1EAC" w:rsidRPr="00DD720E" w:rsidRDefault="004B1EAC" w:rsidP="004B1EAC">
      <w:pPr>
        <w:rPr>
          <w:lang w:val="ru-RU"/>
        </w:rPr>
      </w:pPr>
    </w:p>
    <w:p w:rsidR="00575972" w:rsidRPr="00DD720E" w:rsidRDefault="00575972" w:rsidP="004B1EAC">
      <w:pPr>
        <w:rPr>
          <w:lang w:val="ru-RU"/>
        </w:rPr>
        <w:sectPr w:rsidR="00575972" w:rsidRPr="00DD720E">
          <w:pgSz w:w="16840" w:h="11900"/>
          <w:pgMar w:top="284" w:right="0" w:bottom="1398" w:left="630" w:header="720" w:footer="720" w:gutter="0"/>
          <w:cols w:space="720" w:equalWidth="0">
            <w:col w:w="16210" w:space="0"/>
          </w:cols>
          <w:docGrid w:linePitch="360"/>
        </w:sectPr>
      </w:pPr>
    </w:p>
    <w:p w:rsidR="00575972" w:rsidRPr="00DD720E" w:rsidRDefault="00575972">
      <w:pPr>
        <w:autoSpaceDE w:val="0"/>
        <w:autoSpaceDN w:val="0"/>
        <w:spacing w:after="76" w:line="220" w:lineRule="exact"/>
        <w:rPr>
          <w:lang w:val="ru-RU"/>
        </w:rPr>
      </w:pPr>
    </w:p>
    <w:p w:rsidR="00575972" w:rsidRDefault="00F16162">
      <w:pPr>
        <w:autoSpaceDE w:val="0"/>
        <w:autoSpaceDN w:val="0"/>
        <w:spacing w:after="276" w:line="230" w:lineRule="auto"/>
      </w:pPr>
      <w:r>
        <w:rPr>
          <w:rFonts w:ascii="Times New Roman" w:eastAsia="Times New Roman" w:hAnsi="Times New Roman"/>
          <w:b/>
          <w:color w:val="000000"/>
          <w:w w:val="102"/>
          <w:sz w:val="20"/>
        </w:rPr>
        <w:t xml:space="preserve">ПОУРОЧНОЕ ПЛАНИРОВАНИЕ </w:t>
      </w:r>
    </w:p>
    <w:tbl>
      <w:tblPr>
        <w:tblW w:w="0" w:type="auto"/>
        <w:tblInd w:w="5" w:type="dxa"/>
        <w:tblLayout w:type="fixed"/>
        <w:tblLook w:val="04A0"/>
      </w:tblPr>
      <w:tblGrid>
        <w:gridCol w:w="430"/>
        <w:gridCol w:w="3966"/>
        <w:gridCol w:w="624"/>
        <w:gridCol w:w="1380"/>
        <w:gridCol w:w="1420"/>
        <w:gridCol w:w="1054"/>
        <w:gridCol w:w="1788"/>
      </w:tblGrid>
      <w:tr w:rsidR="00575972">
        <w:trPr>
          <w:trHeight w:hRule="exact" w:val="418"/>
        </w:trPr>
        <w:tc>
          <w:tcPr>
            <w:tcW w:w="43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62" w:lineRule="auto"/>
              <w:ind w:left="62"/>
            </w:pPr>
            <w:r>
              <w:rPr>
                <w:rFonts w:ascii="Times New Roman" w:eastAsia="Times New Roman" w:hAnsi="Times New Roman"/>
                <w:b/>
                <w:color w:val="000000"/>
                <w:w w:val="102"/>
                <w:sz w:val="20"/>
              </w:rPr>
              <w:t>№</w:t>
            </w:r>
            <w:r>
              <w:br/>
            </w:r>
            <w:r>
              <w:rPr>
                <w:rFonts w:ascii="Times New Roman" w:eastAsia="Times New Roman" w:hAnsi="Times New Roman"/>
                <w:b/>
                <w:color w:val="000000"/>
                <w:w w:val="102"/>
                <w:sz w:val="20"/>
              </w:rPr>
              <w:t>п/п</w:t>
            </w:r>
          </w:p>
        </w:tc>
        <w:tc>
          <w:tcPr>
            <w:tcW w:w="396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0"/>
            </w:pPr>
            <w:r>
              <w:rPr>
                <w:rFonts w:ascii="Times New Roman" w:eastAsia="Times New Roman" w:hAnsi="Times New Roman"/>
                <w:b/>
                <w:color w:val="000000"/>
                <w:w w:val="102"/>
                <w:sz w:val="20"/>
              </w:rPr>
              <w:t>Тема урока</w:t>
            </w:r>
          </w:p>
        </w:tc>
        <w:tc>
          <w:tcPr>
            <w:tcW w:w="342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b/>
                <w:color w:val="000000"/>
                <w:w w:val="102"/>
                <w:sz w:val="20"/>
              </w:rPr>
              <w:t>Количество часов</w:t>
            </w:r>
          </w:p>
        </w:tc>
        <w:tc>
          <w:tcPr>
            <w:tcW w:w="105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62" w:lineRule="auto"/>
              <w:ind w:left="62"/>
            </w:pPr>
            <w:r>
              <w:rPr>
                <w:rFonts w:ascii="Times New Roman" w:eastAsia="Times New Roman" w:hAnsi="Times New Roman"/>
                <w:b/>
                <w:color w:val="000000"/>
                <w:w w:val="102"/>
                <w:sz w:val="20"/>
              </w:rPr>
              <w:t xml:space="preserve">Дата </w:t>
            </w:r>
            <w:r>
              <w:br/>
            </w:r>
            <w:r>
              <w:rPr>
                <w:rFonts w:ascii="Times New Roman" w:eastAsia="Times New Roman" w:hAnsi="Times New Roman"/>
                <w:b/>
                <w:color w:val="000000"/>
                <w:w w:val="102"/>
                <w:sz w:val="20"/>
              </w:rPr>
              <w:t>изучения</w:t>
            </w:r>
          </w:p>
        </w:tc>
        <w:tc>
          <w:tcPr>
            <w:tcW w:w="178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62" w:lineRule="auto"/>
              <w:ind w:left="60" w:right="432"/>
            </w:pPr>
            <w:r>
              <w:rPr>
                <w:rFonts w:ascii="Times New Roman" w:eastAsia="Times New Roman" w:hAnsi="Times New Roman"/>
                <w:b/>
                <w:color w:val="000000"/>
                <w:w w:val="102"/>
                <w:sz w:val="20"/>
              </w:rPr>
              <w:t>Виды, формы контроля</w:t>
            </w:r>
          </w:p>
        </w:tc>
      </w:tr>
      <w:tr w:rsidR="00575972">
        <w:trPr>
          <w:trHeight w:hRule="exact" w:val="704"/>
        </w:trPr>
        <w:tc>
          <w:tcPr>
            <w:tcW w:w="1527" w:type="dxa"/>
            <w:vMerge/>
            <w:tcBorders>
              <w:top w:val="single" w:sz="4" w:space="0" w:color="000000"/>
              <w:left w:val="single" w:sz="4" w:space="0" w:color="000000"/>
              <w:bottom w:val="single" w:sz="4" w:space="0" w:color="000000"/>
              <w:right w:val="single" w:sz="4" w:space="0" w:color="000000"/>
            </w:tcBorders>
          </w:tcPr>
          <w:p w:rsidR="00575972" w:rsidRDefault="00575972"/>
        </w:tc>
        <w:tc>
          <w:tcPr>
            <w:tcW w:w="1527" w:type="dxa"/>
            <w:vMerge/>
            <w:tcBorders>
              <w:top w:val="single" w:sz="4" w:space="0" w:color="000000"/>
              <w:left w:val="single" w:sz="4" w:space="0" w:color="000000"/>
              <w:bottom w:val="single" w:sz="4" w:space="0" w:color="000000"/>
              <w:right w:val="single" w:sz="4" w:space="0" w:color="000000"/>
            </w:tcBorders>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b/>
                <w:color w:val="000000"/>
                <w:w w:val="102"/>
                <w:sz w:val="20"/>
              </w:rPr>
              <w:t xml:space="preserve">всего </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62" w:lineRule="auto"/>
              <w:ind w:left="62"/>
            </w:pPr>
            <w:r>
              <w:rPr>
                <w:rFonts w:ascii="Times New Roman" w:eastAsia="Times New Roman" w:hAnsi="Times New Roman"/>
                <w:b/>
                <w:color w:val="000000"/>
                <w:w w:val="102"/>
                <w:sz w:val="20"/>
              </w:rPr>
              <w:t>контрольные работы</w:t>
            </w:r>
          </w:p>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62" w:lineRule="auto"/>
              <w:ind w:left="62"/>
            </w:pPr>
            <w:r>
              <w:rPr>
                <w:rFonts w:ascii="Times New Roman" w:eastAsia="Times New Roman" w:hAnsi="Times New Roman"/>
                <w:b/>
                <w:color w:val="000000"/>
                <w:w w:val="102"/>
                <w:sz w:val="20"/>
              </w:rPr>
              <w:t>практические работы</w:t>
            </w:r>
          </w:p>
        </w:tc>
        <w:tc>
          <w:tcPr>
            <w:tcW w:w="1527" w:type="dxa"/>
            <w:vMerge/>
            <w:tcBorders>
              <w:top w:val="single" w:sz="4" w:space="0" w:color="000000"/>
              <w:left w:val="single" w:sz="4" w:space="0" w:color="000000"/>
              <w:bottom w:val="single" w:sz="4" w:space="0" w:color="000000"/>
              <w:right w:val="single" w:sz="4" w:space="0" w:color="000000"/>
            </w:tcBorders>
          </w:tcPr>
          <w:p w:rsidR="00575972" w:rsidRDefault="00575972"/>
        </w:tc>
        <w:tc>
          <w:tcPr>
            <w:tcW w:w="1527" w:type="dxa"/>
            <w:vMerge/>
            <w:tcBorders>
              <w:top w:val="single" w:sz="4" w:space="0" w:color="000000"/>
              <w:left w:val="single" w:sz="4" w:space="0" w:color="000000"/>
              <w:bottom w:val="single" w:sz="4" w:space="0" w:color="000000"/>
              <w:right w:val="single" w:sz="4" w:space="0" w:color="000000"/>
            </w:tcBorders>
          </w:tcPr>
          <w:p w:rsidR="00575972" w:rsidRDefault="00575972"/>
        </w:tc>
      </w:tr>
      <w:tr w:rsidR="00575972">
        <w:trPr>
          <w:trHeight w:hRule="exact" w:val="706"/>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ind w:left="62"/>
            </w:pPr>
            <w:r>
              <w:rPr>
                <w:rFonts w:ascii="Times New Roman" w:eastAsia="Times New Roman" w:hAnsi="Times New Roman"/>
                <w:color w:val="000000"/>
                <w:w w:val="102"/>
                <w:sz w:val="20"/>
              </w:rPr>
              <w:t>1.</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6" w:after="0" w:line="262" w:lineRule="auto"/>
              <w:ind w:left="60" w:right="720"/>
              <w:rPr>
                <w:lang w:val="ru-RU"/>
              </w:rPr>
            </w:pPr>
            <w:r w:rsidRPr="009C07D7">
              <w:rPr>
                <w:rFonts w:ascii="Times New Roman" w:eastAsia="Times New Roman" w:hAnsi="Times New Roman"/>
                <w:color w:val="000000"/>
                <w:w w:val="102"/>
                <w:sz w:val="20"/>
                <w:lang w:val="ru-RU"/>
              </w:rPr>
              <w:t>Русский язык —национальный язык русского народа.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ind w:left="62"/>
            </w:pPr>
            <w:r>
              <w:rPr>
                <w:rFonts w:ascii="Times New Roman" w:eastAsia="Times New Roman" w:hAnsi="Times New Roman"/>
                <w:color w:val="000000"/>
                <w:w w:val="102"/>
                <w:sz w:val="20"/>
              </w:rPr>
              <w:t xml:space="preserve">07.09.2022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ind w:left="60"/>
            </w:pPr>
            <w:r>
              <w:rPr>
                <w:rFonts w:ascii="Times New Roman" w:eastAsia="Times New Roman" w:hAnsi="Times New Roman"/>
                <w:color w:val="000000"/>
                <w:w w:val="102"/>
                <w:sz w:val="20"/>
              </w:rPr>
              <w:t>Устный опрос;</w:t>
            </w:r>
          </w:p>
        </w:tc>
      </w:tr>
      <w:tr w:rsidR="00575972">
        <w:trPr>
          <w:trHeight w:hRule="exact" w:val="992"/>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2.</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4" w:after="0" w:line="271" w:lineRule="auto"/>
              <w:ind w:left="60" w:right="576"/>
              <w:rPr>
                <w:lang w:val="ru-RU"/>
              </w:rPr>
            </w:pPr>
            <w:r w:rsidRPr="009C07D7">
              <w:rPr>
                <w:rFonts w:ascii="Times New Roman" w:eastAsia="Times New Roman" w:hAnsi="Times New Roman"/>
                <w:color w:val="000000"/>
                <w:w w:val="102"/>
                <w:sz w:val="20"/>
                <w:lang w:val="ru-RU"/>
              </w:rPr>
              <w:t xml:space="preserve">Краткая история русской </w:t>
            </w:r>
            <w:r w:rsidRPr="009C07D7">
              <w:rPr>
                <w:lang w:val="ru-RU"/>
              </w:rPr>
              <w:br/>
            </w:r>
            <w:r w:rsidRPr="009C07D7">
              <w:rPr>
                <w:rFonts w:ascii="Times New Roman" w:eastAsia="Times New Roman" w:hAnsi="Times New Roman"/>
                <w:color w:val="000000"/>
                <w:w w:val="102"/>
                <w:sz w:val="20"/>
                <w:lang w:val="ru-RU"/>
              </w:rPr>
              <w:t>письменности.Создание славянского алфавита.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 xml:space="preserve">14.09.2022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62" w:lineRule="auto"/>
              <w:ind w:left="60" w:right="576"/>
            </w:pPr>
            <w:r>
              <w:rPr>
                <w:rFonts w:ascii="Times New Roman" w:eastAsia="Times New Roman" w:hAnsi="Times New Roman"/>
                <w:color w:val="000000"/>
                <w:w w:val="102"/>
                <w:sz w:val="20"/>
              </w:rPr>
              <w:t>Письменный контроль;</w:t>
            </w:r>
          </w:p>
        </w:tc>
      </w:tr>
      <w:tr w:rsidR="00575972" w:rsidRPr="00E87D65">
        <w:trPr>
          <w:trHeight w:hRule="exact" w:val="128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ind w:left="62"/>
            </w:pPr>
            <w:r>
              <w:rPr>
                <w:rFonts w:ascii="Times New Roman" w:eastAsia="Times New Roman" w:hAnsi="Times New Roman"/>
                <w:color w:val="000000"/>
                <w:w w:val="102"/>
                <w:sz w:val="20"/>
              </w:rPr>
              <w:t>3.</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2" w:after="0"/>
              <w:ind w:left="60" w:right="144"/>
              <w:rPr>
                <w:lang w:val="ru-RU"/>
              </w:rPr>
            </w:pPr>
            <w:r w:rsidRPr="009C07D7">
              <w:rPr>
                <w:rFonts w:ascii="Times New Roman" w:eastAsia="Times New Roman" w:hAnsi="Times New Roman"/>
                <w:color w:val="000000"/>
                <w:w w:val="102"/>
                <w:sz w:val="20"/>
                <w:lang w:val="ru-RU"/>
              </w:rPr>
              <w:t xml:space="preserve">Язык как зеркало национальной культуры. Слова с национально-культурным </w:t>
            </w:r>
            <w:r w:rsidRPr="009C07D7">
              <w:rPr>
                <w:lang w:val="ru-RU"/>
              </w:rPr>
              <w:br/>
            </w:r>
            <w:r w:rsidRPr="009C07D7">
              <w:rPr>
                <w:rFonts w:ascii="Times New Roman" w:eastAsia="Times New Roman" w:hAnsi="Times New Roman"/>
                <w:color w:val="000000"/>
                <w:w w:val="102"/>
                <w:sz w:val="20"/>
                <w:lang w:val="ru-RU"/>
              </w:rPr>
              <w:t xml:space="preserve">компонентом значения в словарном </w:t>
            </w:r>
            <w:r w:rsidRPr="009C07D7">
              <w:rPr>
                <w:lang w:val="ru-RU"/>
              </w:rPr>
              <w:br/>
            </w:r>
            <w:r w:rsidRPr="009C07D7">
              <w:rPr>
                <w:rFonts w:ascii="Times New Roman" w:eastAsia="Times New Roman" w:hAnsi="Times New Roman"/>
                <w:color w:val="000000"/>
                <w:w w:val="102"/>
                <w:sz w:val="20"/>
                <w:lang w:val="ru-RU"/>
              </w:rPr>
              <w:t>составе языка.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ind w:left="62"/>
            </w:pPr>
            <w:r>
              <w:rPr>
                <w:rFonts w:ascii="Times New Roman" w:eastAsia="Times New Roman" w:hAnsi="Times New Roman"/>
                <w:color w:val="000000"/>
                <w:w w:val="102"/>
                <w:sz w:val="20"/>
              </w:rPr>
              <w:t xml:space="preserve">21.09.2022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2" w:after="0"/>
              <w:ind w:left="60" w:right="288"/>
              <w:rPr>
                <w:lang w:val="ru-RU"/>
              </w:rPr>
            </w:pPr>
            <w:r w:rsidRPr="009C07D7">
              <w:rPr>
                <w:rFonts w:ascii="Times New Roman" w:eastAsia="Times New Roman" w:hAnsi="Times New Roman"/>
                <w:color w:val="000000"/>
                <w:w w:val="102"/>
                <w:sz w:val="20"/>
                <w:lang w:val="ru-RU"/>
              </w:rPr>
              <w:t xml:space="preserve">Самооценка с </w:t>
            </w:r>
            <w:r w:rsidRPr="009C07D7">
              <w:rPr>
                <w:lang w:val="ru-RU"/>
              </w:rPr>
              <w:br/>
            </w:r>
            <w:r w:rsidRPr="009C07D7">
              <w:rPr>
                <w:rFonts w:ascii="Times New Roman" w:eastAsia="Times New Roman" w:hAnsi="Times New Roman"/>
                <w:color w:val="000000"/>
                <w:w w:val="102"/>
                <w:sz w:val="20"/>
                <w:lang w:val="ru-RU"/>
              </w:rPr>
              <w:t>использованием«Оценочного</w:t>
            </w:r>
            <w:r w:rsidRPr="009C07D7">
              <w:rPr>
                <w:lang w:val="ru-RU"/>
              </w:rPr>
              <w:br/>
            </w:r>
            <w:r w:rsidRPr="009C07D7">
              <w:rPr>
                <w:rFonts w:ascii="Times New Roman" w:eastAsia="Times New Roman" w:hAnsi="Times New Roman"/>
                <w:color w:val="000000"/>
                <w:w w:val="102"/>
                <w:sz w:val="20"/>
                <w:lang w:val="ru-RU"/>
              </w:rPr>
              <w:t>листа»;</w:t>
            </w:r>
          </w:p>
        </w:tc>
      </w:tr>
      <w:tr w:rsidR="00575972">
        <w:trPr>
          <w:trHeight w:hRule="exact" w:val="99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ind w:left="62"/>
            </w:pPr>
            <w:r>
              <w:rPr>
                <w:rFonts w:ascii="Times New Roman" w:eastAsia="Times New Roman" w:hAnsi="Times New Roman"/>
                <w:color w:val="000000"/>
                <w:w w:val="102"/>
                <w:sz w:val="20"/>
              </w:rPr>
              <w:t>4.</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2" w:after="0" w:line="271" w:lineRule="auto"/>
              <w:ind w:left="60"/>
              <w:rPr>
                <w:lang w:val="ru-RU"/>
              </w:rPr>
            </w:pPr>
            <w:r w:rsidRPr="009C07D7">
              <w:rPr>
                <w:rFonts w:ascii="Times New Roman" w:eastAsia="Times New Roman" w:hAnsi="Times New Roman"/>
                <w:color w:val="000000"/>
                <w:w w:val="102"/>
                <w:sz w:val="20"/>
                <w:lang w:val="ru-RU"/>
              </w:rPr>
              <w:t xml:space="preserve">Слово как хранилище материальной и </w:t>
            </w:r>
            <w:r w:rsidRPr="009C07D7">
              <w:rPr>
                <w:lang w:val="ru-RU"/>
              </w:rPr>
              <w:br/>
            </w:r>
            <w:r w:rsidRPr="009C07D7">
              <w:rPr>
                <w:rFonts w:ascii="Times New Roman" w:eastAsia="Times New Roman" w:hAnsi="Times New Roman"/>
                <w:color w:val="000000"/>
                <w:w w:val="102"/>
                <w:sz w:val="20"/>
                <w:lang w:val="ru-RU"/>
              </w:rPr>
              <w:t>духовной культуры народа. Ознакомление с историей и этимологией некоторых слов.</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ind w:left="62"/>
            </w:pPr>
            <w:r>
              <w:rPr>
                <w:rFonts w:ascii="Times New Roman" w:eastAsia="Times New Roman" w:hAnsi="Times New Roman"/>
                <w:color w:val="000000"/>
                <w:w w:val="102"/>
                <w:sz w:val="20"/>
              </w:rPr>
              <w:t xml:space="preserve">28.09.2022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62" w:lineRule="auto"/>
              <w:ind w:left="60" w:right="432"/>
            </w:pPr>
            <w:r>
              <w:rPr>
                <w:rFonts w:ascii="Times New Roman" w:eastAsia="Times New Roman" w:hAnsi="Times New Roman"/>
                <w:color w:val="000000"/>
                <w:w w:val="102"/>
                <w:sz w:val="20"/>
              </w:rPr>
              <w:t>Практическая работа;</w:t>
            </w:r>
          </w:p>
        </w:tc>
      </w:tr>
      <w:tr w:rsidR="00575972">
        <w:trPr>
          <w:trHeight w:hRule="exact" w:val="1276"/>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5.</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4" w:after="0" w:line="230" w:lineRule="auto"/>
              <w:jc w:val="center"/>
              <w:rPr>
                <w:lang w:val="ru-RU"/>
              </w:rPr>
            </w:pPr>
            <w:r w:rsidRPr="009C07D7">
              <w:rPr>
                <w:rFonts w:ascii="Times New Roman" w:eastAsia="Times New Roman" w:hAnsi="Times New Roman"/>
                <w:color w:val="000000"/>
                <w:w w:val="102"/>
                <w:sz w:val="20"/>
                <w:lang w:val="ru-RU"/>
              </w:rPr>
              <w:t>Загадки. Метафоричность русской загадки.</w:t>
            </w:r>
          </w:p>
          <w:p w:rsidR="00575972" w:rsidRPr="009C07D7" w:rsidRDefault="00F16162">
            <w:pPr>
              <w:autoSpaceDE w:val="0"/>
              <w:autoSpaceDN w:val="0"/>
              <w:spacing w:before="60" w:after="0" w:line="271" w:lineRule="auto"/>
              <w:ind w:left="60" w:right="864"/>
              <w:rPr>
                <w:lang w:val="ru-RU"/>
              </w:rPr>
            </w:pPr>
            <w:r w:rsidRPr="009C07D7">
              <w:rPr>
                <w:rFonts w:ascii="Times New Roman" w:eastAsia="Times New Roman" w:hAnsi="Times New Roman"/>
                <w:color w:val="000000"/>
                <w:w w:val="102"/>
                <w:sz w:val="20"/>
                <w:lang w:val="ru-RU"/>
              </w:rPr>
              <w:t xml:space="preserve">Метафоры общеязыковые и </w:t>
            </w:r>
            <w:r w:rsidRPr="009C07D7">
              <w:rPr>
                <w:lang w:val="ru-RU"/>
              </w:rPr>
              <w:br/>
            </w:r>
            <w:r w:rsidRPr="009C07D7">
              <w:rPr>
                <w:rFonts w:ascii="Times New Roman" w:eastAsia="Times New Roman" w:hAnsi="Times New Roman"/>
                <w:color w:val="000000"/>
                <w:w w:val="102"/>
                <w:sz w:val="20"/>
                <w:lang w:val="ru-RU"/>
              </w:rPr>
              <w:t>художественные, их национально-культурная специфика.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 xml:space="preserve">05.10.2022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0"/>
            </w:pPr>
            <w:r>
              <w:rPr>
                <w:rFonts w:ascii="Times New Roman" w:eastAsia="Times New Roman" w:hAnsi="Times New Roman"/>
                <w:color w:val="000000"/>
                <w:w w:val="102"/>
                <w:sz w:val="20"/>
              </w:rPr>
              <w:t>Устный опрос;</w:t>
            </w:r>
          </w:p>
        </w:tc>
      </w:tr>
      <w:tr w:rsidR="00575972">
        <w:trPr>
          <w:trHeight w:hRule="exact" w:val="70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ind w:left="62"/>
            </w:pPr>
            <w:r>
              <w:rPr>
                <w:rFonts w:ascii="Times New Roman" w:eastAsia="Times New Roman" w:hAnsi="Times New Roman"/>
                <w:color w:val="000000"/>
                <w:w w:val="102"/>
                <w:sz w:val="20"/>
              </w:rPr>
              <w:t>6.</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6" w:after="0" w:line="262" w:lineRule="auto"/>
              <w:ind w:left="60" w:right="576"/>
              <w:rPr>
                <w:lang w:val="ru-RU"/>
              </w:rPr>
            </w:pPr>
            <w:r w:rsidRPr="009C07D7">
              <w:rPr>
                <w:rFonts w:ascii="Times New Roman" w:eastAsia="Times New Roman" w:hAnsi="Times New Roman"/>
                <w:color w:val="000000"/>
                <w:w w:val="102"/>
                <w:sz w:val="20"/>
                <w:lang w:val="ru-RU"/>
              </w:rPr>
              <w:t>Метафора, олицетворение, эпитет как изобразительные средства.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ind w:left="62"/>
            </w:pPr>
            <w:r>
              <w:rPr>
                <w:rFonts w:ascii="Times New Roman" w:eastAsia="Times New Roman" w:hAnsi="Times New Roman"/>
                <w:color w:val="000000"/>
                <w:w w:val="102"/>
                <w:sz w:val="20"/>
              </w:rPr>
              <w:t xml:space="preserve">12.10.2022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62" w:lineRule="auto"/>
              <w:ind w:left="60" w:right="432"/>
            </w:pPr>
            <w:r>
              <w:rPr>
                <w:rFonts w:ascii="Times New Roman" w:eastAsia="Times New Roman" w:hAnsi="Times New Roman"/>
                <w:color w:val="000000"/>
                <w:w w:val="102"/>
                <w:sz w:val="20"/>
              </w:rPr>
              <w:t>Практическая работа;</w:t>
            </w:r>
          </w:p>
        </w:tc>
      </w:tr>
      <w:tr w:rsidR="00575972">
        <w:trPr>
          <w:trHeight w:hRule="exact" w:val="99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ind w:left="62"/>
            </w:pPr>
            <w:r>
              <w:rPr>
                <w:rFonts w:ascii="Times New Roman" w:eastAsia="Times New Roman" w:hAnsi="Times New Roman"/>
                <w:color w:val="000000"/>
                <w:w w:val="102"/>
                <w:sz w:val="20"/>
              </w:rPr>
              <w:t>7.</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2" w:after="0" w:line="271" w:lineRule="auto"/>
              <w:ind w:left="60" w:right="720"/>
              <w:rPr>
                <w:lang w:val="ru-RU"/>
              </w:rPr>
            </w:pPr>
            <w:r w:rsidRPr="009C07D7">
              <w:rPr>
                <w:rFonts w:ascii="Times New Roman" w:eastAsia="Times New Roman" w:hAnsi="Times New Roman"/>
                <w:color w:val="000000"/>
                <w:w w:val="102"/>
                <w:sz w:val="20"/>
                <w:lang w:val="ru-RU"/>
              </w:rPr>
              <w:t xml:space="preserve">Национальная специфика русского фольклора. Крылатые слова, </w:t>
            </w:r>
            <w:r w:rsidRPr="009C07D7">
              <w:rPr>
                <w:lang w:val="ru-RU"/>
              </w:rPr>
              <w:br/>
            </w:r>
            <w:r w:rsidRPr="009C07D7">
              <w:rPr>
                <w:rFonts w:ascii="Times New Roman" w:eastAsia="Times New Roman" w:hAnsi="Times New Roman"/>
                <w:color w:val="000000"/>
                <w:w w:val="102"/>
                <w:sz w:val="20"/>
                <w:lang w:val="ru-RU"/>
              </w:rPr>
              <w:t>пословицы,поговорки.</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ind w:left="62"/>
            </w:pPr>
            <w:r>
              <w:rPr>
                <w:rFonts w:ascii="Times New Roman" w:eastAsia="Times New Roman" w:hAnsi="Times New Roman"/>
                <w:color w:val="000000"/>
                <w:w w:val="102"/>
                <w:sz w:val="20"/>
              </w:rPr>
              <w:t xml:space="preserve">19.10.2022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ind w:left="60"/>
            </w:pPr>
            <w:r>
              <w:rPr>
                <w:rFonts w:ascii="Times New Roman" w:eastAsia="Times New Roman" w:hAnsi="Times New Roman"/>
                <w:color w:val="000000"/>
                <w:w w:val="102"/>
                <w:sz w:val="20"/>
              </w:rPr>
              <w:t>Устный опрос;</w:t>
            </w:r>
          </w:p>
        </w:tc>
      </w:tr>
      <w:tr w:rsidR="00575972">
        <w:trPr>
          <w:trHeight w:hRule="exact" w:val="127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8.</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4" w:after="0"/>
              <w:ind w:left="60" w:right="432"/>
              <w:rPr>
                <w:lang w:val="ru-RU"/>
              </w:rPr>
            </w:pPr>
            <w:r w:rsidRPr="009C07D7">
              <w:rPr>
                <w:rFonts w:ascii="Times New Roman" w:eastAsia="Times New Roman" w:hAnsi="Times New Roman"/>
                <w:color w:val="000000"/>
                <w:w w:val="102"/>
                <w:sz w:val="20"/>
                <w:lang w:val="ru-RU"/>
              </w:rPr>
              <w:t xml:space="preserve">Русские пословицы и поговорки как воплощение опыта,наблюдений, </w:t>
            </w:r>
            <w:r w:rsidRPr="009C07D7">
              <w:rPr>
                <w:lang w:val="ru-RU"/>
              </w:rPr>
              <w:br/>
            </w:r>
            <w:r w:rsidRPr="009C07D7">
              <w:rPr>
                <w:rFonts w:ascii="Times New Roman" w:eastAsia="Times New Roman" w:hAnsi="Times New Roman"/>
                <w:color w:val="000000"/>
                <w:w w:val="102"/>
                <w:sz w:val="20"/>
                <w:lang w:val="ru-RU"/>
              </w:rPr>
              <w:t>оценок,народного ума и особенностей национальной культуры народа.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 xml:space="preserve">26.10.2022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62" w:lineRule="auto"/>
              <w:ind w:left="60" w:right="432"/>
            </w:pPr>
            <w:r>
              <w:rPr>
                <w:rFonts w:ascii="Times New Roman" w:eastAsia="Times New Roman" w:hAnsi="Times New Roman"/>
                <w:color w:val="000000"/>
                <w:w w:val="102"/>
                <w:sz w:val="20"/>
              </w:rPr>
              <w:t>Практическая работа;</w:t>
            </w:r>
          </w:p>
        </w:tc>
      </w:tr>
      <w:tr w:rsidR="00575972">
        <w:trPr>
          <w:trHeight w:hRule="exact" w:val="992"/>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ind w:left="62"/>
            </w:pPr>
            <w:r>
              <w:rPr>
                <w:rFonts w:ascii="Times New Roman" w:eastAsia="Times New Roman" w:hAnsi="Times New Roman"/>
                <w:color w:val="000000"/>
                <w:w w:val="102"/>
                <w:sz w:val="20"/>
              </w:rPr>
              <w:t>9.</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6" w:after="0" w:line="271" w:lineRule="auto"/>
              <w:ind w:left="60" w:right="864"/>
              <w:rPr>
                <w:lang w:val="ru-RU"/>
              </w:rPr>
            </w:pPr>
            <w:r w:rsidRPr="009C07D7">
              <w:rPr>
                <w:rFonts w:ascii="Times New Roman" w:eastAsia="Times New Roman" w:hAnsi="Times New Roman"/>
                <w:color w:val="000000"/>
                <w:w w:val="102"/>
                <w:sz w:val="20"/>
                <w:lang w:val="ru-RU"/>
              </w:rPr>
              <w:t>Русские личные имена и названия старинных русских городов, их происхождение.</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ind w:left="62"/>
            </w:pPr>
            <w:r>
              <w:rPr>
                <w:rFonts w:ascii="Times New Roman" w:eastAsia="Times New Roman" w:hAnsi="Times New Roman"/>
                <w:color w:val="000000"/>
                <w:w w:val="102"/>
                <w:sz w:val="20"/>
              </w:rPr>
              <w:t xml:space="preserve">09.11.2022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ind w:left="60"/>
            </w:pPr>
            <w:r>
              <w:rPr>
                <w:rFonts w:ascii="Times New Roman" w:eastAsia="Times New Roman" w:hAnsi="Times New Roman"/>
                <w:color w:val="000000"/>
                <w:w w:val="102"/>
                <w:sz w:val="20"/>
              </w:rPr>
              <w:t>Устный опрос;</w:t>
            </w:r>
          </w:p>
        </w:tc>
      </w:tr>
      <w:tr w:rsidR="00575972">
        <w:trPr>
          <w:trHeight w:hRule="exact" w:val="127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10.</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71" w:lineRule="auto"/>
              <w:ind w:left="60" w:right="144"/>
            </w:pPr>
            <w:r w:rsidRPr="009C07D7">
              <w:rPr>
                <w:rFonts w:ascii="Times New Roman" w:eastAsia="Times New Roman" w:hAnsi="Times New Roman"/>
                <w:color w:val="000000"/>
                <w:w w:val="102"/>
                <w:sz w:val="20"/>
                <w:lang w:val="ru-RU"/>
              </w:rPr>
              <w:t xml:space="preserve">Язык как зеркало национальной культуры. </w:t>
            </w:r>
            <w:r>
              <w:rPr>
                <w:rFonts w:ascii="Times New Roman" w:eastAsia="Times New Roman" w:hAnsi="Times New Roman"/>
                <w:color w:val="000000"/>
                <w:w w:val="102"/>
                <w:sz w:val="20"/>
              </w:rPr>
              <w:t xml:space="preserve">Представлениепроектных, </w:t>
            </w:r>
            <w:r>
              <w:br/>
            </w:r>
            <w:r>
              <w:rPr>
                <w:rFonts w:ascii="Times New Roman" w:eastAsia="Times New Roman" w:hAnsi="Times New Roman"/>
                <w:color w:val="000000"/>
                <w:w w:val="102"/>
                <w:sz w:val="20"/>
              </w:rPr>
              <w:t>исследовательскихработ.</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1</w:t>
            </w:r>
          </w:p>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 xml:space="preserve">16.11.2022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ind w:left="60"/>
            </w:pPr>
            <w:r>
              <w:rPr>
                <w:rFonts w:ascii="Times New Roman" w:eastAsia="Times New Roman" w:hAnsi="Times New Roman"/>
                <w:color w:val="000000"/>
                <w:w w:val="102"/>
                <w:sz w:val="20"/>
              </w:rPr>
              <w:t xml:space="preserve">Представление </w:t>
            </w:r>
            <w:r>
              <w:br/>
            </w:r>
            <w:r>
              <w:rPr>
                <w:rFonts w:ascii="Times New Roman" w:eastAsia="Times New Roman" w:hAnsi="Times New Roman"/>
                <w:color w:val="000000"/>
                <w:w w:val="102"/>
                <w:sz w:val="20"/>
              </w:rPr>
              <w:t xml:space="preserve">проектных; </w:t>
            </w:r>
            <w:r>
              <w:br/>
            </w:r>
            <w:r>
              <w:rPr>
                <w:rFonts w:ascii="Times New Roman" w:eastAsia="Times New Roman" w:hAnsi="Times New Roman"/>
                <w:color w:val="000000"/>
                <w:w w:val="102"/>
                <w:sz w:val="20"/>
              </w:rPr>
              <w:t>исследовательских работ;</w:t>
            </w:r>
          </w:p>
        </w:tc>
      </w:tr>
      <w:tr w:rsidR="00575972">
        <w:trPr>
          <w:trHeight w:hRule="exact" w:val="706"/>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jc w:val="center"/>
            </w:pPr>
            <w:r>
              <w:rPr>
                <w:rFonts w:ascii="Times New Roman" w:eastAsia="Times New Roman" w:hAnsi="Times New Roman"/>
                <w:color w:val="000000"/>
                <w:w w:val="102"/>
                <w:sz w:val="20"/>
              </w:rPr>
              <w:t>11.</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2" w:after="0" w:line="262" w:lineRule="auto"/>
              <w:ind w:left="60"/>
              <w:rPr>
                <w:lang w:val="ru-RU"/>
              </w:rPr>
            </w:pPr>
            <w:r w:rsidRPr="009C07D7">
              <w:rPr>
                <w:rFonts w:ascii="Times New Roman" w:eastAsia="Times New Roman" w:hAnsi="Times New Roman"/>
                <w:color w:val="000000"/>
                <w:w w:val="102"/>
                <w:sz w:val="20"/>
                <w:lang w:val="ru-RU"/>
              </w:rPr>
              <w:t>Современный русский литературный язык. Роль Пушкина в его создании.</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ind w:left="62"/>
            </w:pPr>
            <w:r>
              <w:rPr>
                <w:rFonts w:ascii="Times New Roman" w:eastAsia="Times New Roman" w:hAnsi="Times New Roman"/>
                <w:color w:val="000000"/>
                <w:w w:val="102"/>
                <w:sz w:val="20"/>
              </w:rPr>
              <w:t xml:space="preserve">23.11.2022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ind w:left="60"/>
            </w:pPr>
            <w:r>
              <w:rPr>
                <w:rFonts w:ascii="Times New Roman" w:eastAsia="Times New Roman" w:hAnsi="Times New Roman"/>
                <w:color w:val="000000"/>
                <w:w w:val="102"/>
                <w:sz w:val="20"/>
              </w:rPr>
              <w:t>Устный опрос;</w:t>
            </w:r>
          </w:p>
        </w:tc>
      </w:tr>
      <w:tr w:rsidR="00575972">
        <w:trPr>
          <w:trHeight w:hRule="exact" w:val="1144"/>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12.</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4" w:after="0" w:line="271" w:lineRule="auto"/>
              <w:ind w:left="60"/>
              <w:rPr>
                <w:lang w:val="ru-RU"/>
              </w:rPr>
            </w:pPr>
            <w:r w:rsidRPr="009C07D7">
              <w:rPr>
                <w:rFonts w:ascii="Times New Roman" w:eastAsia="Times New Roman" w:hAnsi="Times New Roman"/>
                <w:color w:val="000000"/>
                <w:w w:val="102"/>
                <w:sz w:val="20"/>
                <w:lang w:val="ru-RU"/>
              </w:rPr>
              <w:t>Правильность речи —соблюдение норм литературного языка.Основные показатели хорошей и правильной речи</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 xml:space="preserve">30.11.2022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62" w:lineRule="auto"/>
              <w:ind w:left="60" w:right="432"/>
            </w:pPr>
            <w:r>
              <w:rPr>
                <w:rFonts w:ascii="Times New Roman" w:eastAsia="Times New Roman" w:hAnsi="Times New Roman"/>
                <w:color w:val="000000"/>
                <w:w w:val="102"/>
                <w:sz w:val="20"/>
              </w:rPr>
              <w:t>Практическая работа;</w:t>
            </w:r>
          </w:p>
        </w:tc>
      </w:tr>
      <w:tr w:rsidR="00575972">
        <w:trPr>
          <w:trHeight w:hRule="exact" w:val="972"/>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jc w:val="center"/>
            </w:pPr>
            <w:r>
              <w:rPr>
                <w:rFonts w:ascii="Times New Roman" w:eastAsia="Times New Roman" w:hAnsi="Times New Roman"/>
                <w:color w:val="000000"/>
                <w:w w:val="102"/>
                <w:sz w:val="20"/>
              </w:rPr>
              <w:t>13.</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6" w:after="0" w:line="271" w:lineRule="auto"/>
              <w:ind w:left="60" w:right="576"/>
              <w:rPr>
                <w:lang w:val="ru-RU"/>
              </w:rPr>
            </w:pPr>
            <w:r w:rsidRPr="009C07D7">
              <w:rPr>
                <w:rFonts w:ascii="Times New Roman" w:eastAsia="Times New Roman" w:hAnsi="Times New Roman"/>
                <w:color w:val="000000"/>
                <w:w w:val="102"/>
                <w:sz w:val="20"/>
                <w:lang w:val="ru-RU"/>
              </w:rPr>
              <w:t xml:space="preserve">Русская орфоэпия. Основные </w:t>
            </w:r>
            <w:r w:rsidRPr="009C07D7">
              <w:rPr>
                <w:lang w:val="ru-RU"/>
              </w:rPr>
              <w:br/>
            </w:r>
            <w:r w:rsidRPr="009C07D7">
              <w:rPr>
                <w:rFonts w:ascii="Times New Roman" w:eastAsia="Times New Roman" w:hAnsi="Times New Roman"/>
                <w:color w:val="000000"/>
                <w:w w:val="102"/>
                <w:sz w:val="20"/>
                <w:lang w:val="ru-RU"/>
              </w:rPr>
              <w:t>орфоэпические нормы современного русского литературного языка.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ind w:left="62"/>
            </w:pPr>
            <w:r>
              <w:rPr>
                <w:rFonts w:ascii="Times New Roman" w:eastAsia="Times New Roman" w:hAnsi="Times New Roman"/>
                <w:color w:val="000000"/>
                <w:w w:val="102"/>
                <w:sz w:val="20"/>
              </w:rPr>
              <w:t xml:space="preserve">07.12.2022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ind w:left="60"/>
            </w:pPr>
            <w:r>
              <w:rPr>
                <w:rFonts w:ascii="Times New Roman" w:eastAsia="Times New Roman" w:hAnsi="Times New Roman"/>
                <w:color w:val="000000"/>
                <w:w w:val="102"/>
                <w:sz w:val="20"/>
              </w:rPr>
              <w:t>Устный опрос;</w:t>
            </w:r>
          </w:p>
        </w:tc>
      </w:tr>
    </w:tbl>
    <w:p w:rsidR="00575972" w:rsidRDefault="00575972">
      <w:pPr>
        <w:autoSpaceDE w:val="0"/>
        <w:autoSpaceDN w:val="0"/>
        <w:spacing w:after="0" w:line="14" w:lineRule="exact"/>
      </w:pPr>
    </w:p>
    <w:p w:rsidR="00575972" w:rsidRDefault="00575972">
      <w:pPr>
        <w:sectPr w:rsidR="00575972">
          <w:pgSz w:w="11900" w:h="16840"/>
          <w:pgMar w:top="296" w:right="556" w:bottom="640" w:left="652" w:header="720" w:footer="720" w:gutter="0"/>
          <w:cols w:space="720" w:equalWidth="0">
            <w:col w:w="10692" w:space="0"/>
          </w:cols>
          <w:docGrid w:linePitch="360"/>
        </w:sectPr>
      </w:pPr>
    </w:p>
    <w:p w:rsidR="00575972" w:rsidRDefault="00575972">
      <w:pPr>
        <w:autoSpaceDE w:val="0"/>
        <w:autoSpaceDN w:val="0"/>
        <w:spacing w:after="66" w:line="220" w:lineRule="exact"/>
      </w:pPr>
    </w:p>
    <w:tbl>
      <w:tblPr>
        <w:tblW w:w="0" w:type="auto"/>
        <w:tblInd w:w="5" w:type="dxa"/>
        <w:tblLayout w:type="fixed"/>
        <w:tblLook w:val="04A0"/>
      </w:tblPr>
      <w:tblGrid>
        <w:gridCol w:w="430"/>
        <w:gridCol w:w="3966"/>
        <w:gridCol w:w="624"/>
        <w:gridCol w:w="1380"/>
        <w:gridCol w:w="1420"/>
        <w:gridCol w:w="1054"/>
        <w:gridCol w:w="1788"/>
      </w:tblGrid>
      <w:tr w:rsidR="00575972">
        <w:trPr>
          <w:trHeight w:hRule="exact" w:val="99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jc w:val="center"/>
            </w:pPr>
            <w:r>
              <w:rPr>
                <w:rFonts w:ascii="Times New Roman" w:eastAsia="Times New Roman" w:hAnsi="Times New Roman"/>
                <w:color w:val="000000"/>
                <w:w w:val="102"/>
                <w:sz w:val="20"/>
              </w:rPr>
              <w:t>14.</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71" w:lineRule="auto"/>
              <w:ind w:left="60" w:right="720"/>
            </w:pPr>
            <w:r w:rsidRPr="009C07D7">
              <w:rPr>
                <w:rFonts w:ascii="Times New Roman" w:eastAsia="Times New Roman" w:hAnsi="Times New Roman"/>
                <w:color w:val="000000"/>
                <w:w w:val="102"/>
                <w:sz w:val="20"/>
                <w:lang w:val="ru-RU"/>
              </w:rPr>
              <w:t xml:space="preserve">Ударение как маркер смысла </w:t>
            </w:r>
            <w:r w:rsidRPr="009C07D7">
              <w:rPr>
                <w:lang w:val="ru-RU"/>
              </w:rPr>
              <w:br/>
            </w:r>
            <w:r w:rsidRPr="009C07D7">
              <w:rPr>
                <w:rFonts w:ascii="Times New Roman" w:eastAsia="Times New Roman" w:hAnsi="Times New Roman"/>
                <w:color w:val="000000"/>
                <w:w w:val="102"/>
                <w:sz w:val="20"/>
                <w:lang w:val="ru-RU"/>
              </w:rPr>
              <w:t xml:space="preserve">слова.Произносительные варианты орфоэпической нормы. </w:t>
            </w:r>
            <w:r>
              <w:rPr>
                <w:rFonts w:ascii="Times New Roman" w:eastAsia="Times New Roman" w:hAnsi="Times New Roman"/>
                <w:color w:val="000000"/>
                <w:w w:val="102"/>
                <w:sz w:val="20"/>
              </w:rPr>
              <w:t>Звукопись.</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ind w:left="62"/>
            </w:pPr>
            <w:r>
              <w:rPr>
                <w:rFonts w:ascii="Times New Roman" w:eastAsia="Times New Roman" w:hAnsi="Times New Roman"/>
                <w:color w:val="000000"/>
                <w:w w:val="102"/>
                <w:sz w:val="20"/>
              </w:rPr>
              <w:t xml:space="preserve">14.12.2022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62" w:lineRule="auto"/>
              <w:ind w:left="60" w:right="432"/>
            </w:pPr>
            <w:r>
              <w:rPr>
                <w:rFonts w:ascii="Times New Roman" w:eastAsia="Times New Roman" w:hAnsi="Times New Roman"/>
                <w:color w:val="000000"/>
                <w:w w:val="102"/>
                <w:sz w:val="20"/>
              </w:rPr>
              <w:t>Практическая работа;</w:t>
            </w:r>
          </w:p>
        </w:tc>
      </w:tr>
      <w:tr w:rsidR="00575972">
        <w:trPr>
          <w:trHeight w:hRule="exact" w:val="992"/>
        </w:trPr>
        <w:tc>
          <w:tcPr>
            <w:tcW w:w="430" w:type="dxa"/>
            <w:tcBorders>
              <w:top w:val="single" w:sz="4" w:space="0" w:color="000000"/>
              <w:left w:val="single" w:sz="4" w:space="0" w:color="000000"/>
              <w:bottom w:val="single" w:sz="3" w:space="0" w:color="000000"/>
              <w:right w:val="single" w:sz="4" w:space="0" w:color="000000"/>
            </w:tcBorders>
            <w:tcMar>
              <w:left w:w="0" w:type="dxa"/>
              <w:right w:w="0" w:type="dxa"/>
            </w:tcMar>
          </w:tcPr>
          <w:p w:rsidR="00575972" w:rsidRDefault="00F16162">
            <w:pPr>
              <w:autoSpaceDE w:val="0"/>
              <w:autoSpaceDN w:val="0"/>
              <w:spacing w:before="86" w:after="0" w:line="230" w:lineRule="auto"/>
              <w:jc w:val="center"/>
            </w:pPr>
            <w:r>
              <w:rPr>
                <w:rFonts w:ascii="Times New Roman" w:eastAsia="Times New Roman" w:hAnsi="Times New Roman"/>
                <w:color w:val="000000"/>
                <w:w w:val="102"/>
                <w:sz w:val="20"/>
              </w:rPr>
              <w:t>15.</w:t>
            </w:r>
          </w:p>
        </w:tc>
        <w:tc>
          <w:tcPr>
            <w:tcW w:w="3966" w:type="dxa"/>
            <w:tcBorders>
              <w:top w:val="single" w:sz="4" w:space="0" w:color="000000"/>
              <w:left w:val="single" w:sz="4" w:space="0" w:color="000000"/>
              <w:bottom w:val="single" w:sz="3" w:space="0" w:color="000000"/>
              <w:right w:val="single" w:sz="4" w:space="0" w:color="000000"/>
            </w:tcBorders>
            <w:tcMar>
              <w:left w:w="0" w:type="dxa"/>
              <w:right w:w="0" w:type="dxa"/>
            </w:tcMar>
          </w:tcPr>
          <w:p w:rsidR="00575972" w:rsidRPr="009C07D7" w:rsidRDefault="00F16162">
            <w:pPr>
              <w:autoSpaceDE w:val="0"/>
              <w:autoSpaceDN w:val="0"/>
              <w:spacing w:before="86" w:after="0" w:line="271" w:lineRule="auto"/>
              <w:ind w:left="60"/>
              <w:rPr>
                <w:lang w:val="ru-RU"/>
              </w:rPr>
            </w:pPr>
            <w:r w:rsidRPr="009C07D7">
              <w:rPr>
                <w:rFonts w:ascii="Times New Roman" w:eastAsia="Times New Roman" w:hAnsi="Times New Roman"/>
                <w:color w:val="000000"/>
                <w:w w:val="102"/>
                <w:sz w:val="20"/>
                <w:lang w:val="ru-RU"/>
              </w:rPr>
              <w:t>Речь точная и выразительная. Основные лексические нормы современного русского литературного языка.</w:t>
            </w:r>
          </w:p>
        </w:tc>
        <w:tc>
          <w:tcPr>
            <w:tcW w:w="624" w:type="dxa"/>
            <w:tcBorders>
              <w:top w:val="single" w:sz="4" w:space="0" w:color="000000"/>
              <w:left w:val="single" w:sz="4" w:space="0" w:color="000000"/>
              <w:bottom w:val="single" w:sz="3" w:space="0" w:color="000000"/>
              <w:right w:val="single" w:sz="4" w:space="0" w:color="000000"/>
            </w:tcBorders>
            <w:tcMar>
              <w:left w:w="0" w:type="dxa"/>
              <w:right w:w="0" w:type="dxa"/>
            </w:tcMar>
          </w:tcPr>
          <w:p w:rsidR="00575972" w:rsidRDefault="00F16162">
            <w:pPr>
              <w:autoSpaceDE w:val="0"/>
              <w:autoSpaceDN w:val="0"/>
              <w:spacing w:before="86"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3"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3"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3" w:space="0" w:color="000000"/>
              <w:right w:val="single" w:sz="4" w:space="0" w:color="000000"/>
            </w:tcBorders>
            <w:tcMar>
              <w:left w:w="0" w:type="dxa"/>
              <w:right w:w="0" w:type="dxa"/>
            </w:tcMar>
          </w:tcPr>
          <w:p w:rsidR="00575972" w:rsidRDefault="00F16162">
            <w:pPr>
              <w:autoSpaceDE w:val="0"/>
              <w:autoSpaceDN w:val="0"/>
              <w:spacing w:before="86" w:after="0" w:line="230" w:lineRule="auto"/>
              <w:ind w:left="62"/>
            </w:pPr>
            <w:r>
              <w:rPr>
                <w:rFonts w:ascii="Times New Roman" w:eastAsia="Times New Roman" w:hAnsi="Times New Roman"/>
                <w:color w:val="000000"/>
                <w:w w:val="102"/>
                <w:sz w:val="20"/>
              </w:rPr>
              <w:t xml:space="preserve">21.12.2022 </w:t>
            </w:r>
          </w:p>
        </w:tc>
        <w:tc>
          <w:tcPr>
            <w:tcW w:w="1788" w:type="dxa"/>
            <w:tcBorders>
              <w:top w:val="single" w:sz="4" w:space="0" w:color="000000"/>
              <w:left w:val="single" w:sz="4" w:space="0" w:color="000000"/>
              <w:bottom w:val="single" w:sz="3" w:space="0" w:color="000000"/>
              <w:right w:val="single" w:sz="4" w:space="0" w:color="000000"/>
            </w:tcBorders>
            <w:tcMar>
              <w:left w:w="0" w:type="dxa"/>
              <w:right w:w="0" w:type="dxa"/>
            </w:tcMar>
          </w:tcPr>
          <w:p w:rsidR="00575972" w:rsidRDefault="00F16162">
            <w:pPr>
              <w:autoSpaceDE w:val="0"/>
              <w:autoSpaceDN w:val="0"/>
              <w:spacing w:before="86" w:after="0" w:line="230" w:lineRule="auto"/>
              <w:ind w:left="60"/>
            </w:pPr>
            <w:r>
              <w:rPr>
                <w:rFonts w:ascii="Times New Roman" w:eastAsia="Times New Roman" w:hAnsi="Times New Roman"/>
                <w:color w:val="000000"/>
                <w:w w:val="102"/>
                <w:sz w:val="20"/>
              </w:rPr>
              <w:t>Устный опрос;</w:t>
            </w:r>
          </w:p>
        </w:tc>
      </w:tr>
      <w:tr w:rsidR="00575972" w:rsidRPr="00E87D65">
        <w:trPr>
          <w:trHeight w:hRule="exact" w:val="1566"/>
        </w:trPr>
        <w:tc>
          <w:tcPr>
            <w:tcW w:w="430" w:type="dxa"/>
            <w:tcBorders>
              <w:top w:val="single" w:sz="3"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16.</w:t>
            </w:r>
          </w:p>
        </w:tc>
        <w:tc>
          <w:tcPr>
            <w:tcW w:w="3966" w:type="dxa"/>
            <w:tcBorders>
              <w:top w:val="single" w:sz="3"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81" w:lineRule="auto"/>
              <w:ind w:left="60"/>
            </w:pPr>
            <w:r w:rsidRPr="009C07D7">
              <w:rPr>
                <w:rFonts w:ascii="Times New Roman" w:eastAsia="Times New Roman" w:hAnsi="Times New Roman"/>
                <w:color w:val="000000"/>
                <w:w w:val="102"/>
                <w:sz w:val="20"/>
                <w:lang w:val="ru-RU"/>
              </w:rPr>
              <w:t xml:space="preserve">Лексические нормы употребления имён существительных,прилагательных,глаголов в современном русском литературном </w:t>
            </w:r>
            <w:r w:rsidRPr="009C07D7">
              <w:rPr>
                <w:lang w:val="ru-RU"/>
              </w:rPr>
              <w:br/>
            </w:r>
            <w:r w:rsidRPr="009C07D7">
              <w:rPr>
                <w:rFonts w:ascii="Times New Roman" w:eastAsia="Times New Roman" w:hAnsi="Times New Roman"/>
                <w:color w:val="000000"/>
                <w:w w:val="102"/>
                <w:sz w:val="20"/>
                <w:lang w:val="ru-RU"/>
              </w:rPr>
              <w:t xml:space="preserve">языке. </w:t>
            </w:r>
            <w:r>
              <w:rPr>
                <w:rFonts w:ascii="Times New Roman" w:eastAsia="Times New Roman" w:hAnsi="Times New Roman"/>
                <w:color w:val="000000"/>
                <w:w w:val="102"/>
                <w:sz w:val="20"/>
              </w:rPr>
              <w:t>Стилистическиеварианты</w:t>
            </w:r>
            <w:r>
              <w:br/>
            </w:r>
            <w:r>
              <w:rPr>
                <w:rFonts w:ascii="Times New Roman" w:eastAsia="Times New Roman" w:hAnsi="Times New Roman"/>
                <w:color w:val="000000"/>
                <w:w w:val="102"/>
                <w:sz w:val="20"/>
              </w:rPr>
              <w:t>лексическойнормы.</w:t>
            </w:r>
          </w:p>
        </w:tc>
        <w:tc>
          <w:tcPr>
            <w:tcW w:w="624" w:type="dxa"/>
            <w:tcBorders>
              <w:top w:val="single" w:sz="3"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3"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3"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3"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 xml:space="preserve">28.12.2022 </w:t>
            </w:r>
          </w:p>
        </w:tc>
        <w:tc>
          <w:tcPr>
            <w:tcW w:w="1788" w:type="dxa"/>
            <w:tcBorders>
              <w:top w:val="single" w:sz="3"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4" w:after="0"/>
              <w:ind w:left="60" w:right="288"/>
              <w:rPr>
                <w:lang w:val="ru-RU"/>
              </w:rPr>
            </w:pPr>
            <w:r w:rsidRPr="009C07D7">
              <w:rPr>
                <w:rFonts w:ascii="Times New Roman" w:eastAsia="Times New Roman" w:hAnsi="Times New Roman"/>
                <w:color w:val="000000"/>
                <w:w w:val="102"/>
                <w:sz w:val="20"/>
                <w:lang w:val="ru-RU"/>
              </w:rPr>
              <w:t xml:space="preserve">Самооценка с </w:t>
            </w:r>
            <w:r w:rsidRPr="009C07D7">
              <w:rPr>
                <w:lang w:val="ru-RU"/>
              </w:rPr>
              <w:br/>
            </w:r>
            <w:r w:rsidRPr="009C07D7">
              <w:rPr>
                <w:rFonts w:ascii="Times New Roman" w:eastAsia="Times New Roman" w:hAnsi="Times New Roman"/>
                <w:color w:val="000000"/>
                <w:w w:val="102"/>
                <w:sz w:val="20"/>
                <w:lang w:val="ru-RU"/>
              </w:rPr>
              <w:t>использованием«Оценочного</w:t>
            </w:r>
            <w:r w:rsidRPr="009C07D7">
              <w:rPr>
                <w:lang w:val="ru-RU"/>
              </w:rPr>
              <w:br/>
            </w:r>
            <w:r w:rsidRPr="009C07D7">
              <w:rPr>
                <w:rFonts w:ascii="Times New Roman" w:eastAsia="Times New Roman" w:hAnsi="Times New Roman"/>
                <w:color w:val="000000"/>
                <w:w w:val="102"/>
                <w:sz w:val="20"/>
                <w:lang w:val="ru-RU"/>
              </w:rPr>
              <w:t>листа»;</w:t>
            </w:r>
          </w:p>
        </w:tc>
      </w:tr>
      <w:tr w:rsidR="00575972">
        <w:trPr>
          <w:trHeight w:hRule="exact" w:val="992"/>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17.</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4" w:after="0" w:line="271" w:lineRule="auto"/>
              <w:ind w:left="60" w:right="864"/>
              <w:rPr>
                <w:lang w:val="ru-RU"/>
              </w:rPr>
            </w:pPr>
            <w:r w:rsidRPr="009C07D7">
              <w:rPr>
                <w:rFonts w:ascii="Times New Roman" w:eastAsia="Times New Roman" w:hAnsi="Times New Roman"/>
                <w:color w:val="000000"/>
                <w:w w:val="102"/>
                <w:sz w:val="20"/>
                <w:lang w:val="ru-RU"/>
              </w:rPr>
              <w:t>Типичные примеры нарушения лексической нормы и способы их устранения.</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 xml:space="preserve">11.01.2023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62" w:lineRule="auto"/>
              <w:ind w:left="60" w:right="432"/>
            </w:pPr>
            <w:r>
              <w:rPr>
                <w:rFonts w:ascii="Times New Roman" w:eastAsia="Times New Roman" w:hAnsi="Times New Roman"/>
                <w:color w:val="000000"/>
                <w:w w:val="102"/>
                <w:sz w:val="20"/>
              </w:rPr>
              <w:t>Практическая работа;</w:t>
            </w:r>
          </w:p>
        </w:tc>
      </w:tr>
      <w:tr w:rsidR="00575972">
        <w:trPr>
          <w:trHeight w:hRule="exact" w:val="1276"/>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jc w:val="center"/>
            </w:pPr>
            <w:r>
              <w:rPr>
                <w:rFonts w:ascii="Times New Roman" w:eastAsia="Times New Roman" w:hAnsi="Times New Roman"/>
                <w:color w:val="000000"/>
                <w:w w:val="102"/>
                <w:sz w:val="20"/>
              </w:rPr>
              <w:t>18.</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2" w:after="0"/>
              <w:ind w:left="60" w:right="576"/>
              <w:rPr>
                <w:lang w:val="ru-RU"/>
              </w:rPr>
            </w:pPr>
            <w:r w:rsidRPr="009C07D7">
              <w:rPr>
                <w:rFonts w:ascii="Times New Roman" w:eastAsia="Times New Roman" w:hAnsi="Times New Roman"/>
                <w:color w:val="000000"/>
                <w:w w:val="102"/>
                <w:sz w:val="20"/>
                <w:lang w:val="ru-RU"/>
              </w:rPr>
              <w:t xml:space="preserve">Речь правильная. Основные </w:t>
            </w:r>
            <w:r w:rsidRPr="009C07D7">
              <w:rPr>
                <w:lang w:val="ru-RU"/>
              </w:rPr>
              <w:br/>
            </w:r>
            <w:r w:rsidRPr="009C07D7">
              <w:rPr>
                <w:rFonts w:ascii="Times New Roman" w:eastAsia="Times New Roman" w:hAnsi="Times New Roman"/>
                <w:color w:val="000000"/>
                <w:w w:val="102"/>
                <w:sz w:val="20"/>
                <w:lang w:val="ru-RU"/>
              </w:rPr>
              <w:t xml:space="preserve">грамматические нормы. Род </w:t>
            </w:r>
            <w:r w:rsidRPr="009C07D7">
              <w:rPr>
                <w:lang w:val="ru-RU"/>
              </w:rPr>
              <w:br/>
            </w:r>
            <w:r w:rsidRPr="009C07D7">
              <w:rPr>
                <w:rFonts w:ascii="Times New Roman" w:eastAsia="Times New Roman" w:hAnsi="Times New Roman"/>
                <w:color w:val="000000"/>
                <w:w w:val="102"/>
                <w:sz w:val="20"/>
                <w:lang w:val="ru-RU"/>
              </w:rPr>
              <w:t>заимствованных несклоняемых имён существительных</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ind w:left="62"/>
            </w:pPr>
            <w:r>
              <w:rPr>
                <w:rFonts w:ascii="Times New Roman" w:eastAsia="Times New Roman" w:hAnsi="Times New Roman"/>
                <w:color w:val="000000"/>
                <w:w w:val="102"/>
                <w:sz w:val="20"/>
              </w:rPr>
              <w:t xml:space="preserve">18.01.2023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ind w:left="60"/>
            </w:pPr>
            <w:r>
              <w:rPr>
                <w:rFonts w:ascii="Times New Roman" w:eastAsia="Times New Roman" w:hAnsi="Times New Roman"/>
                <w:color w:val="000000"/>
                <w:w w:val="102"/>
                <w:sz w:val="20"/>
              </w:rPr>
              <w:t>Устный опрос;</w:t>
            </w:r>
          </w:p>
        </w:tc>
      </w:tr>
      <w:tr w:rsidR="00575972" w:rsidRPr="00E87D65">
        <w:trPr>
          <w:trHeight w:hRule="exact" w:val="127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jc w:val="center"/>
            </w:pPr>
            <w:r>
              <w:rPr>
                <w:rFonts w:ascii="Times New Roman" w:eastAsia="Times New Roman" w:hAnsi="Times New Roman"/>
                <w:color w:val="000000"/>
                <w:w w:val="102"/>
                <w:sz w:val="20"/>
              </w:rPr>
              <w:t>19.</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2" w:after="0"/>
              <w:ind w:left="60" w:right="144"/>
              <w:rPr>
                <w:lang w:val="ru-RU"/>
              </w:rPr>
            </w:pPr>
            <w:r w:rsidRPr="009C07D7">
              <w:rPr>
                <w:rFonts w:ascii="Times New Roman" w:eastAsia="Times New Roman" w:hAnsi="Times New Roman"/>
                <w:color w:val="000000"/>
                <w:w w:val="102"/>
                <w:sz w:val="20"/>
                <w:lang w:val="ru-RU"/>
              </w:rPr>
              <w:t>Литературные‚ разговорные‚ устарелые и профессиональные особенности формы именительного падежа множественного числа существительных мужского рода.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ind w:left="62"/>
            </w:pPr>
            <w:r>
              <w:rPr>
                <w:rFonts w:ascii="Times New Roman" w:eastAsia="Times New Roman" w:hAnsi="Times New Roman"/>
                <w:color w:val="000000"/>
                <w:w w:val="102"/>
                <w:sz w:val="20"/>
              </w:rPr>
              <w:t xml:space="preserve">25.01.2023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2" w:after="0"/>
              <w:ind w:left="60" w:right="288"/>
              <w:rPr>
                <w:lang w:val="ru-RU"/>
              </w:rPr>
            </w:pPr>
            <w:r w:rsidRPr="009C07D7">
              <w:rPr>
                <w:rFonts w:ascii="Times New Roman" w:eastAsia="Times New Roman" w:hAnsi="Times New Roman"/>
                <w:color w:val="000000"/>
                <w:w w:val="102"/>
                <w:sz w:val="20"/>
                <w:lang w:val="ru-RU"/>
              </w:rPr>
              <w:t xml:space="preserve">Самооценка с </w:t>
            </w:r>
            <w:r w:rsidRPr="009C07D7">
              <w:rPr>
                <w:lang w:val="ru-RU"/>
              </w:rPr>
              <w:br/>
            </w:r>
            <w:r w:rsidRPr="009C07D7">
              <w:rPr>
                <w:rFonts w:ascii="Times New Roman" w:eastAsia="Times New Roman" w:hAnsi="Times New Roman"/>
                <w:color w:val="000000"/>
                <w:w w:val="102"/>
                <w:sz w:val="20"/>
                <w:lang w:val="ru-RU"/>
              </w:rPr>
              <w:t>использованием«Оценочного</w:t>
            </w:r>
            <w:r w:rsidRPr="009C07D7">
              <w:rPr>
                <w:lang w:val="ru-RU"/>
              </w:rPr>
              <w:br/>
            </w:r>
            <w:r w:rsidRPr="009C07D7">
              <w:rPr>
                <w:rFonts w:ascii="Times New Roman" w:eastAsia="Times New Roman" w:hAnsi="Times New Roman"/>
                <w:color w:val="000000"/>
                <w:w w:val="102"/>
                <w:sz w:val="20"/>
                <w:lang w:val="ru-RU"/>
              </w:rPr>
              <w:t>листа»;</w:t>
            </w:r>
          </w:p>
        </w:tc>
      </w:tr>
      <w:tr w:rsidR="00575972">
        <w:trPr>
          <w:trHeight w:hRule="exact" w:val="992"/>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jc w:val="center"/>
            </w:pPr>
            <w:r>
              <w:rPr>
                <w:rFonts w:ascii="Times New Roman" w:eastAsia="Times New Roman" w:hAnsi="Times New Roman"/>
                <w:color w:val="000000"/>
                <w:w w:val="102"/>
                <w:sz w:val="20"/>
              </w:rPr>
              <w:t>20.</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2" w:after="0" w:line="233" w:lineRule="auto"/>
              <w:ind w:left="60"/>
              <w:rPr>
                <w:lang w:val="ru-RU"/>
              </w:rPr>
            </w:pPr>
            <w:r w:rsidRPr="009C07D7">
              <w:rPr>
                <w:rFonts w:ascii="Times New Roman" w:eastAsia="Times New Roman" w:hAnsi="Times New Roman"/>
                <w:color w:val="000000"/>
                <w:w w:val="102"/>
                <w:sz w:val="20"/>
                <w:lang w:val="ru-RU"/>
              </w:rPr>
              <w:t>Речевой этикет: нормы и традиции.</w:t>
            </w:r>
          </w:p>
          <w:p w:rsidR="00575972" w:rsidRPr="009C07D7" w:rsidRDefault="00F16162">
            <w:pPr>
              <w:autoSpaceDE w:val="0"/>
              <w:autoSpaceDN w:val="0"/>
              <w:spacing w:before="60" w:after="0" w:line="262" w:lineRule="auto"/>
              <w:ind w:left="60" w:right="144"/>
              <w:rPr>
                <w:lang w:val="ru-RU"/>
              </w:rPr>
            </w:pPr>
            <w:r w:rsidRPr="009C07D7">
              <w:rPr>
                <w:rFonts w:ascii="Times New Roman" w:eastAsia="Times New Roman" w:hAnsi="Times New Roman"/>
                <w:color w:val="000000"/>
                <w:w w:val="102"/>
                <w:sz w:val="20"/>
                <w:lang w:val="ru-RU"/>
              </w:rPr>
              <w:t>История этикетной формулы обращения в русском языке.</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ind w:left="62"/>
            </w:pPr>
            <w:r>
              <w:rPr>
                <w:rFonts w:ascii="Times New Roman" w:eastAsia="Times New Roman" w:hAnsi="Times New Roman"/>
                <w:color w:val="000000"/>
                <w:w w:val="102"/>
                <w:sz w:val="20"/>
              </w:rPr>
              <w:t xml:space="preserve">01.02.2023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ind w:left="60"/>
            </w:pPr>
            <w:r>
              <w:rPr>
                <w:rFonts w:ascii="Times New Roman" w:eastAsia="Times New Roman" w:hAnsi="Times New Roman"/>
                <w:color w:val="000000"/>
                <w:w w:val="102"/>
                <w:sz w:val="20"/>
              </w:rPr>
              <w:t>Устный опрос;</w:t>
            </w:r>
          </w:p>
        </w:tc>
      </w:tr>
      <w:tr w:rsidR="00575972">
        <w:trPr>
          <w:trHeight w:hRule="exact" w:val="99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jc w:val="center"/>
            </w:pPr>
            <w:r>
              <w:rPr>
                <w:rFonts w:ascii="Times New Roman" w:eastAsia="Times New Roman" w:hAnsi="Times New Roman"/>
                <w:color w:val="000000"/>
                <w:w w:val="102"/>
                <w:sz w:val="20"/>
              </w:rPr>
              <w:t>21.</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2" w:after="0" w:line="230" w:lineRule="auto"/>
              <w:ind w:left="60"/>
              <w:rPr>
                <w:lang w:val="ru-RU"/>
              </w:rPr>
            </w:pPr>
            <w:r w:rsidRPr="009C07D7">
              <w:rPr>
                <w:rFonts w:ascii="Times New Roman" w:eastAsia="Times New Roman" w:hAnsi="Times New Roman"/>
                <w:color w:val="000000"/>
                <w:w w:val="102"/>
                <w:sz w:val="20"/>
                <w:lang w:val="ru-RU"/>
              </w:rPr>
              <w:t>«Живой как жизнь». Норма и её варианты.</w:t>
            </w:r>
          </w:p>
          <w:p w:rsidR="00575972" w:rsidRDefault="00F16162">
            <w:pPr>
              <w:autoSpaceDE w:val="0"/>
              <w:autoSpaceDN w:val="0"/>
              <w:spacing w:before="60" w:after="0" w:line="262" w:lineRule="auto"/>
              <w:ind w:left="60" w:right="576"/>
            </w:pPr>
            <w:r>
              <w:rPr>
                <w:rFonts w:ascii="Times New Roman" w:eastAsia="Times New Roman" w:hAnsi="Times New Roman"/>
                <w:color w:val="000000"/>
                <w:w w:val="102"/>
                <w:sz w:val="20"/>
              </w:rPr>
              <w:t>Представление</w:t>
            </w:r>
            <w:r>
              <w:br/>
            </w:r>
            <w:r>
              <w:rPr>
                <w:rFonts w:ascii="Times New Roman" w:eastAsia="Times New Roman" w:hAnsi="Times New Roman"/>
                <w:color w:val="000000"/>
                <w:w w:val="102"/>
                <w:sz w:val="20"/>
              </w:rPr>
              <w:t>проектных,исследовательскихработ.</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ind w:left="62"/>
            </w:pPr>
            <w:r>
              <w:rPr>
                <w:rFonts w:ascii="Times New Roman" w:eastAsia="Times New Roman" w:hAnsi="Times New Roman"/>
                <w:color w:val="000000"/>
                <w:w w:val="102"/>
                <w:sz w:val="20"/>
              </w:rPr>
              <w:t>1</w:t>
            </w:r>
          </w:p>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ind w:left="62"/>
            </w:pPr>
            <w:r>
              <w:rPr>
                <w:rFonts w:ascii="Times New Roman" w:eastAsia="Times New Roman" w:hAnsi="Times New Roman"/>
                <w:color w:val="000000"/>
                <w:w w:val="102"/>
                <w:sz w:val="20"/>
              </w:rPr>
              <w:t xml:space="preserve">08.02.2023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62" w:lineRule="auto"/>
              <w:ind w:left="60" w:right="576"/>
            </w:pPr>
            <w:r>
              <w:rPr>
                <w:rFonts w:ascii="Times New Roman" w:eastAsia="Times New Roman" w:hAnsi="Times New Roman"/>
                <w:color w:val="000000"/>
                <w:w w:val="102"/>
                <w:sz w:val="20"/>
              </w:rPr>
              <w:t>Контрольная работа;</w:t>
            </w:r>
          </w:p>
        </w:tc>
      </w:tr>
      <w:tr w:rsidR="00575972">
        <w:trPr>
          <w:trHeight w:hRule="exact" w:val="127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22.</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ind w:left="60"/>
            </w:pPr>
            <w:r w:rsidRPr="009C07D7">
              <w:rPr>
                <w:rFonts w:ascii="Times New Roman" w:eastAsia="Times New Roman" w:hAnsi="Times New Roman"/>
                <w:color w:val="000000"/>
                <w:w w:val="102"/>
                <w:sz w:val="20"/>
                <w:lang w:val="ru-RU"/>
              </w:rPr>
              <w:t xml:space="preserve">Язык и речь. Виды речевой </w:t>
            </w:r>
            <w:r w:rsidRPr="009C07D7">
              <w:rPr>
                <w:lang w:val="ru-RU"/>
              </w:rPr>
              <w:br/>
            </w:r>
            <w:r w:rsidRPr="009C07D7">
              <w:rPr>
                <w:rFonts w:ascii="Times New Roman" w:eastAsia="Times New Roman" w:hAnsi="Times New Roman"/>
                <w:color w:val="000000"/>
                <w:w w:val="102"/>
                <w:sz w:val="20"/>
                <w:lang w:val="ru-RU"/>
              </w:rPr>
              <w:t xml:space="preserve">деятельности:слушание, говорение,чтение, письмо. </w:t>
            </w:r>
            <w:r>
              <w:rPr>
                <w:rFonts w:ascii="Times New Roman" w:eastAsia="Times New Roman" w:hAnsi="Times New Roman"/>
                <w:color w:val="000000"/>
                <w:w w:val="102"/>
                <w:sz w:val="20"/>
              </w:rPr>
              <w:t>Диалог в разныхситуациях</w:t>
            </w:r>
            <w:r>
              <w:br/>
            </w:r>
            <w:r>
              <w:rPr>
                <w:rFonts w:ascii="Times New Roman" w:eastAsia="Times New Roman" w:hAnsi="Times New Roman"/>
                <w:color w:val="000000"/>
                <w:w w:val="102"/>
                <w:sz w:val="20"/>
              </w:rPr>
              <w:t>общения</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 xml:space="preserve">15.02.2023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0"/>
            </w:pPr>
            <w:r>
              <w:rPr>
                <w:rFonts w:ascii="Times New Roman" w:eastAsia="Times New Roman" w:hAnsi="Times New Roman"/>
                <w:color w:val="000000"/>
                <w:w w:val="102"/>
                <w:sz w:val="20"/>
              </w:rPr>
              <w:t>Устный опрос;</w:t>
            </w:r>
          </w:p>
        </w:tc>
      </w:tr>
      <w:tr w:rsidR="00575972">
        <w:trPr>
          <w:trHeight w:hRule="exact" w:val="70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23.</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62" w:lineRule="auto"/>
              <w:ind w:left="60" w:right="288"/>
            </w:pPr>
            <w:r w:rsidRPr="009C07D7">
              <w:rPr>
                <w:rFonts w:ascii="Times New Roman" w:eastAsia="Times New Roman" w:hAnsi="Times New Roman"/>
                <w:color w:val="000000"/>
                <w:w w:val="102"/>
                <w:sz w:val="20"/>
                <w:lang w:val="ru-RU"/>
              </w:rPr>
              <w:t xml:space="preserve">Средства выразительности устной речи. Скороговорки. </w:t>
            </w:r>
            <w:r>
              <w:rPr>
                <w:rFonts w:ascii="Times New Roman" w:eastAsia="Times New Roman" w:hAnsi="Times New Roman"/>
                <w:color w:val="000000"/>
                <w:w w:val="102"/>
                <w:sz w:val="20"/>
              </w:rPr>
              <w:t>Интонация и жесты.</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 xml:space="preserve">22.02.2023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0"/>
            </w:pPr>
            <w:r>
              <w:rPr>
                <w:rFonts w:ascii="Times New Roman" w:eastAsia="Times New Roman" w:hAnsi="Times New Roman"/>
                <w:color w:val="000000"/>
                <w:w w:val="102"/>
                <w:sz w:val="20"/>
              </w:rPr>
              <w:t>Устный опрос;</w:t>
            </w:r>
          </w:p>
        </w:tc>
      </w:tr>
      <w:tr w:rsidR="00575972">
        <w:trPr>
          <w:trHeight w:hRule="exact" w:val="704"/>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24.</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4" w:after="0" w:line="262" w:lineRule="auto"/>
              <w:ind w:left="60" w:right="864"/>
              <w:rPr>
                <w:lang w:val="ru-RU"/>
              </w:rPr>
            </w:pPr>
            <w:r w:rsidRPr="009C07D7">
              <w:rPr>
                <w:rFonts w:ascii="Times New Roman" w:eastAsia="Times New Roman" w:hAnsi="Times New Roman"/>
                <w:color w:val="000000"/>
                <w:w w:val="102"/>
                <w:sz w:val="20"/>
                <w:lang w:val="ru-RU"/>
              </w:rPr>
              <w:t>Текст и его строение. Композиция текста.Смысловая часть и абзац.</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 xml:space="preserve">01.03.2023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62" w:lineRule="auto"/>
              <w:ind w:left="60" w:right="432"/>
            </w:pPr>
            <w:r>
              <w:rPr>
                <w:rFonts w:ascii="Times New Roman" w:eastAsia="Times New Roman" w:hAnsi="Times New Roman"/>
                <w:color w:val="000000"/>
                <w:w w:val="102"/>
                <w:sz w:val="20"/>
              </w:rPr>
              <w:t>Практическая работа;</w:t>
            </w:r>
          </w:p>
        </w:tc>
      </w:tr>
      <w:tr w:rsidR="00575972">
        <w:trPr>
          <w:trHeight w:hRule="exact" w:val="706"/>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jc w:val="center"/>
            </w:pPr>
            <w:r>
              <w:rPr>
                <w:rFonts w:ascii="Times New Roman" w:eastAsia="Times New Roman" w:hAnsi="Times New Roman"/>
                <w:color w:val="000000"/>
                <w:w w:val="102"/>
                <w:sz w:val="20"/>
              </w:rPr>
              <w:t>25.</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ind w:left="60"/>
            </w:pPr>
            <w:r>
              <w:rPr>
                <w:rFonts w:ascii="Times New Roman" w:eastAsia="Times New Roman" w:hAnsi="Times New Roman"/>
                <w:color w:val="000000"/>
                <w:w w:val="102"/>
                <w:sz w:val="20"/>
              </w:rPr>
              <w:t>Композиционные особенности описания.</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ind w:left="62"/>
            </w:pPr>
            <w:r>
              <w:rPr>
                <w:rFonts w:ascii="Times New Roman" w:eastAsia="Times New Roman" w:hAnsi="Times New Roman"/>
                <w:color w:val="000000"/>
                <w:w w:val="102"/>
                <w:sz w:val="20"/>
              </w:rPr>
              <w:t xml:space="preserve">15.03.2023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62" w:lineRule="auto"/>
              <w:ind w:left="60" w:right="432"/>
            </w:pPr>
            <w:r>
              <w:rPr>
                <w:rFonts w:ascii="Times New Roman" w:eastAsia="Times New Roman" w:hAnsi="Times New Roman"/>
                <w:color w:val="000000"/>
                <w:w w:val="102"/>
                <w:sz w:val="20"/>
              </w:rPr>
              <w:t>Практическая работа;</w:t>
            </w:r>
          </w:p>
        </w:tc>
      </w:tr>
      <w:tr w:rsidR="00575972">
        <w:trPr>
          <w:trHeight w:hRule="exact" w:val="704"/>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26.</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4" w:after="0" w:line="262" w:lineRule="auto"/>
              <w:ind w:left="60" w:right="432"/>
              <w:rPr>
                <w:lang w:val="ru-RU"/>
              </w:rPr>
            </w:pPr>
            <w:r w:rsidRPr="009C07D7">
              <w:rPr>
                <w:rFonts w:ascii="Times New Roman" w:eastAsia="Times New Roman" w:hAnsi="Times New Roman"/>
                <w:color w:val="000000"/>
                <w:w w:val="102"/>
                <w:sz w:val="20"/>
                <w:lang w:val="ru-RU"/>
              </w:rPr>
              <w:t>Повествование как тип речи. Средства связи предложений в повествовании.</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 xml:space="preserve">22.03.2023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62" w:lineRule="auto"/>
              <w:ind w:left="60" w:right="432"/>
            </w:pPr>
            <w:r>
              <w:rPr>
                <w:rFonts w:ascii="Times New Roman" w:eastAsia="Times New Roman" w:hAnsi="Times New Roman"/>
                <w:color w:val="000000"/>
                <w:w w:val="102"/>
                <w:sz w:val="20"/>
              </w:rPr>
              <w:t>Практическая работа;</w:t>
            </w:r>
          </w:p>
        </w:tc>
      </w:tr>
      <w:tr w:rsidR="00575972">
        <w:trPr>
          <w:trHeight w:hRule="exact" w:val="70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27.</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4" w:after="0" w:line="262" w:lineRule="auto"/>
              <w:ind w:left="60" w:right="144"/>
              <w:rPr>
                <w:lang w:val="ru-RU"/>
              </w:rPr>
            </w:pPr>
            <w:r w:rsidRPr="009C07D7">
              <w:rPr>
                <w:rFonts w:ascii="Times New Roman" w:eastAsia="Times New Roman" w:hAnsi="Times New Roman"/>
                <w:color w:val="000000"/>
                <w:w w:val="102"/>
                <w:sz w:val="20"/>
                <w:lang w:val="ru-RU"/>
              </w:rPr>
              <w:t xml:space="preserve">Рассуждение как тип речи. Виды </w:t>
            </w:r>
            <w:r w:rsidRPr="009C07D7">
              <w:rPr>
                <w:lang w:val="ru-RU"/>
              </w:rPr>
              <w:br/>
            </w:r>
            <w:r w:rsidRPr="009C07D7">
              <w:rPr>
                <w:rFonts w:ascii="Times New Roman" w:eastAsia="Times New Roman" w:hAnsi="Times New Roman"/>
                <w:color w:val="000000"/>
                <w:w w:val="102"/>
                <w:sz w:val="20"/>
                <w:lang w:val="ru-RU"/>
              </w:rPr>
              <w:t>рассуждения по коммуникативной задаче.</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 xml:space="preserve">05.04.2023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62" w:lineRule="auto"/>
              <w:ind w:left="60" w:right="432"/>
            </w:pPr>
            <w:r>
              <w:rPr>
                <w:rFonts w:ascii="Times New Roman" w:eastAsia="Times New Roman" w:hAnsi="Times New Roman"/>
                <w:color w:val="000000"/>
                <w:w w:val="102"/>
                <w:sz w:val="20"/>
              </w:rPr>
              <w:t>Практическая работа;</w:t>
            </w:r>
          </w:p>
        </w:tc>
      </w:tr>
      <w:tr w:rsidR="00575972">
        <w:trPr>
          <w:trHeight w:hRule="exact" w:val="125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28.</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4" w:after="0"/>
              <w:ind w:left="60" w:right="288"/>
              <w:rPr>
                <w:lang w:val="ru-RU"/>
              </w:rPr>
            </w:pPr>
            <w:r w:rsidRPr="009C07D7">
              <w:rPr>
                <w:rFonts w:ascii="Times New Roman" w:eastAsia="Times New Roman" w:hAnsi="Times New Roman"/>
                <w:color w:val="000000"/>
                <w:w w:val="102"/>
                <w:sz w:val="20"/>
                <w:lang w:val="ru-RU"/>
              </w:rPr>
              <w:t xml:space="preserve">Функциональные разновидности языка: научный, официально-деловой, </w:t>
            </w:r>
            <w:r w:rsidRPr="009C07D7">
              <w:rPr>
                <w:lang w:val="ru-RU"/>
              </w:rPr>
              <w:br/>
            </w:r>
            <w:r w:rsidRPr="009C07D7">
              <w:rPr>
                <w:rFonts w:ascii="Times New Roman" w:eastAsia="Times New Roman" w:hAnsi="Times New Roman"/>
                <w:color w:val="000000"/>
                <w:w w:val="102"/>
                <w:sz w:val="20"/>
                <w:lang w:val="ru-RU"/>
              </w:rPr>
              <w:t>публицистический стили; разговорная речь, язык художественной литературы.</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 xml:space="preserve">12.04.2023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0"/>
            </w:pPr>
            <w:r>
              <w:rPr>
                <w:rFonts w:ascii="Times New Roman" w:eastAsia="Times New Roman" w:hAnsi="Times New Roman"/>
                <w:color w:val="000000"/>
                <w:w w:val="102"/>
                <w:sz w:val="20"/>
              </w:rPr>
              <w:t>Тестирование;</w:t>
            </w:r>
          </w:p>
        </w:tc>
      </w:tr>
    </w:tbl>
    <w:p w:rsidR="00575972" w:rsidRDefault="00575972">
      <w:pPr>
        <w:autoSpaceDE w:val="0"/>
        <w:autoSpaceDN w:val="0"/>
        <w:spacing w:after="0" w:line="14" w:lineRule="exact"/>
      </w:pPr>
    </w:p>
    <w:p w:rsidR="00575972" w:rsidRDefault="00575972">
      <w:pPr>
        <w:sectPr w:rsidR="00575972">
          <w:pgSz w:w="11900" w:h="16840"/>
          <w:pgMar w:top="284" w:right="556" w:bottom="550" w:left="652" w:header="720" w:footer="720" w:gutter="0"/>
          <w:cols w:space="720" w:equalWidth="0">
            <w:col w:w="10692" w:space="0"/>
          </w:cols>
          <w:docGrid w:linePitch="360"/>
        </w:sectPr>
      </w:pPr>
    </w:p>
    <w:p w:rsidR="00575972" w:rsidRDefault="00575972">
      <w:pPr>
        <w:autoSpaceDE w:val="0"/>
        <w:autoSpaceDN w:val="0"/>
        <w:spacing w:after="66" w:line="220" w:lineRule="exact"/>
      </w:pPr>
    </w:p>
    <w:tbl>
      <w:tblPr>
        <w:tblW w:w="0" w:type="auto"/>
        <w:tblInd w:w="5" w:type="dxa"/>
        <w:tblLayout w:type="fixed"/>
        <w:tblLook w:val="04A0"/>
      </w:tblPr>
      <w:tblGrid>
        <w:gridCol w:w="430"/>
        <w:gridCol w:w="3966"/>
        <w:gridCol w:w="624"/>
        <w:gridCol w:w="1380"/>
        <w:gridCol w:w="1420"/>
        <w:gridCol w:w="1054"/>
        <w:gridCol w:w="1788"/>
      </w:tblGrid>
      <w:tr w:rsidR="00575972">
        <w:trPr>
          <w:trHeight w:hRule="exact" w:val="704"/>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jc w:val="center"/>
            </w:pPr>
            <w:r>
              <w:rPr>
                <w:rFonts w:ascii="Times New Roman" w:eastAsia="Times New Roman" w:hAnsi="Times New Roman"/>
                <w:color w:val="000000"/>
                <w:w w:val="102"/>
                <w:sz w:val="20"/>
              </w:rPr>
              <w:t>29.</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ind w:left="60"/>
            </w:pPr>
            <w:r>
              <w:rPr>
                <w:rFonts w:ascii="Times New Roman" w:eastAsia="Times New Roman" w:hAnsi="Times New Roman"/>
                <w:color w:val="000000"/>
                <w:w w:val="102"/>
                <w:sz w:val="20"/>
              </w:rPr>
              <w:t>Официально-деловой стиль. Объявление.</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ind w:left="62"/>
            </w:pPr>
            <w:r>
              <w:rPr>
                <w:rFonts w:ascii="Times New Roman" w:eastAsia="Times New Roman" w:hAnsi="Times New Roman"/>
                <w:color w:val="000000"/>
                <w:w w:val="102"/>
                <w:sz w:val="20"/>
              </w:rPr>
              <w:t xml:space="preserve">19.04.2023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62" w:lineRule="auto"/>
              <w:ind w:left="60" w:right="432"/>
            </w:pPr>
            <w:r>
              <w:rPr>
                <w:rFonts w:ascii="Times New Roman" w:eastAsia="Times New Roman" w:hAnsi="Times New Roman"/>
                <w:color w:val="000000"/>
                <w:w w:val="102"/>
                <w:sz w:val="20"/>
              </w:rPr>
              <w:t>Практическая работа;</w:t>
            </w:r>
          </w:p>
        </w:tc>
      </w:tr>
      <w:tr w:rsidR="00575972">
        <w:trPr>
          <w:trHeight w:hRule="exact" w:val="704"/>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jc w:val="center"/>
            </w:pPr>
            <w:r>
              <w:rPr>
                <w:rFonts w:ascii="Times New Roman" w:eastAsia="Times New Roman" w:hAnsi="Times New Roman"/>
                <w:color w:val="000000"/>
                <w:w w:val="102"/>
                <w:sz w:val="20"/>
              </w:rPr>
              <w:t>30.</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6" w:after="0" w:line="262" w:lineRule="auto"/>
              <w:ind w:left="60" w:right="144"/>
              <w:rPr>
                <w:lang w:val="ru-RU"/>
              </w:rPr>
            </w:pPr>
            <w:r w:rsidRPr="009C07D7">
              <w:rPr>
                <w:rFonts w:ascii="Times New Roman" w:eastAsia="Times New Roman" w:hAnsi="Times New Roman"/>
                <w:color w:val="000000"/>
                <w:w w:val="102"/>
                <w:sz w:val="20"/>
                <w:lang w:val="ru-RU"/>
              </w:rPr>
              <w:t>Научно-учебный подстиль. План ответа на уроке, план текста.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ind w:left="62"/>
            </w:pPr>
            <w:r>
              <w:rPr>
                <w:rFonts w:ascii="Times New Roman" w:eastAsia="Times New Roman" w:hAnsi="Times New Roman"/>
                <w:color w:val="000000"/>
                <w:w w:val="102"/>
                <w:sz w:val="20"/>
              </w:rPr>
              <w:t xml:space="preserve">26.04.2023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62" w:lineRule="auto"/>
              <w:ind w:left="60" w:right="432"/>
            </w:pPr>
            <w:r>
              <w:rPr>
                <w:rFonts w:ascii="Times New Roman" w:eastAsia="Times New Roman" w:hAnsi="Times New Roman"/>
                <w:color w:val="000000"/>
                <w:w w:val="102"/>
                <w:sz w:val="20"/>
              </w:rPr>
              <w:t>Практическая работа;</w:t>
            </w:r>
          </w:p>
        </w:tc>
      </w:tr>
      <w:tr w:rsidR="00575972" w:rsidRPr="00E87D65">
        <w:trPr>
          <w:trHeight w:hRule="exact" w:val="128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3" w:lineRule="auto"/>
              <w:jc w:val="center"/>
            </w:pPr>
            <w:r>
              <w:rPr>
                <w:rFonts w:ascii="Times New Roman" w:eastAsia="Times New Roman" w:hAnsi="Times New Roman"/>
                <w:color w:val="000000"/>
                <w:w w:val="102"/>
                <w:sz w:val="20"/>
              </w:rPr>
              <w:t>31.</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62" w:lineRule="auto"/>
              <w:ind w:left="60" w:right="864"/>
            </w:pPr>
            <w:r>
              <w:rPr>
                <w:rFonts w:ascii="Times New Roman" w:eastAsia="Times New Roman" w:hAnsi="Times New Roman"/>
                <w:color w:val="000000"/>
                <w:w w:val="102"/>
                <w:sz w:val="20"/>
              </w:rPr>
              <w:t>Публицистический стиль. Устное выступление</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3"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3" w:lineRule="auto"/>
              <w:ind w:left="62"/>
            </w:pPr>
            <w:r>
              <w:rPr>
                <w:rFonts w:ascii="Times New Roman" w:eastAsia="Times New Roman" w:hAnsi="Times New Roman"/>
                <w:color w:val="000000"/>
                <w:w w:val="102"/>
                <w:sz w:val="20"/>
              </w:rPr>
              <w:t xml:space="preserve">03.05.2023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4" w:after="0"/>
              <w:ind w:left="60" w:right="144"/>
              <w:rPr>
                <w:lang w:val="ru-RU"/>
              </w:rPr>
            </w:pPr>
            <w:r w:rsidRPr="009C07D7">
              <w:rPr>
                <w:rFonts w:ascii="Times New Roman" w:eastAsia="Times New Roman" w:hAnsi="Times New Roman"/>
                <w:color w:val="000000"/>
                <w:w w:val="102"/>
                <w:sz w:val="20"/>
                <w:lang w:val="ru-RU"/>
              </w:rPr>
              <w:t xml:space="preserve">Устный опрос; Устное; </w:t>
            </w:r>
            <w:r w:rsidRPr="009C07D7">
              <w:rPr>
                <w:lang w:val="ru-RU"/>
              </w:rPr>
              <w:br/>
            </w:r>
            <w:r w:rsidRPr="009C07D7">
              <w:rPr>
                <w:rFonts w:ascii="Times New Roman" w:eastAsia="Times New Roman" w:hAnsi="Times New Roman"/>
                <w:color w:val="000000"/>
                <w:w w:val="102"/>
                <w:sz w:val="20"/>
                <w:lang w:val="ru-RU"/>
              </w:rPr>
              <w:t>выступление на; заданную тему;;</w:t>
            </w:r>
          </w:p>
        </w:tc>
      </w:tr>
      <w:tr w:rsidR="00575972">
        <w:trPr>
          <w:trHeight w:hRule="exact" w:val="704"/>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3" w:lineRule="auto"/>
              <w:jc w:val="center"/>
            </w:pPr>
            <w:r>
              <w:rPr>
                <w:rFonts w:ascii="Times New Roman" w:eastAsia="Times New Roman" w:hAnsi="Times New Roman"/>
                <w:color w:val="000000"/>
                <w:w w:val="102"/>
                <w:sz w:val="20"/>
              </w:rPr>
              <w:t>32.</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4" w:after="0" w:line="262" w:lineRule="auto"/>
              <w:ind w:left="60" w:right="720"/>
              <w:rPr>
                <w:lang w:val="ru-RU"/>
              </w:rPr>
            </w:pPr>
            <w:r w:rsidRPr="009C07D7">
              <w:rPr>
                <w:rFonts w:ascii="Times New Roman" w:eastAsia="Times New Roman" w:hAnsi="Times New Roman"/>
                <w:color w:val="000000"/>
                <w:w w:val="102"/>
                <w:sz w:val="20"/>
                <w:lang w:val="ru-RU"/>
              </w:rPr>
              <w:t>Язык художественной литературы. Литературная сказка</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3"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3" w:lineRule="auto"/>
              <w:ind w:left="62"/>
            </w:pPr>
            <w:r>
              <w:rPr>
                <w:rFonts w:ascii="Times New Roman" w:eastAsia="Times New Roman" w:hAnsi="Times New Roman"/>
                <w:color w:val="000000"/>
                <w:w w:val="102"/>
                <w:sz w:val="20"/>
              </w:rPr>
              <w:t xml:space="preserve">10.05.2023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62" w:lineRule="auto"/>
              <w:ind w:left="60" w:right="576"/>
            </w:pPr>
            <w:r>
              <w:rPr>
                <w:rFonts w:ascii="Times New Roman" w:eastAsia="Times New Roman" w:hAnsi="Times New Roman"/>
                <w:color w:val="000000"/>
                <w:w w:val="102"/>
                <w:sz w:val="20"/>
              </w:rPr>
              <w:t>Письменный контроль;</w:t>
            </w:r>
          </w:p>
        </w:tc>
      </w:tr>
      <w:tr w:rsidR="00575972">
        <w:trPr>
          <w:trHeight w:hRule="exact" w:val="70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33.</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0"/>
            </w:pPr>
            <w:r>
              <w:rPr>
                <w:rFonts w:ascii="Times New Roman" w:eastAsia="Times New Roman" w:hAnsi="Times New Roman"/>
                <w:color w:val="000000"/>
                <w:w w:val="102"/>
                <w:sz w:val="20"/>
              </w:rPr>
              <w:t xml:space="preserve">Язык художественной литературы. Рассказ. </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 xml:space="preserve">17.05.2023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62" w:lineRule="auto"/>
              <w:ind w:left="60" w:right="576"/>
            </w:pPr>
            <w:r>
              <w:rPr>
                <w:rFonts w:ascii="Times New Roman" w:eastAsia="Times New Roman" w:hAnsi="Times New Roman"/>
                <w:color w:val="000000"/>
                <w:w w:val="102"/>
                <w:sz w:val="20"/>
              </w:rPr>
              <w:t>Письменный контроль;</w:t>
            </w:r>
          </w:p>
        </w:tc>
      </w:tr>
      <w:tr w:rsidR="00575972">
        <w:trPr>
          <w:trHeight w:hRule="exact" w:val="1276"/>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jc w:val="center"/>
            </w:pPr>
            <w:r>
              <w:rPr>
                <w:rFonts w:ascii="Times New Roman" w:eastAsia="Times New Roman" w:hAnsi="Times New Roman"/>
                <w:color w:val="000000"/>
                <w:w w:val="102"/>
                <w:sz w:val="20"/>
              </w:rPr>
              <w:t>34.</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2" w:after="0" w:line="262" w:lineRule="auto"/>
              <w:ind w:left="60" w:right="576"/>
              <w:rPr>
                <w:lang w:val="ru-RU"/>
              </w:rPr>
            </w:pPr>
            <w:r w:rsidRPr="009C07D7">
              <w:rPr>
                <w:rFonts w:ascii="Times New Roman" w:eastAsia="Times New Roman" w:hAnsi="Times New Roman"/>
                <w:color w:val="000000"/>
                <w:w w:val="102"/>
                <w:sz w:val="20"/>
                <w:lang w:val="ru-RU"/>
              </w:rPr>
              <w:t>Текст и его строение. Представление проектных, исследовательских работ</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ind w:left="62"/>
            </w:pPr>
            <w:r>
              <w:rPr>
                <w:rFonts w:ascii="Times New Roman" w:eastAsia="Times New Roman" w:hAnsi="Times New Roman"/>
                <w:color w:val="000000"/>
                <w:w w:val="102"/>
                <w:sz w:val="20"/>
              </w:rPr>
              <w:t>1</w:t>
            </w:r>
          </w:p>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ind w:left="62"/>
            </w:pPr>
            <w:r>
              <w:rPr>
                <w:rFonts w:ascii="Times New Roman" w:eastAsia="Times New Roman" w:hAnsi="Times New Roman"/>
                <w:color w:val="000000"/>
                <w:w w:val="102"/>
                <w:sz w:val="20"/>
              </w:rPr>
              <w:t xml:space="preserve">24.05.2023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ind w:left="60"/>
            </w:pPr>
            <w:r>
              <w:rPr>
                <w:rFonts w:ascii="Times New Roman" w:eastAsia="Times New Roman" w:hAnsi="Times New Roman"/>
                <w:color w:val="000000"/>
                <w:w w:val="102"/>
                <w:sz w:val="20"/>
              </w:rPr>
              <w:t xml:space="preserve">Представление </w:t>
            </w:r>
            <w:r>
              <w:br/>
            </w:r>
            <w:r>
              <w:rPr>
                <w:rFonts w:ascii="Times New Roman" w:eastAsia="Times New Roman" w:hAnsi="Times New Roman"/>
                <w:color w:val="000000"/>
                <w:w w:val="102"/>
                <w:sz w:val="20"/>
              </w:rPr>
              <w:t xml:space="preserve">проектных; </w:t>
            </w:r>
            <w:r>
              <w:br/>
            </w:r>
            <w:r>
              <w:rPr>
                <w:rFonts w:ascii="Times New Roman" w:eastAsia="Times New Roman" w:hAnsi="Times New Roman"/>
                <w:color w:val="000000"/>
                <w:w w:val="102"/>
                <w:sz w:val="20"/>
              </w:rPr>
              <w:t>исследовательских работ;</w:t>
            </w:r>
          </w:p>
        </w:tc>
      </w:tr>
      <w:tr w:rsidR="00575972">
        <w:trPr>
          <w:trHeight w:hRule="exact" w:val="42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35.</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0"/>
            </w:pPr>
            <w:r>
              <w:rPr>
                <w:rFonts w:ascii="Times New Roman" w:eastAsia="Times New Roman" w:hAnsi="Times New Roman"/>
                <w:color w:val="000000"/>
                <w:w w:val="102"/>
                <w:sz w:val="20"/>
              </w:rPr>
              <w:t xml:space="preserve">Текст и его строение. </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1</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 xml:space="preserve">31.05.2023 </w:t>
            </w:r>
          </w:p>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0"/>
            </w:pPr>
            <w:r>
              <w:rPr>
                <w:rFonts w:ascii="Times New Roman" w:eastAsia="Times New Roman" w:hAnsi="Times New Roman"/>
                <w:color w:val="000000"/>
                <w:w w:val="102"/>
                <w:sz w:val="20"/>
              </w:rPr>
              <w:t>Устный опрос;</w:t>
            </w:r>
          </w:p>
        </w:tc>
      </w:tr>
      <w:tr w:rsidR="00575972">
        <w:trPr>
          <w:trHeight w:hRule="exact" w:val="42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jc w:val="center"/>
            </w:pPr>
            <w:r>
              <w:rPr>
                <w:rFonts w:ascii="Times New Roman" w:eastAsia="Times New Roman" w:hAnsi="Times New Roman"/>
                <w:color w:val="000000"/>
                <w:w w:val="102"/>
                <w:sz w:val="20"/>
              </w:rPr>
              <w:t>36.</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1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jc w:val="center"/>
            </w:pPr>
            <w:r>
              <w:rPr>
                <w:rFonts w:ascii="Times New Roman" w:eastAsia="Times New Roman" w:hAnsi="Times New Roman"/>
                <w:color w:val="000000"/>
                <w:w w:val="102"/>
                <w:sz w:val="20"/>
              </w:rPr>
              <w:t>37.</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1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jc w:val="center"/>
            </w:pPr>
            <w:r>
              <w:rPr>
                <w:rFonts w:ascii="Times New Roman" w:eastAsia="Times New Roman" w:hAnsi="Times New Roman"/>
                <w:color w:val="000000"/>
                <w:w w:val="102"/>
                <w:sz w:val="20"/>
              </w:rPr>
              <w:t>38.</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2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jc w:val="center"/>
            </w:pPr>
            <w:r>
              <w:rPr>
                <w:rFonts w:ascii="Times New Roman" w:eastAsia="Times New Roman" w:hAnsi="Times New Roman"/>
                <w:color w:val="000000"/>
                <w:w w:val="102"/>
                <w:sz w:val="20"/>
              </w:rPr>
              <w:t>39.</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2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jc w:val="center"/>
            </w:pPr>
            <w:r>
              <w:rPr>
                <w:rFonts w:ascii="Times New Roman" w:eastAsia="Times New Roman" w:hAnsi="Times New Roman"/>
                <w:color w:val="000000"/>
                <w:w w:val="102"/>
                <w:sz w:val="20"/>
              </w:rPr>
              <w:t>40.</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2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41.</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1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42.</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1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jc w:val="center"/>
            </w:pPr>
            <w:r>
              <w:rPr>
                <w:rFonts w:ascii="Times New Roman" w:eastAsia="Times New Roman" w:hAnsi="Times New Roman"/>
                <w:color w:val="000000"/>
                <w:w w:val="102"/>
                <w:sz w:val="20"/>
              </w:rPr>
              <w:t>43.</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2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jc w:val="center"/>
            </w:pPr>
            <w:r>
              <w:rPr>
                <w:rFonts w:ascii="Times New Roman" w:eastAsia="Times New Roman" w:hAnsi="Times New Roman"/>
                <w:color w:val="000000"/>
                <w:w w:val="102"/>
                <w:sz w:val="20"/>
              </w:rPr>
              <w:t>44.</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1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jc w:val="center"/>
            </w:pPr>
            <w:r>
              <w:rPr>
                <w:rFonts w:ascii="Times New Roman" w:eastAsia="Times New Roman" w:hAnsi="Times New Roman"/>
                <w:color w:val="000000"/>
                <w:w w:val="102"/>
                <w:sz w:val="20"/>
              </w:rPr>
              <w:t>45.</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2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46.</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1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47.</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2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jc w:val="center"/>
            </w:pPr>
            <w:r>
              <w:rPr>
                <w:rFonts w:ascii="Times New Roman" w:eastAsia="Times New Roman" w:hAnsi="Times New Roman"/>
                <w:color w:val="000000"/>
                <w:w w:val="102"/>
                <w:sz w:val="20"/>
              </w:rPr>
              <w:t>48.</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2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6" w:after="0" w:line="230" w:lineRule="auto"/>
              <w:jc w:val="center"/>
            </w:pPr>
            <w:r>
              <w:rPr>
                <w:rFonts w:ascii="Times New Roman" w:eastAsia="Times New Roman" w:hAnsi="Times New Roman"/>
                <w:color w:val="000000"/>
                <w:w w:val="102"/>
                <w:sz w:val="20"/>
              </w:rPr>
              <w:t>49.</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2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jc w:val="center"/>
            </w:pPr>
            <w:r>
              <w:rPr>
                <w:rFonts w:ascii="Times New Roman" w:eastAsia="Times New Roman" w:hAnsi="Times New Roman"/>
                <w:color w:val="000000"/>
                <w:w w:val="102"/>
                <w:sz w:val="20"/>
              </w:rPr>
              <w:t>50.</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2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51.</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1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52.</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2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53.</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1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54.</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2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55.</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2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56.</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16"/>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jc w:val="center"/>
            </w:pPr>
            <w:r>
              <w:rPr>
                <w:rFonts w:ascii="Times New Roman" w:eastAsia="Times New Roman" w:hAnsi="Times New Roman"/>
                <w:color w:val="000000"/>
                <w:w w:val="102"/>
                <w:sz w:val="20"/>
              </w:rPr>
              <w:t>57.</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0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58.</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bl>
    <w:p w:rsidR="00575972" w:rsidRDefault="00575972">
      <w:pPr>
        <w:autoSpaceDE w:val="0"/>
        <w:autoSpaceDN w:val="0"/>
        <w:spacing w:after="0" w:line="14" w:lineRule="exact"/>
      </w:pPr>
    </w:p>
    <w:p w:rsidR="00575972" w:rsidRDefault="00575972">
      <w:pPr>
        <w:sectPr w:rsidR="00575972">
          <w:pgSz w:w="11900" w:h="16840"/>
          <w:pgMar w:top="284" w:right="556" w:bottom="410" w:left="652" w:header="720" w:footer="720" w:gutter="0"/>
          <w:cols w:space="720" w:equalWidth="0">
            <w:col w:w="10692" w:space="0"/>
          </w:cols>
          <w:docGrid w:linePitch="360"/>
        </w:sectPr>
      </w:pPr>
    </w:p>
    <w:p w:rsidR="00575972" w:rsidRDefault="00575972">
      <w:pPr>
        <w:autoSpaceDE w:val="0"/>
        <w:autoSpaceDN w:val="0"/>
        <w:spacing w:after="66" w:line="220" w:lineRule="exact"/>
      </w:pPr>
    </w:p>
    <w:tbl>
      <w:tblPr>
        <w:tblW w:w="0" w:type="auto"/>
        <w:tblInd w:w="5" w:type="dxa"/>
        <w:tblLayout w:type="fixed"/>
        <w:tblLook w:val="04A0"/>
      </w:tblPr>
      <w:tblGrid>
        <w:gridCol w:w="430"/>
        <w:gridCol w:w="3966"/>
        <w:gridCol w:w="624"/>
        <w:gridCol w:w="1380"/>
        <w:gridCol w:w="1420"/>
        <w:gridCol w:w="1054"/>
        <w:gridCol w:w="1788"/>
      </w:tblGrid>
      <w:tr w:rsidR="00575972">
        <w:trPr>
          <w:trHeight w:hRule="exact" w:val="42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jc w:val="center"/>
            </w:pPr>
            <w:r>
              <w:rPr>
                <w:rFonts w:ascii="Times New Roman" w:eastAsia="Times New Roman" w:hAnsi="Times New Roman"/>
                <w:color w:val="000000"/>
                <w:w w:val="102"/>
                <w:sz w:val="20"/>
              </w:rPr>
              <w:t>59.</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1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jc w:val="center"/>
            </w:pPr>
            <w:r>
              <w:rPr>
                <w:rFonts w:ascii="Times New Roman" w:eastAsia="Times New Roman" w:hAnsi="Times New Roman"/>
                <w:color w:val="000000"/>
                <w:w w:val="102"/>
                <w:sz w:val="20"/>
              </w:rPr>
              <w:t>60.</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2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jc w:val="center"/>
            </w:pPr>
            <w:r>
              <w:rPr>
                <w:rFonts w:ascii="Times New Roman" w:eastAsia="Times New Roman" w:hAnsi="Times New Roman"/>
                <w:color w:val="000000"/>
                <w:w w:val="102"/>
                <w:sz w:val="20"/>
              </w:rPr>
              <w:t>61.</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16"/>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0" w:lineRule="auto"/>
              <w:jc w:val="center"/>
            </w:pPr>
            <w:r>
              <w:rPr>
                <w:rFonts w:ascii="Times New Roman" w:eastAsia="Times New Roman" w:hAnsi="Times New Roman"/>
                <w:color w:val="000000"/>
                <w:w w:val="102"/>
                <w:sz w:val="20"/>
              </w:rPr>
              <w:t>62.</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22"/>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63.</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1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64.</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1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2" w:after="0" w:line="233" w:lineRule="auto"/>
              <w:jc w:val="center"/>
            </w:pPr>
            <w:r>
              <w:rPr>
                <w:rFonts w:ascii="Times New Roman" w:eastAsia="Times New Roman" w:hAnsi="Times New Roman"/>
                <w:color w:val="000000"/>
                <w:w w:val="102"/>
                <w:sz w:val="20"/>
              </w:rPr>
              <w:t>65.</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2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66.</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18"/>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67.</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420"/>
        </w:trPr>
        <w:tc>
          <w:tcPr>
            <w:tcW w:w="43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jc w:val="center"/>
            </w:pPr>
            <w:r>
              <w:rPr>
                <w:rFonts w:ascii="Times New Roman" w:eastAsia="Times New Roman" w:hAnsi="Times New Roman"/>
                <w:color w:val="000000"/>
                <w:w w:val="102"/>
                <w:sz w:val="20"/>
              </w:rPr>
              <w:t>68.</w:t>
            </w:r>
          </w:p>
        </w:tc>
        <w:tc>
          <w:tcPr>
            <w:tcW w:w="3966"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05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c>
          <w:tcPr>
            <w:tcW w:w="1788"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r w:rsidR="00575972">
        <w:trPr>
          <w:trHeight w:hRule="exact" w:val="686"/>
        </w:trPr>
        <w:tc>
          <w:tcPr>
            <w:tcW w:w="439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Pr="009C07D7" w:rsidRDefault="00F16162">
            <w:pPr>
              <w:autoSpaceDE w:val="0"/>
              <w:autoSpaceDN w:val="0"/>
              <w:spacing w:before="84" w:after="0" w:line="262" w:lineRule="auto"/>
              <w:ind w:left="62" w:right="1008"/>
              <w:rPr>
                <w:lang w:val="ru-RU"/>
              </w:rPr>
            </w:pPr>
            <w:r w:rsidRPr="009C07D7">
              <w:rPr>
                <w:rFonts w:ascii="Times New Roman" w:eastAsia="Times New Roman" w:hAnsi="Times New Roman"/>
                <w:color w:val="000000"/>
                <w:w w:val="102"/>
                <w:sz w:val="20"/>
                <w:lang w:val="ru-RU"/>
              </w:rPr>
              <w:t>ОБЩЕЕ КОЛИЧЕСТВО ЧАСОВ ПО ПРОГРАММЕ</w:t>
            </w:r>
          </w:p>
        </w:tc>
        <w:tc>
          <w:tcPr>
            <w:tcW w:w="624"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34</w:t>
            </w:r>
          </w:p>
        </w:tc>
        <w:tc>
          <w:tcPr>
            <w:tcW w:w="138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3</w:t>
            </w:r>
          </w:p>
        </w:tc>
        <w:tc>
          <w:tcPr>
            <w:tcW w:w="1420" w:type="dxa"/>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F16162">
            <w:pPr>
              <w:autoSpaceDE w:val="0"/>
              <w:autoSpaceDN w:val="0"/>
              <w:spacing w:before="84" w:after="0" w:line="230" w:lineRule="auto"/>
              <w:ind w:left="62"/>
            </w:pPr>
            <w:r>
              <w:rPr>
                <w:rFonts w:ascii="Times New Roman" w:eastAsia="Times New Roman" w:hAnsi="Times New Roman"/>
                <w:color w:val="000000"/>
                <w:w w:val="102"/>
                <w:sz w:val="20"/>
              </w:rPr>
              <w:t>0</w:t>
            </w:r>
          </w:p>
        </w:tc>
        <w:tc>
          <w:tcPr>
            <w:tcW w:w="284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75972" w:rsidRDefault="00575972"/>
        </w:tc>
      </w:tr>
    </w:tbl>
    <w:p w:rsidR="00575972" w:rsidRDefault="00575972">
      <w:pPr>
        <w:autoSpaceDE w:val="0"/>
        <w:autoSpaceDN w:val="0"/>
        <w:spacing w:after="0" w:line="14" w:lineRule="exact"/>
      </w:pPr>
    </w:p>
    <w:p w:rsidR="00575972" w:rsidRDefault="00575972">
      <w:pPr>
        <w:sectPr w:rsidR="00575972">
          <w:pgSz w:w="11900" w:h="16840"/>
          <w:pgMar w:top="284" w:right="556" w:bottom="1440" w:left="652" w:header="720" w:footer="720" w:gutter="0"/>
          <w:cols w:space="720" w:equalWidth="0">
            <w:col w:w="10692" w:space="0"/>
          </w:cols>
          <w:docGrid w:linePitch="360"/>
        </w:sectPr>
      </w:pPr>
    </w:p>
    <w:p w:rsidR="00575972" w:rsidRDefault="00575972">
      <w:pPr>
        <w:autoSpaceDE w:val="0"/>
        <w:autoSpaceDN w:val="0"/>
        <w:spacing w:after="78" w:line="220" w:lineRule="exact"/>
      </w:pPr>
    </w:p>
    <w:p w:rsidR="00575972" w:rsidRDefault="00F16162">
      <w:pPr>
        <w:autoSpaceDE w:val="0"/>
        <w:autoSpaceDN w:val="0"/>
        <w:spacing w:after="0" w:line="230" w:lineRule="auto"/>
      </w:pPr>
      <w:r>
        <w:rPr>
          <w:rFonts w:ascii="Times New Roman" w:eastAsia="Times New Roman" w:hAnsi="Times New Roman"/>
          <w:b/>
          <w:color w:val="000000"/>
          <w:sz w:val="24"/>
        </w:rPr>
        <w:t xml:space="preserve">УЧЕБНО-МЕТОДИЧЕСКОЕ ОБЕСПЕЧЕНИЕ ОБРАЗОВАТЕЛЬНОГО ПРОЦЕССА </w:t>
      </w:r>
    </w:p>
    <w:p w:rsidR="00575972" w:rsidRDefault="00F16162">
      <w:pPr>
        <w:autoSpaceDE w:val="0"/>
        <w:autoSpaceDN w:val="0"/>
        <w:spacing w:before="346" w:after="0" w:line="230" w:lineRule="auto"/>
      </w:pPr>
      <w:r>
        <w:rPr>
          <w:rFonts w:ascii="Times New Roman" w:eastAsia="Times New Roman" w:hAnsi="Times New Roman"/>
          <w:b/>
          <w:color w:val="000000"/>
          <w:sz w:val="24"/>
        </w:rPr>
        <w:t>ОБЯЗАТЕЛЬНЫЕ УЧЕБНЫЕ МАТЕРИАЛЫ ДЛЯ УЧЕНИКА</w:t>
      </w:r>
    </w:p>
    <w:p w:rsidR="00575972" w:rsidRPr="009C07D7" w:rsidRDefault="00F16162">
      <w:pPr>
        <w:autoSpaceDE w:val="0"/>
        <w:autoSpaceDN w:val="0"/>
        <w:spacing w:before="166" w:after="0" w:line="288" w:lineRule="auto"/>
        <w:ind w:right="6624"/>
        <w:rPr>
          <w:lang w:val="ru-RU"/>
        </w:rPr>
      </w:pPr>
      <w:r w:rsidRPr="009C07D7">
        <w:rPr>
          <w:rFonts w:ascii="Times New Roman" w:eastAsia="Times New Roman" w:hAnsi="Times New Roman"/>
          <w:color w:val="000000"/>
          <w:sz w:val="24"/>
          <w:lang w:val="ru-RU"/>
        </w:rPr>
        <w:t xml:space="preserve">Русский родной язык; </w:t>
      </w:r>
      <w:r w:rsidRPr="009C07D7">
        <w:rPr>
          <w:lang w:val="ru-RU"/>
        </w:rPr>
        <w:br/>
      </w:r>
      <w:r w:rsidRPr="009C07D7">
        <w:rPr>
          <w:rFonts w:ascii="Times New Roman" w:eastAsia="Times New Roman" w:hAnsi="Times New Roman"/>
          <w:color w:val="000000"/>
          <w:sz w:val="24"/>
          <w:lang w:val="ru-RU"/>
        </w:rPr>
        <w:t xml:space="preserve">5 класс/Александрова О.М.; </w:t>
      </w:r>
      <w:r w:rsidRPr="009C07D7">
        <w:rPr>
          <w:lang w:val="ru-RU"/>
        </w:rPr>
        <w:br/>
      </w:r>
      <w:r w:rsidRPr="009C07D7">
        <w:rPr>
          <w:rFonts w:ascii="Times New Roman" w:eastAsia="Times New Roman" w:hAnsi="Times New Roman"/>
          <w:color w:val="000000"/>
          <w:sz w:val="24"/>
          <w:lang w:val="ru-RU"/>
        </w:rPr>
        <w:t xml:space="preserve">Загоровская О.В.; </w:t>
      </w:r>
      <w:r w:rsidRPr="009C07D7">
        <w:rPr>
          <w:lang w:val="ru-RU"/>
        </w:rPr>
        <w:br/>
      </w:r>
      <w:r w:rsidRPr="009C07D7">
        <w:rPr>
          <w:rFonts w:ascii="Times New Roman" w:eastAsia="Times New Roman" w:hAnsi="Times New Roman"/>
          <w:color w:val="000000"/>
          <w:sz w:val="24"/>
          <w:lang w:val="ru-RU"/>
        </w:rPr>
        <w:t xml:space="preserve">Богданов С.И.; </w:t>
      </w:r>
      <w:r w:rsidRPr="009C07D7">
        <w:rPr>
          <w:lang w:val="ru-RU"/>
        </w:rPr>
        <w:br/>
      </w:r>
      <w:r w:rsidRPr="009C07D7">
        <w:rPr>
          <w:rFonts w:ascii="Times New Roman" w:eastAsia="Times New Roman" w:hAnsi="Times New Roman"/>
          <w:color w:val="000000"/>
          <w:sz w:val="24"/>
          <w:lang w:val="ru-RU"/>
        </w:rPr>
        <w:t xml:space="preserve">Вербицкая Л.А.; </w:t>
      </w:r>
      <w:r w:rsidRPr="009C07D7">
        <w:rPr>
          <w:lang w:val="ru-RU"/>
        </w:rPr>
        <w:br/>
      </w:r>
      <w:r w:rsidRPr="009C07D7">
        <w:rPr>
          <w:rFonts w:ascii="Times New Roman" w:eastAsia="Times New Roman" w:hAnsi="Times New Roman"/>
          <w:color w:val="000000"/>
          <w:sz w:val="24"/>
          <w:lang w:val="ru-RU"/>
        </w:rPr>
        <w:t xml:space="preserve">; </w:t>
      </w:r>
      <w:r w:rsidRPr="009C07D7">
        <w:rPr>
          <w:lang w:val="ru-RU"/>
        </w:rPr>
        <w:br/>
      </w:r>
      <w:r w:rsidRPr="009C07D7">
        <w:rPr>
          <w:rFonts w:ascii="Times New Roman" w:eastAsia="Times New Roman" w:hAnsi="Times New Roman"/>
          <w:color w:val="000000"/>
          <w:sz w:val="24"/>
          <w:lang w:val="ru-RU"/>
        </w:rPr>
        <w:t xml:space="preserve">Гостева Ю.Н.; </w:t>
      </w:r>
      <w:r w:rsidRPr="009C07D7">
        <w:rPr>
          <w:lang w:val="ru-RU"/>
        </w:rPr>
        <w:br/>
      </w:r>
      <w:r w:rsidRPr="009C07D7">
        <w:rPr>
          <w:rFonts w:ascii="Times New Roman" w:eastAsia="Times New Roman" w:hAnsi="Times New Roman"/>
          <w:color w:val="000000"/>
          <w:sz w:val="24"/>
          <w:lang w:val="ru-RU"/>
        </w:rPr>
        <w:t xml:space="preserve">Добротина И.Н.; </w:t>
      </w:r>
      <w:r w:rsidRPr="009C07D7">
        <w:rPr>
          <w:lang w:val="ru-RU"/>
        </w:rPr>
        <w:br/>
      </w:r>
      <w:r w:rsidRPr="009C07D7">
        <w:rPr>
          <w:rFonts w:ascii="Times New Roman" w:eastAsia="Times New Roman" w:hAnsi="Times New Roman"/>
          <w:color w:val="000000"/>
          <w:sz w:val="24"/>
          <w:lang w:val="ru-RU"/>
        </w:rPr>
        <w:t xml:space="preserve">Нарушевич А.Г.; </w:t>
      </w:r>
      <w:r w:rsidRPr="009C07D7">
        <w:rPr>
          <w:lang w:val="ru-RU"/>
        </w:rPr>
        <w:br/>
      </w:r>
      <w:r w:rsidRPr="009C07D7">
        <w:rPr>
          <w:rFonts w:ascii="Times New Roman" w:eastAsia="Times New Roman" w:hAnsi="Times New Roman"/>
          <w:color w:val="000000"/>
          <w:sz w:val="24"/>
          <w:lang w:val="ru-RU"/>
        </w:rPr>
        <w:t xml:space="preserve">Казакова Е.И.; </w:t>
      </w:r>
      <w:r w:rsidRPr="009C07D7">
        <w:rPr>
          <w:lang w:val="ru-RU"/>
        </w:rPr>
        <w:br/>
      </w:r>
      <w:r w:rsidRPr="009C07D7">
        <w:rPr>
          <w:rFonts w:ascii="Times New Roman" w:eastAsia="Times New Roman" w:hAnsi="Times New Roman"/>
          <w:color w:val="000000"/>
          <w:sz w:val="24"/>
          <w:lang w:val="ru-RU"/>
        </w:rPr>
        <w:t>Васильевых И.П.; АО «Издательство;</w:t>
      </w:r>
      <w:r w:rsidRPr="009C07D7">
        <w:rPr>
          <w:lang w:val="ru-RU"/>
        </w:rPr>
        <w:br/>
      </w:r>
      <w:r w:rsidRPr="009C07D7">
        <w:rPr>
          <w:rFonts w:ascii="Times New Roman" w:eastAsia="Times New Roman" w:hAnsi="Times New Roman"/>
          <w:color w:val="000000"/>
          <w:sz w:val="24"/>
          <w:lang w:val="ru-RU"/>
        </w:rPr>
        <w:t xml:space="preserve">«Просвещение»; ; </w:t>
      </w:r>
      <w:r w:rsidRPr="009C07D7">
        <w:rPr>
          <w:lang w:val="ru-RU"/>
        </w:rPr>
        <w:br/>
      </w:r>
      <w:r w:rsidRPr="009C07D7">
        <w:rPr>
          <w:rFonts w:ascii="Times New Roman" w:eastAsia="Times New Roman" w:hAnsi="Times New Roman"/>
          <w:color w:val="000000"/>
          <w:sz w:val="24"/>
          <w:lang w:val="ru-RU"/>
        </w:rPr>
        <w:t>Введите свой вариант:</w:t>
      </w:r>
    </w:p>
    <w:p w:rsidR="00575972" w:rsidRPr="009C07D7" w:rsidRDefault="00F16162">
      <w:pPr>
        <w:autoSpaceDE w:val="0"/>
        <w:autoSpaceDN w:val="0"/>
        <w:spacing w:before="262" w:after="0" w:line="230" w:lineRule="auto"/>
        <w:rPr>
          <w:lang w:val="ru-RU"/>
        </w:rPr>
      </w:pPr>
      <w:r w:rsidRPr="009C07D7">
        <w:rPr>
          <w:rFonts w:ascii="Times New Roman" w:eastAsia="Times New Roman" w:hAnsi="Times New Roman"/>
          <w:b/>
          <w:color w:val="000000"/>
          <w:sz w:val="24"/>
          <w:lang w:val="ru-RU"/>
        </w:rPr>
        <w:t>МЕТОДИЧЕСКИЕ МАТЕРИАЛЫ ДЛЯ УЧИТЕЛЯ</w:t>
      </w:r>
    </w:p>
    <w:p w:rsidR="00575972" w:rsidRPr="009C07D7" w:rsidRDefault="00F16162">
      <w:pPr>
        <w:autoSpaceDE w:val="0"/>
        <w:autoSpaceDN w:val="0"/>
        <w:spacing w:before="166" w:after="0" w:line="230" w:lineRule="auto"/>
        <w:rPr>
          <w:lang w:val="ru-RU"/>
        </w:rPr>
      </w:pPr>
      <w:r w:rsidRPr="009C07D7">
        <w:rPr>
          <w:rFonts w:ascii="Times New Roman" w:eastAsia="Times New Roman" w:hAnsi="Times New Roman"/>
          <w:color w:val="000000"/>
          <w:sz w:val="24"/>
          <w:lang w:val="ru-RU"/>
        </w:rPr>
        <w:t>Русский родной язык. 5 класс.</w:t>
      </w:r>
    </w:p>
    <w:p w:rsidR="00575972" w:rsidRPr="009C07D7" w:rsidRDefault="00F16162">
      <w:pPr>
        <w:autoSpaceDE w:val="0"/>
        <w:autoSpaceDN w:val="0"/>
        <w:spacing w:before="70" w:after="0" w:line="262" w:lineRule="auto"/>
        <w:rPr>
          <w:lang w:val="ru-RU"/>
        </w:rPr>
      </w:pPr>
      <w:r w:rsidRPr="009C07D7">
        <w:rPr>
          <w:rFonts w:ascii="Times New Roman" w:eastAsia="Times New Roman" w:hAnsi="Times New Roman"/>
          <w:color w:val="000000"/>
          <w:sz w:val="24"/>
          <w:lang w:val="ru-RU"/>
        </w:rPr>
        <w:t xml:space="preserve">Методическое пособие </w:t>
      </w:r>
      <w:r w:rsidRPr="009C07D7">
        <w:rPr>
          <w:lang w:val="ru-RU"/>
        </w:rPr>
        <w:br/>
      </w:r>
      <w:r w:rsidRPr="009C07D7">
        <w:rPr>
          <w:rFonts w:ascii="Times New Roman" w:eastAsia="Times New Roman" w:hAnsi="Times New Roman"/>
          <w:color w:val="000000"/>
          <w:sz w:val="24"/>
          <w:lang w:val="ru-RU"/>
        </w:rPr>
        <w:t>Авторы: О. М. Александрова, О. В. Загоровская, Ю. Н. Гостева, И. Н. Добротина, А. Г. Нарушевич, И.</w:t>
      </w:r>
    </w:p>
    <w:p w:rsidR="00575972" w:rsidRPr="009C07D7" w:rsidRDefault="00F16162">
      <w:pPr>
        <w:autoSpaceDE w:val="0"/>
        <w:autoSpaceDN w:val="0"/>
        <w:spacing w:before="70" w:after="0" w:line="230" w:lineRule="auto"/>
        <w:rPr>
          <w:lang w:val="ru-RU"/>
        </w:rPr>
      </w:pPr>
      <w:r w:rsidRPr="009C07D7">
        <w:rPr>
          <w:rFonts w:ascii="Times New Roman" w:eastAsia="Times New Roman" w:hAnsi="Times New Roman"/>
          <w:color w:val="000000"/>
          <w:sz w:val="24"/>
          <w:lang w:val="ru-RU"/>
        </w:rPr>
        <w:t>П. Васильевых</w:t>
      </w:r>
    </w:p>
    <w:p w:rsidR="00575972" w:rsidRPr="009C07D7" w:rsidRDefault="00F16162">
      <w:pPr>
        <w:autoSpaceDE w:val="0"/>
        <w:autoSpaceDN w:val="0"/>
        <w:spacing w:before="262" w:after="0" w:line="230" w:lineRule="auto"/>
        <w:rPr>
          <w:lang w:val="ru-RU"/>
        </w:rPr>
      </w:pPr>
      <w:r w:rsidRPr="009C07D7">
        <w:rPr>
          <w:rFonts w:ascii="Times New Roman" w:eastAsia="Times New Roman" w:hAnsi="Times New Roman"/>
          <w:b/>
          <w:color w:val="000000"/>
          <w:sz w:val="24"/>
          <w:lang w:val="ru-RU"/>
        </w:rPr>
        <w:t>ЦИФРОВЫЕ ОБРАЗОВАТЕЛЬНЫЕ РЕСУРСЫ И РЕСУРСЫ СЕТИ ИНТЕРНЕТ</w:t>
      </w:r>
    </w:p>
    <w:p w:rsidR="00575972" w:rsidRPr="009C07D7" w:rsidRDefault="00F16162">
      <w:pPr>
        <w:autoSpaceDE w:val="0"/>
        <w:autoSpaceDN w:val="0"/>
        <w:spacing w:before="166" w:after="0" w:line="286" w:lineRule="auto"/>
        <w:rPr>
          <w:lang w:val="ru-RU"/>
        </w:rPr>
      </w:pPr>
      <w:r w:rsidRPr="009C07D7">
        <w:rPr>
          <w:rFonts w:ascii="Times New Roman" w:eastAsia="Times New Roman" w:hAnsi="Times New Roman"/>
          <w:color w:val="000000"/>
          <w:sz w:val="24"/>
          <w:lang w:val="ru-RU"/>
        </w:rPr>
        <w:t>• Фундаментальная электронная библиотека «Русская литература и фольклор»(</w:t>
      </w:r>
      <w:r>
        <w:rPr>
          <w:rFonts w:ascii="Times New Roman" w:eastAsia="Times New Roman" w:hAnsi="Times New Roman"/>
          <w:color w:val="000000"/>
          <w:sz w:val="24"/>
        </w:rPr>
        <w:t>http</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feb</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web</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9C07D7">
        <w:rPr>
          <w:rFonts w:ascii="Times New Roman" w:eastAsia="Times New Roman" w:hAnsi="Times New Roman"/>
          <w:color w:val="000000"/>
          <w:sz w:val="24"/>
          <w:lang w:val="ru-RU"/>
        </w:rPr>
        <w:t>/)• Газета «Литература» и сайт для учителя «Я иду на урок литературы» (</w:t>
      </w:r>
      <w:r>
        <w:rPr>
          <w:rFonts w:ascii="Times New Roman" w:eastAsia="Times New Roman" w:hAnsi="Times New Roman"/>
          <w:color w:val="000000"/>
          <w:sz w:val="24"/>
        </w:rPr>
        <w:t>http</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lit</w:t>
      </w:r>
      <w:r w:rsidRPr="009C07D7">
        <w:rPr>
          <w:rFonts w:ascii="Times New Roman" w:eastAsia="Times New Roman" w:hAnsi="Times New Roman"/>
          <w:color w:val="000000"/>
          <w:sz w:val="24"/>
          <w:lang w:val="ru-RU"/>
        </w:rPr>
        <w:t>.1</w:t>
      </w:r>
      <w:r>
        <w:rPr>
          <w:rFonts w:ascii="Times New Roman" w:eastAsia="Times New Roman" w:hAnsi="Times New Roman"/>
          <w:color w:val="000000"/>
          <w:sz w:val="24"/>
        </w:rPr>
        <w:t>september</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9C07D7">
        <w:rPr>
          <w:rFonts w:ascii="Times New Roman" w:eastAsia="Times New Roman" w:hAnsi="Times New Roman"/>
          <w:color w:val="000000"/>
          <w:sz w:val="24"/>
          <w:lang w:val="ru-RU"/>
        </w:rPr>
        <w:t>/)• Единая коллекция цифровых образовательных ресурсов (</w:t>
      </w:r>
      <w:r>
        <w:rPr>
          <w:rFonts w:ascii="Times New Roman" w:eastAsia="Times New Roman" w:hAnsi="Times New Roman"/>
          <w:color w:val="000000"/>
          <w:sz w:val="24"/>
        </w:rPr>
        <w:t>http</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school</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collection</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edu</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9C07D7">
        <w:rPr>
          <w:rFonts w:ascii="Times New Roman" w:eastAsia="Times New Roman" w:hAnsi="Times New Roman"/>
          <w:color w:val="000000"/>
          <w:sz w:val="24"/>
          <w:lang w:val="ru-RU"/>
        </w:rPr>
        <w:t>/)</w:t>
      </w:r>
      <w:r w:rsidRPr="009C07D7">
        <w:rPr>
          <w:lang w:val="ru-RU"/>
        </w:rPr>
        <w:br/>
      </w:r>
      <w:r w:rsidRPr="009C07D7">
        <w:rPr>
          <w:rFonts w:ascii="Times New Roman" w:eastAsia="Times New Roman" w:hAnsi="Times New Roman"/>
          <w:color w:val="000000"/>
          <w:sz w:val="24"/>
          <w:lang w:val="ru-RU"/>
        </w:rPr>
        <w:t>• Справочно-информационный портал ГРАМОТА.РУ (</w:t>
      </w:r>
      <w:r>
        <w:rPr>
          <w:rFonts w:ascii="Times New Roman" w:eastAsia="Times New Roman" w:hAnsi="Times New Roman"/>
          <w:color w:val="000000"/>
          <w:sz w:val="24"/>
        </w:rPr>
        <w:t>http</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gramota</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9C07D7">
        <w:rPr>
          <w:rFonts w:ascii="Times New Roman" w:eastAsia="Times New Roman" w:hAnsi="Times New Roman"/>
          <w:color w:val="000000"/>
          <w:sz w:val="24"/>
          <w:lang w:val="ru-RU"/>
        </w:rPr>
        <w:t>/)</w:t>
      </w:r>
      <w:r w:rsidRPr="009C07D7">
        <w:rPr>
          <w:lang w:val="ru-RU"/>
        </w:rPr>
        <w:br/>
      </w:r>
      <w:r w:rsidRPr="009C07D7">
        <w:rPr>
          <w:rFonts w:ascii="Times New Roman" w:eastAsia="Times New Roman" w:hAnsi="Times New Roman"/>
          <w:color w:val="000000"/>
          <w:sz w:val="24"/>
          <w:lang w:val="ru-RU"/>
        </w:rPr>
        <w:t>• Язык русской деревни: диалектологический атлас (</w:t>
      </w:r>
      <w:r>
        <w:rPr>
          <w:rFonts w:ascii="Times New Roman" w:eastAsia="Times New Roman" w:hAnsi="Times New Roman"/>
          <w:color w:val="000000"/>
          <w:sz w:val="24"/>
        </w:rPr>
        <w:t>http</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gramota</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book</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village</w:t>
      </w:r>
      <w:r w:rsidRPr="009C07D7">
        <w:rPr>
          <w:rFonts w:ascii="Times New Roman" w:eastAsia="Times New Roman" w:hAnsi="Times New Roman"/>
          <w:color w:val="000000"/>
          <w:sz w:val="24"/>
          <w:lang w:val="ru-RU"/>
        </w:rPr>
        <w:t>/)</w:t>
      </w:r>
      <w:r w:rsidRPr="009C07D7">
        <w:rPr>
          <w:lang w:val="ru-RU"/>
        </w:rPr>
        <w:br/>
      </w:r>
      <w:r w:rsidRPr="009C07D7">
        <w:rPr>
          <w:rFonts w:ascii="Times New Roman" w:eastAsia="Times New Roman" w:hAnsi="Times New Roman"/>
          <w:color w:val="000000"/>
          <w:sz w:val="24"/>
          <w:lang w:val="ru-RU"/>
        </w:rPr>
        <w:t>• Говорим и пишем правильно (</w:t>
      </w:r>
      <w:r>
        <w:rPr>
          <w:rFonts w:ascii="Times New Roman" w:eastAsia="Times New Roman" w:hAnsi="Times New Roman"/>
          <w:color w:val="000000"/>
          <w:sz w:val="24"/>
        </w:rPr>
        <w:t>http</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pishu</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pravilno</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livejournal</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com</w:t>
      </w:r>
      <w:r w:rsidRPr="009C07D7">
        <w:rPr>
          <w:rFonts w:ascii="Times New Roman" w:eastAsia="Times New Roman" w:hAnsi="Times New Roman"/>
          <w:color w:val="000000"/>
          <w:sz w:val="24"/>
          <w:lang w:val="ru-RU"/>
        </w:rPr>
        <w:t>/)</w:t>
      </w:r>
      <w:r w:rsidRPr="009C07D7">
        <w:rPr>
          <w:lang w:val="ru-RU"/>
        </w:rPr>
        <w:br/>
      </w:r>
      <w:r w:rsidRPr="009C07D7">
        <w:rPr>
          <w:rFonts w:ascii="Times New Roman" w:eastAsia="Times New Roman" w:hAnsi="Times New Roman"/>
          <w:color w:val="000000"/>
          <w:sz w:val="24"/>
          <w:lang w:val="ru-RU"/>
        </w:rPr>
        <w:t>• Портал «Культура письменной речи» (</w:t>
      </w:r>
      <w:r>
        <w:rPr>
          <w:rFonts w:ascii="Times New Roman" w:eastAsia="Times New Roman" w:hAnsi="Times New Roman"/>
          <w:color w:val="000000"/>
          <w:sz w:val="24"/>
        </w:rPr>
        <w:t>http</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gramma</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9C07D7">
        <w:rPr>
          <w:rFonts w:ascii="Times New Roman" w:eastAsia="Times New Roman" w:hAnsi="Times New Roman"/>
          <w:color w:val="000000"/>
          <w:sz w:val="24"/>
          <w:lang w:val="ru-RU"/>
        </w:rPr>
        <w:t>/)</w:t>
      </w:r>
      <w:r w:rsidRPr="009C07D7">
        <w:rPr>
          <w:lang w:val="ru-RU"/>
        </w:rPr>
        <w:br/>
      </w:r>
      <w:r w:rsidRPr="009C07D7">
        <w:rPr>
          <w:rFonts w:ascii="Times New Roman" w:eastAsia="Times New Roman" w:hAnsi="Times New Roman"/>
          <w:color w:val="000000"/>
          <w:sz w:val="24"/>
          <w:lang w:val="ru-RU"/>
        </w:rPr>
        <w:t>• Свиток — История письменности на Руси (</w:t>
      </w:r>
      <w:r>
        <w:rPr>
          <w:rFonts w:ascii="Times New Roman" w:eastAsia="Times New Roman" w:hAnsi="Times New Roman"/>
          <w:color w:val="000000"/>
          <w:sz w:val="24"/>
        </w:rPr>
        <w:t>http</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ivki</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svitok</w:t>
      </w:r>
      <w:r w:rsidRPr="009C07D7">
        <w:rPr>
          <w:rFonts w:ascii="Times New Roman" w:eastAsia="Times New Roman" w:hAnsi="Times New Roman"/>
          <w:color w:val="000000"/>
          <w:sz w:val="24"/>
          <w:lang w:val="ru-RU"/>
        </w:rPr>
        <w:t>/)</w:t>
      </w:r>
      <w:r w:rsidRPr="009C07D7">
        <w:rPr>
          <w:lang w:val="ru-RU"/>
        </w:rPr>
        <w:br/>
      </w:r>
      <w:r w:rsidRPr="009C07D7">
        <w:rPr>
          <w:rFonts w:ascii="Times New Roman" w:eastAsia="Times New Roman" w:hAnsi="Times New Roman"/>
          <w:color w:val="000000"/>
          <w:sz w:val="24"/>
          <w:lang w:val="ru-RU"/>
        </w:rPr>
        <w:t>• Словари русского языка на портале «Грамота.ру» (</w:t>
      </w:r>
      <w:r>
        <w:rPr>
          <w:rFonts w:ascii="Times New Roman" w:eastAsia="Times New Roman" w:hAnsi="Times New Roman"/>
          <w:color w:val="000000"/>
          <w:sz w:val="24"/>
        </w:rPr>
        <w:t>http</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gramota</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slovari</w:t>
      </w:r>
      <w:r w:rsidRPr="009C07D7">
        <w:rPr>
          <w:rFonts w:ascii="Times New Roman" w:eastAsia="Times New Roman" w:hAnsi="Times New Roman"/>
          <w:color w:val="000000"/>
          <w:sz w:val="24"/>
          <w:lang w:val="ru-RU"/>
        </w:rPr>
        <w:t>/)</w:t>
      </w:r>
      <w:r w:rsidRPr="009C07D7">
        <w:rPr>
          <w:lang w:val="ru-RU"/>
        </w:rPr>
        <w:br/>
      </w:r>
      <w:r w:rsidRPr="009C07D7">
        <w:rPr>
          <w:rFonts w:ascii="Times New Roman" w:eastAsia="Times New Roman" w:hAnsi="Times New Roman"/>
          <w:color w:val="000000"/>
          <w:sz w:val="24"/>
          <w:lang w:val="ru-RU"/>
        </w:rPr>
        <w:t>• Толковый словарь живого великорусского языка В.И. Даля (</w:t>
      </w:r>
      <w:r>
        <w:rPr>
          <w:rFonts w:ascii="Times New Roman" w:eastAsia="Times New Roman" w:hAnsi="Times New Roman"/>
          <w:color w:val="000000"/>
          <w:sz w:val="24"/>
        </w:rPr>
        <w:t>http</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vidahl</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agava</w:t>
      </w:r>
      <w:r w:rsidRPr="009C07D7">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9C07D7">
        <w:rPr>
          <w:rFonts w:ascii="Times New Roman" w:eastAsia="Times New Roman" w:hAnsi="Times New Roman"/>
          <w:color w:val="000000"/>
          <w:sz w:val="24"/>
          <w:lang w:val="ru-RU"/>
        </w:rPr>
        <w:t>)/</w:t>
      </w:r>
    </w:p>
    <w:p w:rsidR="00575972" w:rsidRPr="009C07D7" w:rsidRDefault="00575972">
      <w:pPr>
        <w:rPr>
          <w:lang w:val="ru-RU"/>
        </w:rPr>
        <w:sectPr w:rsidR="00575972" w:rsidRPr="009C07D7">
          <w:pgSz w:w="11900" w:h="16840"/>
          <w:pgMar w:top="298" w:right="650" w:bottom="1440" w:left="666" w:header="720" w:footer="720" w:gutter="0"/>
          <w:cols w:space="720" w:equalWidth="0">
            <w:col w:w="10584" w:space="0"/>
          </w:cols>
          <w:docGrid w:linePitch="360"/>
        </w:sectPr>
      </w:pPr>
    </w:p>
    <w:p w:rsidR="00575972" w:rsidRPr="009C07D7" w:rsidRDefault="00575972">
      <w:pPr>
        <w:autoSpaceDE w:val="0"/>
        <w:autoSpaceDN w:val="0"/>
        <w:spacing w:after="78" w:line="220" w:lineRule="exact"/>
        <w:rPr>
          <w:lang w:val="ru-RU"/>
        </w:rPr>
      </w:pPr>
    </w:p>
    <w:p w:rsidR="00575972" w:rsidRPr="009C07D7" w:rsidRDefault="00F16162">
      <w:pPr>
        <w:autoSpaceDE w:val="0"/>
        <w:autoSpaceDN w:val="0"/>
        <w:spacing w:after="0" w:line="230" w:lineRule="auto"/>
        <w:rPr>
          <w:lang w:val="ru-RU"/>
        </w:rPr>
      </w:pPr>
      <w:r w:rsidRPr="009C07D7">
        <w:rPr>
          <w:rFonts w:ascii="Times New Roman" w:eastAsia="Times New Roman" w:hAnsi="Times New Roman"/>
          <w:b/>
          <w:color w:val="000000"/>
          <w:sz w:val="24"/>
          <w:lang w:val="ru-RU"/>
        </w:rPr>
        <w:t>МАТЕРИАЛЬНО-ТЕХНИЧЕСКОЕ ОБЕСПЕЧЕНИЕ ОБРАЗОВАТЕЛЬНОГО ПРОЦЕССА</w:t>
      </w:r>
    </w:p>
    <w:p w:rsidR="00575972" w:rsidRPr="009C07D7" w:rsidRDefault="00F16162">
      <w:pPr>
        <w:autoSpaceDE w:val="0"/>
        <w:autoSpaceDN w:val="0"/>
        <w:spacing w:before="346" w:after="0" w:line="302" w:lineRule="auto"/>
        <w:ind w:right="7200"/>
        <w:rPr>
          <w:lang w:val="ru-RU"/>
        </w:rPr>
      </w:pPr>
      <w:r w:rsidRPr="009C07D7">
        <w:rPr>
          <w:rFonts w:ascii="Times New Roman" w:eastAsia="Times New Roman" w:hAnsi="Times New Roman"/>
          <w:b/>
          <w:color w:val="000000"/>
          <w:sz w:val="24"/>
          <w:lang w:val="ru-RU"/>
        </w:rPr>
        <w:t xml:space="preserve">УЧЕБНОЕ ОБОРУДОВАНИЕ </w:t>
      </w:r>
      <w:r w:rsidRPr="009C07D7">
        <w:rPr>
          <w:lang w:val="ru-RU"/>
        </w:rPr>
        <w:br/>
      </w:r>
      <w:r w:rsidRPr="009C07D7">
        <w:rPr>
          <w:rFonts w:ascii="Times New Roman" w:eastAsia="Times New Roman" w:hAnsi="Times New Roman"/>
          <w:color w:val="000000"/>
          <w:sz w:val="24"/>
          <w:lang w:val="ru-RU"/>
        </w:rPr>
        <w:t>Компьютер</w:t>
      </w:r>
    </w:p>
    <w:p w:rsidR="00575972" w:rsidRPr="009C07D7" w:rsidRDefault="00F16162">
      <w:pPr>
        <w:autoSpaceDE w:val="0"/>
        <w:autoSpaceDN w:val="0"/>
        <w:spacing w:before="262" w:after="0" w:line="302" w:lineRule="auto"/>
        <w:ind w:right="3024"/>
        <w:rPr>
          <w:lang w:val="ru-RU"/>
        </w:rPr>
      </w:pPr>
      <w:r w:rsidRPr="009C07D7">
        <w:rPr>
          <w:rFonts w:ascii="Times New Roman" w:eastAsia="Times New Roman" w:hAnsi="Times New Roman"/>
          <w:b/>
          <w:color w:val="000000"/>
          <w:sz w:val="24"/>
          <w:lang w:val="ru-RU"/>
        </w:rPr>
        <w:t xml:space="preserve">ОБОРУДОВАНИЕ ДЛЯ ПРОВЕДЕНИЯ ПРАКТИЧЕСКИХ РАБОТ </w:t>
      </w:r>
      <w:r w:rsidRPr="009C07D7">
        <w:rPr>
          <w:rFonts w:ascii="Times New Roman" w:eastAsia="Times New Roman" w:hAnsi="Times New Roman"/>
          <w:color w:val="000000"/>
          <w:sz w:val="24"/>
          <w:lang w:val="ru-RU"/>
        </w:rPr>
        <w:t>электронные таблицы и словари</w:t>
      </w:r>
    </w:p>
    <w:p w:rsidR="00575972" w:rsidRPr="009C07D7" w:rsidRDefault="00575972">
      <w:pPr>
        <w:rPr>
          <w:lang w:val="ru-RU"/>
        </w:rPr>
        <w:sectPr w:rsidR="00575972" w:rsidRPr="009C07D7">
          <w:pgSz w:w="11900" w:h="16840"/>
          <w:pgMar w:top="298" w:right="650" w:bottom="1440" w:left="666" w:header="720" w:footer="720" w:gutter="0"/>
          <w:cols w:space="720" w:equalWidth="0">
            <w:col w:w="10584" w:space="0"/>
          </w:cols>
          <w:docGrid w:linePitch="360"/>
        </w:sectPr>
      </w:pPr>
    </w:p>
    <w:p w:rsidR="00F16162" w:rsidRPr="009C07D7" w:rsidRDefault="00F16162">
      <w:pPr>
        <w:rPr>
          <w:lang w:val="ru-RU"/>
        </w:rPr>
      </w:pPr>
    </w:p>
    <w:sectPr w:rsidR="00F16162" w:rsidRPr="009C07D7" w:rsidSect="00034616">
      <w:pgSz w:w="11900" w:h="16840"/>
      <w:pgMar w:top="1440" w:right="1440" w:bottom="1440" w:left="1440" w:header="720" w:footer="720" w:gutter="0"/>
      <w:cols w:space="720" w:equalWidth="0">
        <w:col w:w="10584" w:space="0"/>
      </w:cols>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B47730"/>
    <w:rsid w:val="00034616"/>
    <w:rsid w:val="0006063C"/>
    <w:rsid w:val="00087B41"/>
    <w:rsid w:val="0015074B"/>
    <w:rsid w:val="001E3D09"/>
    <w:rsid w:val="0029639D"/>
    <w:rsid w:val="00326F90"/>
    <w:rsid w:val="004B1EAC"/>
    <w:rsid w:val="00575972"/>
    <w:rsid w:val="005C7BCE"/>
    <w:rsid w:val="009C07D7"/>
    <w:rsid w:val="00A0283B"/>
    <w:rsid w:val="00AA1D8D"/>
    <w:rsid w:val="00B47730"/>
    <w:rsid w:val="00B67AD2"/>
    <w:rsid w:val="00CB0664"/>
    <w:rsid w:val="00DD720E"/>
    <w:rsid w:val="00E87D65"/>
    <w:rsid w:val="00F16162"/>
    <w:rsid w:val="00FC69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E3D09"/>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widgetinline">
    <w:name w:val="_widgetinline"/>
    <w:basedOn w:val="a2"/>
    <w:rsid w:val="00087B41"/>
  </w:style>
  <w:style w:type="paragraph" w:styleId="aff8">
    <w:name w:val="Balloon Text"/>
    <w:basedOn w:val="a1"/>
    <w:link w:val="aff9"/>
    <w:uiPriority w:val="99"/>
    <w:semiHidden/>
    <w:unhideWhenUsed/>
    <w:rsid w:val="00087B41"/>
    <w:pPr>
      <w:spacing w:after="0" w:line="240" w:lineRule="auto"/>
    </w:pPr>
    <w:rPr>
      <w:rFonts w:ascii="Tahoma" w:hAnsi="Tahoma" w:cs="Tahoma"/>
      <w:sz w:val="16"/>
      <w:szCs w:val="16"/>
    </w:rPr>
  </w:style>
  <w:style w:type="character" w:customStyle="1" w:styleId="aff9">
    <w:name w:val="Текст выноски Знак"/>
    <w:basedOn w:val="a2"/>
    <w:link w:val="aff8"/>
    <w:uiPriority w:val="99"/>
    <w:semiHidden/>
    <w:rsid w:val="00087B4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E3D09"/>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r="http://schemas.openxmlformats.org/officeDocument/2006/relationships" xmlns:w="http://schemas.openxmlformats.org/wordprocessingml/2006/main">
  <w:divs>
    <w:div w:id="596640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D7951-A240-44A0-AF81-73A9E495D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10570</Words>
  <Characters>60255</Characters>
  <Application>Microsoft Office Word</Application>
  <DocSecurity>0</DocSecurity>
  <Lines>502</Lines>
  <Paragraphs>141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70684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Татьяна Ивановна</cp:lastModifiedBy>
  <cp:revision>6</cp:revision>
  <dcterms:created xsi:type="dcterms:W3CDTF">2013-12-23T23:15:00Z</dcterms:created>
  <dcterms:modified xsi:type="dcterms:W3CDTF">2022-09-15T07:12:00Z</dcterms:modified>
  <cp:category/>
</cp:coreProperties>
</file>